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73B" w:rsidRDefault="007C073B" w:rsidP="007C073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7C073B" w:rsidRDefault="007C073B" w:rsidP="007C073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«Открытый университет экономики, управления и права»</w:t>
      </w:r>
    </w:p>
    <w:p w:rsidR="007C073B" w:rsidRDefault="007C073B" w:rsidP="007C073B">
      <w:pPr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(АНО ВО ОУЭП)</w:t>
      </w: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>
        <w:rPr>
          <w:b/>
          <w:sz w:val="20"/>
        </w:rPr>
        <w:t>УТВЕРЖДАЮ:</w:t>
      </w: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>
        <w:rPr>
          <w:sz w:val="20"/>
        </w:rPr>
        <w:t>Ректор АНО ВО ОУЭП, Фокина В.Н.</w:t>
      </w: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3609975" cy="1098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09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>
        <w:rPr>
          <w:sz w:val="20"/>
        </w:rPr>
        <w:t>19 апреля 2023 г.</w:t>
      </w: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>
        <w:rPr>
          <w:sz w:val="20"/>
        </w:rPr>
        <w:t>Решение Ученого совета АНО ВО ОУЭП,</w:t>
      </w: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>
        <w:rPr>
          <w:sz w:val="20"/>
        </w:rPr>
        <w:t xml:space="preserve">Протокол N 9 от 19.04.2023 </w:t>
      </w:r>
    </w:p>
    <w:p w:rsidR="007C073B" w:rsidRDefault="007C073B" w:rsidP="007C073B">
      <w:pPr>
        <w:tabs>
          <w:tab w:val="left" w:pos="900"/>
          <w:tab w:val="left" w:pos="1080"/>
        </w:tabs>
        <w:suppressAutoHyphens/>
        <w:ind w:firstLine="709"/>
        <w:jc w:val="right"/>
        <w:rPr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Б1.В.ДВ.08.02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Антикризисное управление»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1761FB" w:rsidRPr="00637460" w:rsidRDefault="007C073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1761FB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Зайцева С.С., к.э.н., доц.</w:t>
      </w:r>
    </w:p>
    <w:p w:rsidR="00BD687A" w:rsidRDefault="00BD687A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BD687A" w:rsidRPr="00637460" w:rsidRDefault="00BD687A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  <w:u w:val="single"/>
        </w:rPr>
      </w:pPr>
      <w:r w:rsidRPr="00637460">
        <w:rPr>
          <w:color w:val="000000" w:themeColor="text1"/>
          <w:sz w:val="20"/>
        </w:rPr>
        <w:t>Москва 202</w:t>
      </w:r>
      <w:r w:rsidR="007C073B">
        <w:rPr>
          <w:color w:val="000000" w:themeColor="text1"/>
          <w:sz w:val="20"/>
        </w:rPr>
        <w:t>3</w:t>
      </w:r>
      <w:bookmarkStart w:id="0" w:name="_GoBack"/>
      <w:bookmarkEnd w:id="0"/>
    </w:p>
    <w:p w:rsidR="001761FB" w:rsidRPr="00637460" w:rsidRDefault="001761FB" w:rsidP="001761FB">
      <w:pPr>
        <w:widowControl/>
        <w:numPr>
          <w:ilvl w:val="0"/>
          <w:numId w:val="13"/>
        </w:numPr>
        <w:tabs>
          <w:tab w:val="left" w:pos="108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8"/>
          <w:szCs w:val="28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Цель и задачи дисциплины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</w:t>
      </w:r>
      <w:r w:rsidRPr="00637460">
        <w:rPr>
          <w:i/>
          <w:color w:val="000000" w:themeColor="text1"/>
          <w:sz w:val="20"/>
        </w:rPr>
        <w:t xml:space="preserve"> </w:t>
      </w:r>
      <w:r w:rsidRPr="00637460">
        <w:rPr>
          <w:color w:val="000000" w:themeColor="text1"/>
          <w:sz w:val="20"/>
        </w:rPr>
        <w:t>дать комплекс экономических знаний и практических навыков студентам о методах и процедурах антикризисного управления предприятием в сложных экономических условиях, в условиях рыночной нестабильности на основе, прежде всего, накопленного в России опыта и результатов зарубежной практики в данной сфере, а также сформировать общекультурные и профессиональные компетенции.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Cs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Задачи дисциплины: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определение целей и постановка задач, определение и распределение функций, структуры процессов, разработка организационной структуры службы антикризисного управления компании, цепи антикризисного управления;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поиск оптимальных решений в финансовом управлении компанией и пути решения с позиции финансового оздоровления, повышения конкурентоспособности, ликвидности и платежеспособности;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работа по совершенствованию организации и развитию методического инструментария антикризисного управления компанией;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разработка методов сбора первичных данных, анализа и интерпретации данных в процессе обследования (аудита) производственно-финансовой деятельности компании;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аналитическое сопровождение проектов по выводу компании из кризиса и предотвращение кризисных ситуаций;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ситуации, определение финансовых потребностей, диктующих необходимость изменений, формулирование целей, ограничений и рисков управления компанией;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оценка готовности организаций и персонала к осуществлению изменений и инноваций в управлении бизнесом компании в условиях кризиса;</w:t>
      </w:r>
    </w:p>
    <w:p w:rsidR="001761FB" w:rsidRPr="00637460" w:rsidRDefault="001761FB" w:rsidP="001761FB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проблем предприятий и организаций, связанных с управлением компанией, организацией производственно-финансовой деятельности.</w:t>
      </w:r>
    </w:p>
    <w:p w:rsidR="001761FB" w:rsidRPr="00637460" w:rsidRDefault="001761FB" w:rsidP="001761FB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Cs w:val="24"/>
        </w:rPr>
      </w:pPr>
    </w:p>
    <w:p w:rsidR="001761FB" w:rsidRPr="00637460" w:rsidRDefault="001761FB" w:rsidP="001761FB">
      <w:pPr>
        <w:widowControl/>
        <w:numPr>
          <w:ilvl w:val="0"/>
          <w:numId w:val="13"/>
        </w:numPr>
        <w:tabs>
          <w:tab w:val="left" w:pos="900"/>
          <w:tab w:val="left" w:pos="108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Место дисциплины в структуре ОП </w:t>
      </w:r>
    </w:p>
    <w:p w:rsidR="001761FB" w:rsidRPr="00637460" w:rsidRDefault="001761FB" w:rsidP="001761FB">
      <w:pPr>
        <w:pStyle w:val="2f0"/>
        <w:tabs>
          <w:tab w:val="left" w:pos="900"/>
          <w:tab w:val="left" w:pos="1080"/>
        </w:tabs>
        <w:suppressAutoHyphens/>
        <w:ind w:firstLine="709"/>
        <w:jc w:val="both"/>
        <w:rPr>
          <w:b w:val="0"/>
          <w:color w:val="000000" w:themeColor="text1"/>
        </w:rPr>
      </w:pPr>
      <w:r w:rsidRPr="00637460">
        <w:rPr>
          <w:b w:val="0"/>
          <w:color w:val="000000" w:themeColor="text1"/>
        </w:rPr>
        <w:t xml:space="preserve">Дисциплина «Антикризисное управление» относится к дисциплинам по выбору </w:t>
      </w:r>
      <w:r w:rsidRPr="00637460">
        <w:rPr>
          <w:b w:val="0"/>
          <w:bCs/>
          <w:color w:val="000000" w:themeColor="text1"/>
        </w:rPr>
        <w:t xml:space="preserve">части, формируемой участниками образовательных отношений, </w:t>
      </w:r>
      <w:r w:rsidRPr="00637460">
        <w:rPr>
          <w:b w:val="0"/>
          <w:color w:val="000000" w:themeColor="text1"/>
        </w:rPr>
        <w:t xml:space="preserve">Блока 1. </w:t>
      </w:r>
    </w:p>
    <w:p w:rsidR="001761FB" w:rsidRPr="00637460" w:rsidRDefault="001761FB" w:rsidP="001761F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1761FB" w:rsidRPr="00637460" w:rsidRDefault="001761FB" w:rsidP="001761FB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1761FB" w:rsidRPr="00637460" w:rsidRDefault="001761FB" w:rsidP="001761FB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0D266F" w:rsidRDefault="000D266F" w:rsidP="000D266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профессиональную компетенцию</w:t>
      </w:r>
    </w:p>
    <w:p w:rsidR="000D266F" w:rsidRDefault="000D266F" w:rsidP="000D266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0D266F" w:rsidRDefault="000D266F" w:rsidP="000D266F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0D266F" w:rsidRDefault="000D266F" w:rsidP="000D266F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0D266F" w:rsidRDefault="000D266F" w:rsidP="000D266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3"/>
        <w:gridCol w:w="3365"/>
        <w:gridCol w:w="4521"/>
      </w:tblGrid>
      <w:tr w:rsidR="000D266F" w:rsidTr="000D266F">
        <w:trPr>
          <w:tblHeader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207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0D266F" w:rsidTr="000D266F"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</w:t>
            </w:r>
            <w:r>
              <w:rPr>
                <w:color w:val="000000" w:themeColor="text1"/>
                <w:sz w:val="20"/>
                <w:lang w:eastAsia="en-US"/>
              </w:rPr>
              <w:lastRenderedPageBreak/>
              <w:t>финансовых и инвестиционных решений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lastRenderedPageBreak/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0D266F" w:rsidRDefault="000D266F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0D266F" w:rsidRDefault="000D266F">
            <w:pPr>
              <w:tabs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ПК-2.4. Рассчитывает и интерпретирует показатели деятельности экономических субъектов</w:t>
            </w:r>
          </w:p>
          <w:p w:rsidR="000D266F" w:rsidRDefault="000D266F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 xml:space="preserve">ПК-2.5. Использует результаты анализа при составлении </w:t>
            </w:r>
            <w:r>
              <w:rPr>
                <w:color w:val="000000" w:themeColor="text1"/>
                <w:sz w:val="20"/>
                <w:lang w:eastAsia="en-US"/>
              </w:rPr>
              <w:lastRenderedPageBreak/>
              <w:t>финансовых планов и принятий экономических, финансовых и инвестиционных решений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20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lastRenderedPageBreak/>
              <w:t>Знать:</w:t>
            </w:r>
          </w:p>
          <w:p w:rsidR="000D266F" w:rsidRDefault="000D266F" w:rsidP="000D266F">
            <w:pPr>
              <w:widowControl/>
              <w:numPr>
                <w:ilvl w:val="0"/>
                <w:numId w:val="44"/>
              </w:numPr>
              <w:tabs>
                <w:tab w:val="left" w:pos="207"/>
                <w:tab w:val="left" w:pos="900"/>
                <w:tab w:val="left" w:pos="108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принципы рационального информационного обеспечения управления по признакам антикризисного развития организации;</w:t>
            </w:r>
          </w:p>
          <w:p w:rsidR="000D266F" w:rsidRDefault="000D266F" w:rsidP="000D266F">
            <w:pPr>
              <w:widowControl/>
              <w:numPr>
                <w:ilvl w:val="0"/>
                <w:numId w:val="44"/>
              </w:numPr>
              <w:tabs>
                <w:tab w:val="left" w:pos="207"/>
                <w:tab w:val="left" w:pos="900"/>
                <w:tab w:val="left" w:pos="108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основные признаки проявления кризисных ситуаций и возможностей их учета в предпринимательской и управленческой деятельности</w:t>
            </w:r>
          </w:p>
        </w:tc>
      </w:tr>
      <w:tr w:rsidR="000D266F" w:rsidTr="000D26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6F" w:rsidRDefault="000D266F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6F" w:rsidRDefault="000D266F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20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0D266F" w:rsidRDefault="000D266F" w:rsidP="000D266F">
            <w:pPr>
              <w:widowControl/>
              <w:numPr>
                <w:ilvl w:val="0"/>
                <w:numId w:val="45"/>
              </w:numPr>
              <w:tabs>
                <w:tab w:val="left" w:pos="207"/>
                <w:tab w:val="left" w:pos="900"/>
                <w:tab w:val="left" w:pos="1080"/>
              </w:tabs>
              <w:suppressAutoHyphens/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использовать аналитические приемы диагностики состояния и развития организации</w:t>
            </w:r>
          </w:p>
          <w:p w:rsidR="000D266F" w:rsidRDefault="000D266F" w:rsidP="000D266F">
            <w:pPr>
              <w:widowControl/>
              <w:numPr>
                <w:ilvl w:val="0"/>
                <w:numId w:val="45"/>
              </w:numPr>
              <w:tabs>
                <w:tab w:val="left" w:pos="207"/>
                <w:tab w:val="left" w:pos="427"/>
                <w:tab w:val="left" w:pos="113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оценивать и реализовывать потенциал антикризисного развития организации;</w:t>
            </w:r>
          </w:p>
          <w:p w:rsidR="000D266F" w:rsidRDefault="000D266F" w:rsidP="000D266F">
            <w:pPr>
              <w:widowControl/>
              <w:numPr>
                <w:ilvl w:val="0"/>
                <w:numId w:val="45"/>
              </w:numPr>
              <w:tabs>
                <w:tab w:val="left" w:pos="207"/>
                <w:tab w:val="left" w:pos="427"/>
                <w:tab w:val="left" w:pos="113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анализировать финансовую, бухгалтерскую и статистическую отчетность;</w:t>
            </w:r>
          </w:p>
          <w:p w:rsidR="000D266F" w:rsidRDefault="000D266F">
            <w:pPr>
              <w:tabs>
                <w:tab w:val="left" w:pos="207"/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применять нормативно-правовую базу, регламентирующую порядок расчета финансово-экономических показателей</w:t>
            </w:r>
          </w:p>
          <w:p w:rsidR="000D266F" w:rsidRDefault="000D266F">
            <w:pPr>
              <w:tabs>
                <w:tab w:val="left" w:pos="207"/>
                <w:tab w:val="left" w:pos="1080"/>
              </w:tabs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- рассчитывать и интерпретировать показатели деятельности экономических субъектов</w:t>
            </w:r>
          </w:p>
          <w:p w:rsidR="000D266F" w:rsidRDefault="000D266F" w:rsidP="000D266F">
            <w:pPr>
              <w:widowControl/>
              <w:numPr>
                <w:ilvl w:val="0"/>
                <w:numId w:val="45"/>
              </w:numPr>
              <w:tabs>
                <w:tab w:val="left" w:pos="207"/>
                <w:tab w:val="left" w:pos="427"/>
                <w:tab w:val="left" w:pos="113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lastRenderedPageBreak/>
              <w:t>использовать результаты анализа при составлении финансовых планов и принятий экономических, финансовых и инвестиционных решений</w:t>
            </w:r>
          </w:p>
          <w:p w:rsidR="000D266F" w:rsidRDefault="000D266F" w:rsidP="000D266F">
            <w:pPr>
              <w:widowControl/>
              <w:numPr>
                <w:ilvl w:val="0"/>
                <w:numId w:val="45"/>
              </w:numPr>
              <w:tabs>
                <w:tab w:val="left" w:pos="207"/>
                <w:tab w:val="left" w:pos="427"/>
                <w:tab w:val="left" w:pos="1134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выявлять основные факторы экономического роста</w:t>
            </w:r>
          </w:p>
        </w:tc>
      </w:tr>
      <w:tr w:rsidR="000D266F" w:rsidTr="000D26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6F" w:rsidRDefault="000D266F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66F" w:rsidRDefault="000D266F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66F" w:rsidRDefault="000D266F">
            <w:pPr>
              <w:tabs>
                <w:tab w:val="left" w:pos="20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0D266F" w:rsidRDefault="000D266F" w:rsidP="000D266F">
            <w:pPr>
              <w:widowControl/>
              <w:numPr>
                <w:ilvl w:val="0"/>
                <w:numId w:val="46"/>
              </w:numPr>
              <w:tabs>
                <w:tab w:val="left" w:pos="207"/>
              </w:tabs>
              <w:snapToGrid/>
              <w:spacing w:before="0" w:after="0" w:line="276" w:lineRule="auto"/>
              <w:ind w:left="0" w:firstLine="0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способностью разрабатывать инновационные проекты развития организации, учитывающие опасности кризисных ситуаций</w:t>
            </w:r>
          </w:p>
          <w:p w:rsidR="000D266F" w:rsidRDefault="000D266F" w:rsidP="000D266F">
            <w:pPr>
              <w:widowControl/>
              <w:numPr>
                <w:ilvl w:val="0"/>
                <w:numId w:val="46"/>
              </w:numPr>
              <w:tabs>
                <w:tab w:val="left" w:pos="207"/>
              </w:tabs>
              <w:snapToGrid/>
              <w:spacing w:before="0" w:after="0" w:line="276" w:lineRule="auto"/>
              <w:ind w:left="0" w:firstLine="0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shd w:val="clear" w:color="auto" w:fill="FFFFFF"/>
                <w:lang w:eastAsia="en-US"/>
              </w:rPr>
              <w:t>навыками п</w:t>
            </w:r>
            <w:r>
              <w:rPr>
                <w:color w:val="000000" w:themeColor="text1"/>
                <w:sz w:val="20"/>
                <w:lang w:eastAsia="en-US"/>
              </w:rPr>
              <w:t xml:space="preserve">роведения анализа внешней и внутренней среды ведения бизнеса, </w:t>
            </w:r>
          </w:p>
          <w:p w:rsidR="000D266F" w:rsidRDefault="000D266F" w:rsidP="000D266F">
            <w:pPr>
              <w:widowControl/>
              <w:numPr>
                <w:ilvl w:val="0"/>
                <w:numId w:val="46"/>
              </w:numPr>
              <w:tabs>
                <w:tab w:val="left" w:pos="207"/>
              </w:tabs>
              <w:snapToGrid/>
              <w:spacing w:before="0" w:after="0" w:line="276" w:lineRule="auto"/>
              <w:ind w:left="0" w:firstLine="0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навыками оценки эффективности формирования и использования финансового и производственного потенциала экономических субъектов</w:t>
            </w:r>
          </w:p>
        </w:tc>
      </w:tr>
    </w:tbl>
    <w:p w:rsidR="000D266F" w:rsidRDefault="000D266F" w:rsidP="000D266F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1761FB" w:rsidRPr="00637460" w:rsidRDefault="001761FB" w:rsidP="001761F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1761FB" w:rsidRPr="00637460" w:rsidRDefault="001761FB" w:rsidP="001761FB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1761FB" w:rsidRPr="00637460" w:rsidTr="004A57FA">
        <w:tc>
          <w:tcPr>
            <w:tcW w:w="889" w:type="dxa"/>
            <w:vMerge w:val="restart"/>
            <w:vAlign w:val="center"/>
          </w:tcPr>
          <w:p w:rsidR="001761FB" w:rsidRPr="00637460" w:rsidRDefault="001761FB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1761FB" w:rsidRPr="00637460" w:rsidRDefault="001761FB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1761FB" w:rsidRPr="00637460" w:rsidTr="004A57FA">
        <w:tc>
          <w:tcPr>
            <w:tcW w:w="889" w:type="dxa"/>
            <w:vMerge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1761FB" w:rsidRPr="00637460" w:rsidTr="004A57FA">
        <w:tc>
          <w:tcPr>
            <w:tcW w:w="889" w:type="dxa"/>
            <w:vMerge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312204" w:rsidRPr="00637460" w:rsidTr="004A57FA">
        <w:tc>
          <w:tcPr>
            <w:tcW w:w="889" w:type="dxa"/>
            <w:vMerge w:val="restart"/>
          </w:tcPr>
          <w:p w:rsidR="00312204" w:rsidRPr="00637460" w:rsidRDefault="00312204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312204" w:rsidRPr="00637460" w:rsidTr="004A57FA">
        <w:tc>
          <w:tcPr>
            <w:tcW w:w="889" w:type="dxa"/>
            <w:vMerge/>
          </w:tcPr>
          <w:p w:rsidR="00312204" w:rsidRPr="00637460" w:rsidRDefault="00312204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312204" w:rsidRPr="00637460" w:rsidTr="00645F65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12204" w:rsidRPr="00637460" w:rsidTr="00645F65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12204" w:rsidRPr="00637460" w:rsidTr="004A57FA">
        <w:tc>
          <w:tcPr>
            <w:tcW w:w="889" w:type="dxa"/>
            <w:vMerge w:val="restart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312204" w:rsidRPr="00637460" w:rsidTr="00645F65">
        <w:tc>
          <w:tcPr>
            <w:tcW w:w="889" w:type="dxa"/>
            <w:vMerge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10</w:t>
            </w: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312204" w:rsidRPr="00637460" w:rsidTr="004A57FA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312204" w:rsidRPr="00637460" w:rsidRDefault="00312204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312204" w:rsidRPr="00637460" w:rsidTr="004A57FA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312204" w:rsidRPr="00637460" w:rsidRDefault="00312204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312204" w:rsidRPr="00637460" w:rsidRDefault="00312204" w:rsidP="00221AB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312204" w:rsidRPr="00637460" w:rsidTr="004A57FA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312204" w:rsidRPr="00637460" w:rsidTr="00645F65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312204" w:rsidRPr="00637460" w:rsidTr="00645F65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221AB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312204" w:rsidRPr="00637460" w:rsidTr="00645F65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195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312204" w:rsidRPr="00637460" w:rsidTr="004A57FA">
        <w:tc>
          <w:tcPr>
            <w:tcW w:w="889" w:type="dxa"/>
          </w:tcPr>
          <w:p w:rsidR="00312204" w:rsidRPr="00637460" w:rsidRDefault="00312204" w:rsidP="001761FB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312204" w:rsidRPr="00637460" w:rsidTr="00645F65">
        <w:tc>
          <w:tcPr>
            <w:tcW w:w="889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312204" w:rsidRPr="00637460" w:rsidRDefault="00312204" w:rsidP="001761FB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312204" w:rsidRPr="00637460" w:rsidTr="00645F65">
        <w:tc>
          <w:tcPr>
            <w:tcW w:w="889" w:type="dxa"/>
            <w:vMerge w:val="restart"/>
          </w:tcPr>
          <w:p w:rsidR="00312204" w:rsidRPr="00637460" w:rsidRDefault="00312204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312204" w:rsidRPr="00637460" w:rsidRDefault="00312204" w:rsidP="001761FB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312204" w:rsidRPr="00637460" w:rsidTr="00645F65">
        <w:tc>
          <w:tcPr>
            <w:tcW w:w="889" w:type="dxa"/>
            <w:vMerge/>
          </w:tcPr>
          <w:p w:rsidR="00312204" w:rsidRPr="00637460" w:rsidRDefault="00312204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312204" w:rsidRPr="00637460" w:rsidRDefault="00312204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312204" w:rsidRPr="00637460" w:rsidRDefault="00312204" w:rsidP="00221AB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312204" w:rsidRPr="00637460" w:rsidRDefault="00312204" w:rsidP="001761FB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761FB" w:rsidRPr="00637460" w:rsidTr="004A57FA">
        <w:tc>
          <w:tcPr>
            <w:tcW w:w="889" w:type="dxa"/>
            <w:vMerge/>
          </w:tcPr>
          <w:p w:rsidR="001761FB" w:rsidRPr="00637460" w:rsidRDefault="001761FB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1761FB" w:rsidRPr="00637460" w:rsidRDefault="001761FB" w:rsidP="001761FB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1761FB" w:rsidRPr="00637460" w:rsidRDefault="001761FB" w:rsidP="001761FB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Семинар – семинар-дискуссия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1761FB" w:rsidRPr="00637460" w:rsidRDefault="001761FB" w:rsidP="001761FB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1761FB" w:rsidRPr="00637460" w:rsidRDefault="001761FB" w:rsidP="001761FB">
      <w:pPr>
        <w:widowControl/>
        <w:snapToGrid/>
        <w:spacing w:before="0" w:after="0"/>
        <w:jc w:val="center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1761FB" w:rsidRPr="00637460" w:rsidRDefault="001761FB" w:rsidP="001761F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1761FB" w:rsidRPr="00637460" w:rsidRDefault="001761FB" w:rsidP="001761F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2451"/>
        <w:gridCol w:w="6880"/>
      </w:tblGrid>
      <w:tr w:rsidR="001761FB" w:rsidRPr="00637460" w:rsidTr="004A57FA">
        <w:trPr>
          <w:tblHeader/>
        </w:trPr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1761FB" w:rsidRPr="00637460" w:rsidTr="004A57FA"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Антикризисное управление: сущность, потребность, формы.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Возможность и необходимость антикризисного управления. Проблематика и типология антикризисного управления. Фактор коммуникаций в антикризисном управлении. Преобразования в антикризисном управлении. Эффективность антикризисного управления. Государственное регулирование кризисных ситуаций. </w:t>
            </w:r>
          </w:p>
        </w:tc>
      </w:tr>
      <w:tr w:rsidR="001761FB" w:rsidRPr="00637460" w:rsidTr="004A57FA"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Система и механизм антикризисного управления.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 xml:space="preserve">Понятие системы антикризисного управления и ее основные характеристики. Механизм и специфика методов антикризисного управления. Латентные средства в механизме антикризисного управления. Человеческий капитал в механизме антикризисного управления. Аксиологические средства антикризисного управления. Инвестиционная политика в антикризисном управлении. </w:t>
            </w:r>
          </w:p>
        </w:tc>
      </w:tr>
      <w:tr w:rsidR="001761FB" w:rsidRPr="00637460" w:rsidTr="004A57FA">
        <w:trPr>
          <w:trHeight w:val="422"/>
        </w:trPr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Процесс и технологии антикризисного управления.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Понятие технологии антикризисного управления. Разработка управленческих решений в технологии антикризисного управления. Аналитические операции в технологии антикризисного управления. Риски в технологии антикризисного управления. </w:t>
            </w:r>
            <w:proofErr w:type="spellStart"/>
            <w:r w:rsidRPr="00637460">
              <w:rPr>
                <w:color w:val="000000" w:themeColor="text1"/>
                <w:sz w:val="20"/>
              </w:rPr>
              <w:t>Контроллинг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в технологии антикризисного управления. .</w:t>
            </w:r>
          </w:p>
        </w:tc>
      </w:tr>
      <w:tr w:rsidR="001761FB" w:rsidRPr="00637460" w:rsidTr="004A57FA">
        <w:trPr>
          <w:trHeight w:val="422"/>
        </w:trPr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Диагностика кризисов в процессах антикризисного управления.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Диагностика и ее роль в современном антикризисном управлении. Оценка кризисных явлений в процессах антикризисного управления. Технология диагностики кризиса: этапы и методы. Информационное обеспечение технологии диагностики. Прогнозирование кризисных ситуаций при диагностике организации. </w:t>
            </w:r>
          </w:p>
        </w:tc>
      </w:tr>
      <w:tr w:rsidR="001761FB" w:rsidRPr="00637460" w:rsidTr="004A57FA">
        <w:trPr>
          <w:trHeight w:val="422"/>
        </w:trPr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Устойчивое развитие организации и антикризисное управление.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Устойчивость в цикличном развитии организации. Разработка и реализация стратегии антикризисного управления. Конкурентоспособность организации и ее роль в устойчивом развитии. Деловая репутация организации как фактор ее устойчивого развития и качества антикризисного управления. Система ответственности в системе антикризисного управления. .</w:t>
            </w:r>
          </w:p>
        </w:tc>
      </w:tr>
      <w:tr w:rsidR="001761FB" w:rsidRPr="00637460" w:rsidTr="004A57FA">
        <w:trPr>
          <w:trHeight w:val="422"/>
        </w:trPr>
        <w:tc>
          <w:tcPr>
            <w:tcW w:w="0" w:type="auto"/>
          </w:tcPr>
          <w:p w:rsidR="001761FB" w:rsidRPr="00637460" w:rsidRDefault="001761FB" w:rsidP="001761FB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Несостоятельность организации и процедуры санации.</w:t>
            </w:r>
          </w:p>
        </w:tc>
        <w:tc>
          <w:tcPr>
            <w:tcW w:w="0" w:type="auto"/>
          </w:tcPr>
          <w:p w:rsidR="001761FB" w:rsidRPr="00637460" w:rsidRDefault="001761FB" w:rsidP="001761FB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Возникновение несостоятельности и банкротства организации. Федеральный закон «О несостоятельности (банкротстве)» и деятельность арбитражных управляющих. Проведение реорганизационных процедур в условиях несостоятельности организации. Санация в механизме антикризисного управления. Разработка и реализация программы санации. Профессионализм менеджера антикризисного управления. </w:t>
            </w:r>
          </w:p>
        </w:tc>
      </w:tr>
    </w:tbl>
    <w:p w:rsidR="001761FB" w:rsidRPr="00637460" w:rsidRDefault="001761FB" w:rsidP="001761F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«Антикризисное управление: сущность, потребность, формы»</w:t>
      </w:r>
    </w:p>
    <w:p w:rsidR="001761FB" w:rsidRPr="00637460" w:rsidRDefault="001761FB" w:rsidP="001761FB">
      <w:pPr>
        <w:widowControl/>
        <w:numPr>
          <w:ilvl w:val="0"/>
          <w:numId w:val="18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Возможность и необходимость антикризисного управления. Эффективность антикризисного управления.</w:t>
      </w: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 «Система и механизм антикризисного управления»</w:t>
      </w:r>
    </w:p>
    <w:p w:rsidR="001761FB" w:rsidRPr="00637460" w:rsidRDefault="001761FB" w:rsidP="001761FB">
      <w:pPr>
        <w:widowControl/>
        <w:numPr>
          <w:ilvl w:val="0"/>
          <w:numId w:val="19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Понятие системы антикризисного управления и ее основные характеристики. </w:t>
      </w:r>
    </w:p>
    <w:p w:rsidR="001761FB" w:rsidRPr="00637460" w:rsidRDefault="001761FB" w:rsidP="001761FB">
      <w:pPr>
        <w:widowControl/>
        <w:numPr>
          <w:ilvl w:val="0"/>
          <w:numId w:val="19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Механизм и специфика методов антикризисного управления.</w:t>
      </w: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 «Процесс и технологии антикризисного управления»</w:t>
      </w:r>
    </w:p>
    <w:p w:rsidR="001761FB" w:rsidRPr="00637460" w:rsidRDefault="001761FB" w:rsidP="001761FB">
      <w:pPr>
        <w:widowControl/>
        <w:numPr>
          <w:ilvl w:val="0"/>
          <w:numId w:val="20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Понятие технологии антикризисного управления. Риски в технологии антикризисного управления.</w:t>
      </w: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Раздел 4 «Диагностика кризисов в процессах антикризисного управления»</w:t>
      </w:r>
    </w:p>
    <w:p w:rsidR="001761FB" w:rsidRPr="00637460" w:rsidRDefault="001761FB" w:rsidP="001761FB">
      <w:pPr>
        <w:widowControl/>
        <w:numPr>
          <w:ilvl w:val="0"/>
          <w:numId w:val="21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Диагностика и ее роль в современном антикризисном управлении. </w:t>
      </w:r>
    </w:p>
    <w:p w:rsidR="001761FB" w:rsidRPr="00637460" w:rsidRDefault="001761FB" w:rsidP="001761FB">
      <w:pPr>
        <w:widowControl/>
        <w:numPr>
          <w:ilvl w:val="0"/>
          <w:numId w:val="21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Оценка кризисных явлений в процессах антикризисного управления. </w:t>
      </w: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 «Устойчивое развитие организации и антикризисное управление»</w:t>
      </w:r>
    </w:p>
    <w:p w:rsidR="001761FB" w:rsidRPr="00637460" w:rsidRDefault="001761FB" w:rsidP="001761FB">
      <w:pPr>
        <w:widowControl/>
        <w:numPr>
          <w:ilvl w:val="0"/>
          <w:numId w:val="22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Устойчивость в цикличном развитии организации. Разработка и реализация стратегии антикризисного управления.</w:t>
      </w: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 «Несостоятельность организации и процедуры санации»</w:t>
      </w:r>
    </w:p>
    <w:p w:rsidR="001761FB" w:rsidRPr="00637460" w:rsidRDefault="001761FB" w:rsidP="001761FB">
      <w:pPr>
        <w:widowControl/>
        <w:numPr>
          <w:ilvl w:val="0"/>
          <w:numId w:val="23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Возникновение несостоятельности и банкротства организации. Федеральный закон «О несостоятельности (банкротстве)» и деятельность арбитражных управляющих. </w:t>
      </w:r>
    </w:p>
    <w:p w:rsidR="001761FB" w:rsidRPr="00637460" w:rsidRDefault="001761FB" w:rsidP="001761FB">
      <w:pPr>
        <w:widowControl/>
        <w:numPr>
          <w:ilvl w:val="0"/>
          <w:numId w:val="23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Санация в механизме антикризисного управления.</w:t>
      </w: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 (заполняет преподаватель)</w:t>
      </w: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«Антикризисное управление: сущность, потребность, формы»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определяет необходимость антикризисного управления и какова его связь с другими типами управления организацией?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особенности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проблемы находятся в сфере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Существуют ли различные виды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Какую роль играет человеческий фактор в антикризисном управлении?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Почему преобразования являются главным фактором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определяют эффективность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Чем определяются необходимость и возможность государственного регулирования экономики в рыночных условиях ее развития?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каких сферах и каким образом государство осуществляет регулирование развития экономики?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отличие таких понятий, как «кризис», «конфликт», «катастрофа», «коллапс»?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проявляется разнообразие кризисов и какие существуют их типы?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черты и свойства характеризуют особенность кризиса?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причины возникновения кризисов?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изменяется организация в процессе ее развития?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Почему развитие социально-экономической системы имеет циклический характер?</w:t>
      </w:r>
    </w:p>
    <w:p w:rsidR="001761FB" w:rsidRPr="00637460" w:rsidRDefault="001761FB" w:rsidP="001761FB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Cs w:val="24"/>
        </w:rPr>
      </w:pPr>
      <w:r w:rsidRPr="00637460">
        <w:rPr>
          <w:bCs/>
          <w:color w:val="000000" w:themeColor="text1"/>
          <w:sz w:val="20"/>
        </w:rPr>
        <w:t>В чем особенность экономических кризисов и какую роль они играют в развитии социально-экономических систем?</w:t>
      </w:r>
    </w:p>
    <w:p w:rsidR="001761FB" w:rsidRPr="00637460" w:rsidRDefault="001761FB" w:rsidP="001761FB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zCs w:val="24"/>
        </w:rPr>
      </w:pPr>
    </w:p>
    <w:p w:rsidR="001761FB" w:rsidRPr="00637460" w:rsidRDefault="001761FB" w:rsidP="001761FB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>
        <w:rPr>
          <w:b/>
          <w:bCs/>
          <w:color w:val="000000" w:themeColor="text1"/>
          <w:sz w:val="20"/>
        </w:rPr>
        <w:br w:type="page"/>
      </w:r>
      <w:r w:rsidRPr="00637460">
        <w:rPr>
          <w:b/>
          <w:bCs/>
          <w:color w:val="000000" w:themeColor="text1"/>
          <w:sz w:val="20"/>
        </w:rPr>
        <w:lastRenderedPageBreak/>
        <w:t>Раздел 2 «Система и механизм антикризисного управления»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характеристики антикризисного управления отражают понятия системы и механизма управления?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 каким показателям можно оценить состояние и особенности системы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определяет основные черты механизма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преобразования характеризуют механизм и методы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Существует ли латентное управление и какие черты механизма антикризисного управления оно отражает?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Какую роль в антикризисном управлении играет человеческий капитал?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особенности антикризисного управления характеризует система ценностей, господствующая в организации?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существуют виды инвестиционной политики?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формируется инвестиционная политика?</w:t>
      </w:r>
    </w:p>
    <w:p w:rsidR="001761FB" w:rsidRPr="00637460" w:rsidRDefault="001761FB" w:rsidP="001761FB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стратегические решения включает корпоративная стратегия и бизнес-стратегия?</w:t>
      </w: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3 «Процесс и технологии антикризисного управления»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этапы присущи процессу антикризисного управления и в чем особенность понятия «технология антикризисного управления»?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Из каких блоков состоит технологическая схема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факторы влияют на разработку управленческих решений в технологии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Какую роль в технологии антикризисного управления играет информационное обеспечение?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такое риск, какова его природа и возможно ли управлять риском?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осуществляется контроль кризисных ситуаций в технологии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В чем проявляются основные черты </w:t>
      </w:r>
      <w:proofErr w:type="spellStart"/>
      <w:r w:rsidRPr="00637460">
        <w:rPr>
          <w:bCs/>
          <w:color w:val="000000" w:themeColor="text1"/>
          <w:sz w:val="20"/>
        </w:rPr>
        <w:t>контроллинга</w:t>
      </w:r>
      <w:proofErr w:type="spellEnd"/>
      <w:r w:rsidRPr="00637460">
        <w:rPr>
          <w:bCs/>
          <w:color w:val="000000" w:themeColor="text1"/>
          <w:sz w:val="20"/>
        </w:rPr>
        <w:t>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стратегии могут быть использованы для обеспечения роста фирмы за счет внутренних ресурсов?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каком случае для однопрофильной фирмы целесообразен переход к стратегии несвязанной диверсификации?</w:t>
      </w:r>
    </w:p>
    <w:p w:rsidR="001761FB" w:rsidRPr="00637460" w:rsidRDefault="001761FB" w:rsidP="001761FB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возможные мотивы принятия топ-менеджментом фирмы решения о вертикальной интеграции?</w:t>
      </w: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4 «Диагностика кризисов в процессах антикризисного управления»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суть диагностической деятельности и какую роль она играет в осуществлении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является объектом диагностического анализа в антикризисном управлении?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существуют виды диагностики и как они используются в оценке состояния организации и управления?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Можно ли, опираясь на результаты диагностики, прогнозировать кризисные явления?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соотносятся методология и организация прогностической деятельности в антикризисном управлении?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факторы оцениваются и анализируются при проведении управленческой кризис-диагностики?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Какова роль управленческой кризис-диагностики в системе элементов антикризисной политики?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Каким образом осуществляется сбор информации для проведения управленческой кризис диагностики?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основные направления анализа договорной политики организации?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Какую роль играет система внутреннего контроля в антикризисном управлении?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основные этапы проведения финансового анализа?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состоит роль аналитических процедур при проведении управленческой кризис-диагностики?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факторы оказывают влияние на допущение непрерывности деятельности организации?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методики могут использоваться для прогнозирования вероятности банкротства организации?</w:t>
      </w:r>
    </w:p>
    <w:p w:rsidR="001761FB" w:rsidRPr="00637460" w:rsidRDefault="001761FB" w:rsidP="001761FB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результаты управленческой кризис-диагностики влияют на антикризисную политику организации?</w:t>
      </w: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5 «Устойчивое развитие организации и антикризисное управление»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понимается под «устойчивостью» в различных областях знаний?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Каково содержание экономической категории «устойчивость организации»?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Каково содержание основных базовых ориентиров устойчивости организации, определяемых свойствами окружения?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взаимосвязаны между собой две формы общей устойчивости организации: текущая и стратегическая устойчивость?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Какие показатели используются для оценки уровня текущей устойчивости организации?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существуют подходы к оценке стратегической устойчивости организации?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критерии классификации и соответствующие им виды устойчивости организации вы знаете?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Возможно ли устойчивое развитие организации в условиях тенденций цикличности изменений ее состояний?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Почему необходима стратегия антикризисного развития организации и какую роль она играет в осуществлении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разрабатывается стратегия антикризисного развития, какие факторы определяют ее содержание?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деловая репутация и какую роль она играет в обеспечении устойчивого развития организации?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формируется система ответственности в системе антикризисного управления?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сущность антикризисной трансформации стратегий как метода управления стратегической устойчивостью организации?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основные типы стратегических трансформаций в кризисный и предкризисный периоды, которые могут использовать организации в целях стратегической антикризисной адаптации?</w:t>
      </w:r>
    </w:p>
    <w:p w:rsidR="001761FB" w:rsidRPr="00637460" w:rsidRDefault="001761FB" w:rsidP="001761FB">
      <w:pPr>
        <w:widowControl/>
        <w:numPr>
          <w:ilvl w:val="0"/>
          <w:numId w:val="28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этапы составляют алгоритм регулирования уровня текущей устойчивости организации на основе управления решением стратегических задач?</w:t>
      </w: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93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6 «Несостоятельность организации и процедуры санации»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Всегда ли банкротство означает неприятность для предприятия? Почему?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особенности менеджмента проявляются в антикризисном оздоровлении организации?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существуют виды и каков порядок проведения реорганизационных процедур?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Когда возникает необходимость в процедурах банкротства и как они осуществляются?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функции выполняет антикризисный управляющий при проведении процедур санации?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операции предполагает процедура санации?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заключаются особенности санации персонала организации?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качества определяют профессионализм антикризисного управляющего?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требования предъявляются к арбитражным управляющим?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чем состоят требования, предъявляемые к саморегулируемым организациям арбитражных управляющих?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процедуры банкротства может вести арбитражный суд у предприятия-должника?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задачи и в какой процедуре банкротства решает временный арбитражный управляющий?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задачи и в какой процедуре банкротства решает административный арбитражный управляющий?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задачи и в какой процедуре банкротства решает внешний арбитражный управляющий?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задачи и в какой процедуре банкротства решает временный конкурсный управляющий?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меры может предусматривать план внешнего управления?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 какой стадии рассмотрения дела о банкротстве может применяться мировое соглашение?</w:t>
      </w:r>
    </w:p>
    <w:p w:rsidR="001761FB" w:rsidRPr="00637460" w:rsidRDefault="001761FB" w:rsidP="001761FB">
      <w:pPr>
        <w:widowControl/>
        <w:numPr>
          <w:ilvl w:val="0"/>
          <w:numId w:val="29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 отношению к каким категориям организаций применяются особые арбитражные процедуры?</w:t>
      </w:r>
    </w:p>
    <w:p w:rsidR="001761FB" w:rsidRPr="00637460" w:rsidRDefault="001761FB" w:rsidP="001761FB">
      <w:pPr>
        <w:tabs>
          <w:tab w:val="left" w:pos="1080"/>
        </w:tabs>
        <w:spacing w:before="0" w:after="0"/>
        <w:ind w:firstLine="360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312204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1761FB" w:rsidRPr="00637460" w:rsidRDefault="001761FB" w:rsidP="001761FB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1761FB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761FB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</w:t>
            </w:r>
          </w:p>
        </w:tc>
      </w:tr>
    </w:tbl>
    <w:p w:rsidR="001761FB" w:rsidRPr="00637460" w:rsidRDefault="001761FB" w:rsidP="001761FB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1761FB" w:rsidRPr="00637460" w:rsidRDefault="001761FB" w:rsidP="001761FB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312204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1761FB" w:rsidRPr="00637460" w:rsidRDefault="001761FB" w:rsidP="001761FB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1761FB" w:rsidRPr="00637460" w:rsidRDefault="001761FB" w:rsidP="001761FB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1761FB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1761FB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1761FB" w:rsidRPr="00637460" w:rsidRDefault="001761FB" w:rsidP="001761FB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FB" w:rsidRPr="00637460" w:rsidRDefault="001761FB" w:rsidP="001761FB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1761FB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1FB" w:rsidRPr="00637460" w:rsidRDefault="001761FB" w:rsidP="001761FB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1761FB" w:rsidRPr="00637460" w:rsidRDefault="001761FB" w:rsidP="001761FB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1761FB" w:rsidRPr="00637460" w:rsidRDefault="001761FB" w:rsidP="001761FB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1761FB" w:rsidRPr="00637460" w:rsidRDefault="001761FB" w:rsidP="001761FB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1761FB" w:rsidRPr="00637460" w:rsidRDefault="001761FB" w:rsidP="001761F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1761FB" w:rsidRPr="00637460" w:rsidRDefault="001761FB" w:rsidP="001761F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1761FB" w:rsidRPr="00637460" w:rsidRDefault="001761FB" w:rsidP="001761FB">
      <w:pPr>
        <w:widowControl/>
        <w:numPr>
          <w:ilvl w:val="0"/>
          <w:numId w:val="3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1761FB" w:rsidRPr="00637460" w:rsidRDefault="001761FB" w:rsidP="001761FB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1761FB" w:rsidRPr="00637460" w:rsidRDefault="001761FB" w:rsidP="001761FB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E6392A" w:rsidRDefault="00E6392A" w:rsidP="00E6392A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E6392A" w:rsidRDefault="00E6392A" w:rsidP="00E6392A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</w:t>
      </w:r>
      <w:r>
        <w:rPr>
          <w:sz w:val="20"/>
        </w:rPr>
        <w:lastRenderedPageBreak/>
        <w:t xml:space="preserve">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E6392A" w:rsidRDefault="00E6392A" w:rsidP="00E6392A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E6392A" w:rsidRDefault="00E6392A" w:rsidP="00E6392A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E6392A" w:rsidRDefault="00E6392A" w:rsidP="00E6392A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E6392A" w:rsidRDefault="00E6392A" w:rsidP="00E6392A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1761FB" w:rsidRPr="00637460" w:rsidRDefault="00E6392A" w:rsidP="00E6392A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1761FB" w:rsidRDefault="001761FB" w:rsidP="001761FB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C64F3" w:rsidRDefault="006C64F3" w:rsidP="001761FB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C64F3" w:rsidRPr="00637460" w:rsidRDefault="006C64F3" w:rsidP="001761FB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 xml:space="preserve">6.4 Методические рекомендации по самостоятельной работе студентов 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1761FB" w:rsidRPr="00637460" w:rsidRDefault="001761FB" w:rsidP="001761F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1761FB" w:rsidRPr="00637460" w:rsidRDefault="001761FB" w:rsidP="001761F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1761FB" w:rsidRPr="00637460" w:rsidRDefault="001761FB" w:rsidP="001761FB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1761FB" w:rsidRPr="00637460" w:rsidRDefault="001761FB" w:rsidP="001761F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1761FB" w:rsidRPr="00637460" w:rsidRDefault="001761FB" w:rsidP="001761FB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1761FB" w:rsidRPr="00637460" w:rsidRDefault="001761FB" w:rsidP="001761FB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1761FB" w:rsidRPr="00637460" w:rsidRDefault="001761FB" w:rsidP="001761FB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1761FB" w:rsidRPr="00637460" w:rsidRDefault="001761FB" w:rsidP="001761FB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1 «Антикризисное управление: сущность, потребность, формы»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Темы рефератов: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Хусаинова Екатерина Александровна, </w:t>
      </w:r>
      <w:proofErr w:type="spellStart"/>
      <w:r w:rsidRPr="00637460">
        <w:rPr>
          <w:bCs/>
          <w:color w:val="000000" w:themeColor="text1"/>
          <w:sz w:val="20"/>
        </w:rPr>
        <w:t>Калабашева</w:t>
      </w:r>
      <w:proofErr w:type="spellEnd"/>
      <w:r w:rsidRPr="00637460">
        <w:rPr>
          <w:bCs/>
          <w:color w:val="000000" w:themeColor="text1"/>
          <w:sz w:val="20"/>
        </w:rPr>
        <w:t xml:space="preserve"> Анастасия Петровна, </w:t>
      </w:r>
      <w:proofErr w:type="spellStart"/>
      <w:r w:rsidRPr="00637460">
        <w:rPr>
          <w:bCs/>
          <w:color w:val="000000" w:themeColor="text1"/>
          <w:sz w:val="20"/>
        </w:rPr>
        <w:t>Сибгатуллина</w:t>
      </w:r>
      <w:proofErr w:type="spellEnd"/>
      <w:r w:rsidRPr="00637460">
        <w:rPr>
          <w:bCs/>
          <w:color w:val="000000" w:themeColor="text1"/>
          <w:sz w:val="20"/>
        </w:rPr>
        <w:t xml:space="preserve"> Альбина </w:t>
      </w:r>
      <w:proofErr w:type="spellStart"/>
      <w:r w:rsidRPr="00637460">
        <w:rPr>
          <w:bCs/>
          <w:color w:val="000000" w:themeColor="text1"/>
          <w:sz w:val="20"/>
        </w:rPr>
        <w:t>Ринатовна</w:t>
      </w:r>
      <w:proofErr w:type="spellEnd"/>
      <w:r w:rsidRPr="00637460">
        <w:rPr>
          <w:bCs/>
          <w:color w:val="000000" w:themeColor="text1"/>
          <w:sz w:val="20"/>
        </w:rPr>
        <w:t xml:space="preserve"> Антикризисное управление предприятием // Вопросы науки и образования. 2019. №9 (55). URL: </w:t>
      </w:r>
      <w:hyperlink r:id="rId6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https://cyberleninka.ru/article/n/antikrizisnoe-upravlenie-predpriyatiem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Припадчева</w:t>
      </w:r>
      <w:proofErr w:type="spellEnd"/>
      <w:r w:rsidRPr="00637460">
        <w:rPr>
          <w:bCs/>
          <w:color w:val="000000" w:themeColor="text1"/>
          <w:sz w:val="20"/>
        </w:rPr>
        <w:t xml:space="preserve"> Илзе Владимировна Мероприятия по антикризисному управлению предприятием // Политика, экономика и инновации. </w:t>
      </w:r>
      <w:r w:rsidRPr="00637460">
        <w:rPr>
          <w:bCs/>
          <w:color w:val="000000" w:themeColor="text1"/>
          <w:sz w:val="20"/>
          <w:lang w:val="en-US"/>
        </w:rPr>
        <w:t xml:space="preserve">2018. №4 (21).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https://cyberleninka.ru/article/n/meropriyatiya-po-antikrizisnomu-upravleniyu-predpriyatiem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Гасиев</w:t>
      </w:r>
      <w:proofErr w:type="spellEnd"/>
      <w:r w:rsidRPr="00637460">
        <w:rPr>
          <w:bCs/>
          <w:color w:val="000000" w:themeColor="text1"/>
          <w:sz w:val="20"/>
        </w:rPr>
        <w:t xml:space="preserve"> Т.Х. ОСОБЕННОСТИ АНТИКРИЗИСНОГО УПРАВЛЕНИЯ ПРЕДПРИЯТИЕМ В УСЛОВИЯХ СОВРЕМЕННОЙ ЭКОНОМИКИ РОССИИ: ПОДХОДЫ И ИНСТРУМЕНТЫ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№6.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https://cyberleninka.ru/article/n/osobennosti-antikrizisnogo-upravleniya-predpriyatiem-v-usloviyah-sovremennoy-ekonomiki-rossii-podhody-i-instrumenty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Жмачинский</w:t>
      </w:r>
      <w:proofErr w:type="spellEnd"/>
      <w:r w:rsidRPr="00637460">
        <w:rPr>
          <w:bCs/>
          <w:color w:val="000000" w:themeColor="text1"/>
          <w:sz w:val="20"/>
        </w:rPr>
        <w:t xml:space="preserve"> Виктор Иванович, Иванов Михаил Валерьевич, Ильющенко Илья Геннадьевич Особенности антикризисного управления в современных условиях // Вестник АГТУ. Серия: Экономика. 2019.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osobennosti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sovremennyh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usloviyah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-1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Шатайло</w:t>
      </w:r>
      <w:proofErr w:type="spellEnd"/>
      <w:r w:rsidRPr="00637460">
        <w:rPr>
          <w:bCs/>
          <w:color w:val="000000" w:themeColor="text1"/>
          <w:sz w:val="20"/>
        </w:rPr>
        <w:t xml:space="preserve"> Ольга Анатольевна СОДЕРЖАТЕЛЬНАЯ ХАРАКТЕРИСТИКА СИСТЕМЫ АНТИКРИЗИСНОГО УПРАВЛЕНИЯ // БИ. 2019. </w:t>
      </w:r>
      <w:r w:rsidRPr="00637460">
        <w:rPr>
          <w:bCs/>
          <w:color w:val="000000" w:themeColor="text1"/>
          <w:sz w:val="20"/>
          <w:lang w:val="en-US"/>
        </w:rPr>
        <w:t xml:space="preserve">№5 (496).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https://cyberleninka.ru/article/n/soderzhatelnaya-harakteristika-sistemy-antikrizisnogo-upravleniya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Ковалева Т.С. </w:t>
      </w:r>
      <w:proofErr w:type="spellStart"/>
      <w:r w:rsidRPr="00637460">
        <w:rPr>
          <w:bCs/>
          <w:color w:val="000000" w:themeColor="text1"/>
          <w:sz w:val="20"/>
        </w:rPr>
        <w:t>Аутплейсмент</w:t>
      </w:r>
      <w:proofErr w:type="spellEnd"/>
      <w:r w:rsidRPr="00637460">
        <w:rPr>
          <w:bCs/>
          <w:color w:val="000000" w:themeColor="text1"/>
          <w:sz w:val="20"/>
        </w:rPr>
        <w:t xml:space="preserve">: антикризисный метод управления персоналом // Ученые записки Тамбовского отделения </w:t>
      </w:r>
      <w:proofErr w:type="spellStart"/>
      <w:r w:rsidRPr="00637460">
        <w:rPr>
          <w:bCs/>
          <w:color w:val="000000" w:themeColor="text1"/>
          <w:sz w:val="20"/>
        </w:rPr>
        <w:t>РоСМУ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№14.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https://cyberleninka.ru/article/n/autpleysment-antikrizisnyy-metod-upravleniya-personalom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Дударева</w:t>
      </w:r>
      <w:proofErr w:type="spellEnd"/>
      <w:r w:rsidRPr="00637460">
        <w:rPr>
          <w:bCs/>
          <w:color w:val="000000" w:themeColor="text1"/>
          <w:sz w:val="20"/>
        </w:rPr>
        <w:t xml:space="preserve"> А.Б. Совершенствование системы антикризисного управления предприятием // Вестник сельского развития и социальной политики. </w:t>
      </w:r>
      <w:r w:rsidRPr="00637460">
        <w:rPr>
          <w:bCs/>
          <w:color w:val="000000" w:themeColor="text1"/>
          <w:sz w:val="20"/>
          <w:lang w:val="en-US"/>
        </w:rPr>
        <w:t xml:space="preserve">2018. №2 (18). URL: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https://cyberleninka.ru/article/n/sovershenstvovanie-sistemy-antikrizisnogo-upravleniya-predpriyatiem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Терентьева Лия Ивановна, </w:t>
      </w:r>
      <w:proofErr w:type="spellStart"/>
      <w:r w:rsidRPr="00637460">
        <w:rPr>
          <w:bCs/>
          <w:color w:val="000000" w:themeColor="text1"/>
          <w:sz w:val="20"/>
        </w:rPr>
        <w:t>Мегрикян</w:t>
      </w:r>
      <w:proofErr w:type="spellEnd"/>
      <w:r w:rsidRPr="00637460">
        <w:rPr>
          <w:bCs/>
          <w:color w:val="000000" w:themeColor="text1"/>
          <w:sz w:val="20"/>
        </w:rPr>
        <w:t xml:space="preserve"> И.Г. АКТУАЛЬНОСТЬ ВЕРОЯТНОСТНЫХ ОЦЕНОК В АНТИКРИЗИСНОМ УПРАВЛЕНИИ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№12 (39). URL: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https://cyberleninka.ru/article/n/aktualnost-veroyatnostnyh-otsenok-v-antikrizisnom-upravlenii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Долганова Н.А., </w:t>
      </w:r>
      <w:proofErr w:type="spellStart"/>
      <w:r w:rsidRPr="00637460">
        <w:rPr>
          <w:bCs/>
          <w:color w:val="000000" w:themeColor="text1"/>
          <w:sz w:val="20"/>
        </w:rPr>
        <w:t>Таганова</w:t>
      </w:r>
      <w:proofErr w:type="spellEnd"/>
      <w:r w:rsidRPr="00637460">
        <w:rPr>
          <w:bCs/>
          <w:color w:val="000000" w:themeColor="text1"/>
          <w:sz w:val="20"/>
        </w:rPr>
        <w:t xml:space="preserve"> Н.М. Анализ актуальных механизмов антикризисного управления предприятием // Инновационная наука. </w:t>
      </w:r>
      <w:r w:rsidRPr="00637460">
        <w:rPr>
          <w:bCs/>
          <w:color w:val="000000" w:themeColor="text1"/>
          <w:sz w:val="20"/>
          <w:lang w:val="en-US"/>
        </w:rPr>
        <w:t xml:space="preserve">2019. №4. URL: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https://cyberleninka.ru/article/n/analiz-aktualnyh-mehanizmov-antikrizisnogo-upravleniya-predpriyatiem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Подставка Полина Александровна Стратегия антикризисного управления конфликтными ситуациями на предприятии // Научный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2018. №10 (33). URL: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https://cyberleninka.ru/article/n/strategiya-antikrizisnogo-upravleniya-konfliktnymi-situatsiyami-na-predpriyatii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Валерий Николаевич Алферов Управленческий анализ как инструмент антикризисного управления // МИР (Модернизация. Инновации. Развитие). 2018. №2 (34).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7D0D60">
        <w:rPr>
          <w:bCs/>
          <w:color w:val="000000" w:themeColor="text1"/>
          <w:sz w:val="20"/>
        </w:rPr>
        <w:t xml:space="preserve">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7D0D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7D0D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7D0D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upravlencheskiy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analiz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instrument</w:t>
        </w:r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antikrizisnogo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</w:hyperlink>
      <w:r w:rsidRPr="007D0D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Газиев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Хайдарали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Ортикович</w:t>
      </w:r>
      <w:proofErr w:type="spellEnd"/>
      <w:r w:rsidRPr="00637460">
        <w:rPr>
          <w:bCs/>
          <w:color w:val="000000" w:themeColor="text1"/>
          <w:sz w:val="20"/>
        </w:rPr>
        <w:t xml:space="preserve"> Стратегический менеджмент в условиях антикризисного управления предприятием // </w:t>
      </w:r>
      <w:proofErr w:type="spellStart"/>
      <w:r w:rsidRPr="00637460">
        <w:rPr>
          <w:bCs/>
          <w:color w:val="000000" w:themeColor="text1"/>
          <w:sz w:val="20"/>
        </w:rPr>
        <w:t>Economics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№2 (40). URL: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https://cyberleninka.ru/article/n/strategicheskiy-menedzhment-v-usloviyah-antikrizisnogo-upravleniya-predpriyatiem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Филиппова Юлиана Викторовна Финансовая стабилизация в системе антикризисного управления организации // Известия </w:t>
      </w:r>
      <w:proofErr w:type="spellStart"/>
      <w:r w:rsidRPr="00637460">
        <w:rPr>
          <w:bCs/>
          <w:color w:val="000000" w:themeColor="text1"/>
          <w:sz w:val="20"/>
        </w:rPr>
        <w:t>СПбГЭУ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2018. №6 (114).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https://cyberleninka.ru/article/n/finansovaya-stabilizatsiya-v-sisteme-antikrizisnogo-upravleniya-organizatsii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Валерий Николаевич Алферов Управленческий анализ как инструмент антикризисного управления // МИР (Модернизация. Инновации. Развитие). 2018. №2 (34).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7D0D60">
        <w:rPr>
          <w:bCs/>
          <w:color w:val="000000" w:themeColor="text1"/>
          <w:sz w:val="20"/>
        </w:rPr>
        <w:t xml:space="preserve">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7D0D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7D0D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7D0D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upravlencheskiy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analiz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instrument</w:t>
        </w:r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antikrizisnogo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</w:hyperlink>
      <w:r w:rsidRPr="007D0D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Бирюкова Л.В. АНТИКРИЗИСНОЕ УПРАВЛЕНИЕ ОРГАНИЗАЦИЕЙ: ОБЕСПЕЧЕНИЕ УСТОЙЧИВОГО РАЗВИТИЯ // Вестник Хабаровского государственного университета экономики и права. </w:t>
      </w:r>
      <w:r w:rsidRPr="00637460">
        <w:rPr>
          <w:bCs/>
          <w:color w:val="000000" w:themeColor="text1"/>
          <w:sz w:val="20"/>
          <w:lang w:val="en-US"/>
        </w:rPr>
        <w:t xml:space="preserve">2019. №2 (100).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https://cyberleninka.ru/article/n/antikrizisnoe-upravlenie-organizatsiey-obespechenie-ustoychivogo-razvitiya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Негреева Валентина Владимировна, Алексашкина Евгения Игоревна, Селезнев Илья Андреевич Исследование актуальных стратегий антикризисного управления в отечественном бизнесе // Экономика и экологический менеджмент. </w:t>
      </w:r>
      <w:r w:rsidRPr="00637460">
        <w:rPr>
          <w:bCs/>
          <w:color w:val="000000" w:themeColor="text1"/>
          <w:sz w:val="20"/>
          <w:lang w:val="en-US"/>
        </w:rPr>
        <w:t xml:space="preserve">2018. №1. 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https://cyberleninka.ru/article/n/issledovanie-aktualnyh-strategiy-antikrizisnogo-upravleniya-v-otechestvennom-biznese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Ермашкевич</w:t>
      </w:r>
      <w:proofErr w:type="spellEnd"/>
      <w:r w:rsidRPr="00637460">
        <w:rPr>
          <w:bCs/>
          <w:color w:val="000000" w:themeColor="text1"/>
          <w:sz w:val="20"/>
        </w:rPr>
        <w:t xml:space="preserve"> Наталья Сергеевна, Чибисова Екатерина Станиславовна МОДЕЛИ АНТИКРИЗИСНОГО УПРАВЛЕНИЯ ДЛЯ ОБЕСПЕЧЕНИЯ УСТОЙЧИВОГО РАЗВИТИЯ ОРГАНИЗАЦИИ // Лидерство и менеджмент. </w:t>
      </w:r>
      <w:r w:rsidRPr="00637460">
        <w:rPr>
          <w:bCs/>
          <w:color w:val="000000" w:themeColor="text1"/>
          <w:sz w:val="20"/>
          <w:lang w:val="en-US"/>
        </w:rPr>
        <w:t xml:space="preserve">2019. №1.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https://cyberleninka.ru/article/n/modeli-antikrizisnogo-upravleniya-dlya-obespecheniya-ustoychivogo-razvitiya-organizatsii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Дьячкова</w:t>
      </w:r>
      <w:proofErr w:type="spellEnd"/>
      <w:r w:rsidRPr="00637460">
        <w:rPr>
          <w:bCs/>
          <w:color w:val="000000" w:themeColor="text1"/>
          <w:sz w:val="20"/>
        </w:rPr>
        <w:t xml:space="preserve"> Виктория Викторовна, Подгорная Наталья Александровна, Кулик Владимир Александрович Совершенствование организационно-экономического </w:t>
      </w:r>
      <w:r w:rsidRPr="00637460">
        <w:rPr>
          <w:bCs/>
          <w:color w:val="000000" w:themeColor="text1"/>
          <w:sz w:val="20"/>
        </w:rPr>
        <w:lastRenderedPageBreak/>
        <w:t xml:space="preserve">механизма антикризисного управления промышленным предприятием // Вестник </w:t>
      </w:r>
      <w:proofErr w:type="spellStart"/>
      <w:r w:rsidRPr="00637460">
        <w:rPr>
          <w:bCs/>
          <w:color w:val="000000" w:themeColor="text1"/>
          <w:sz w:val="20"/>
        </w:rPr>
        <w:t>ВолГУ</w:t>
      </w:r>
      <w:proofErr w:type="spellEnd"/>
      <w:r w:rsidRPr="00637460">
        <w:rPr>
          <w:bCs/>
          <w:color w:val="000000" w:themeColor="text1"/>
          <w:sz w:val="20"/>
        </w:rPr>
        <w:t xml:space="preserve">. Серия 3: Экономика. Экология. 2018.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sovershenstvovanie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organizatsionno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ekonomicheskogo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mehanizma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promyshlennym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predpriyatiem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Хусаинова Екатерина Александровна, Аксенова Анна Андреевна, Павлова Екатерина Александровна Структурный анализ факторов управления предприятием в кризисных условиях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№10 (56).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https://cyberleninka.ru/article/n/strukturnyy-analiz-faktorov-upravleniya-predpriyatiem-v-krizisnyh-usloviyah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1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С. В. Романова, М. А. </w:t>
      </w:r>
      <w:proofErr w:type="spellStart"/>
      <w:r w:rsidRPr="00637460">
        <w:rPr>
          <w:bCs/>
          <w:color w:val="000000" w:themeColor="text1"/>
          <w:sz w:val="20"/>
        </w:rPr>
        <w:t>Крутова</w:t>
      </w:r>
      <w:proofErr w:type="spellEnd"/>
      <w:r w:rsidRPr="00637460">
        <w:rPr>
          <w:bCs/>
          <w:color w:val="000000" w:themeColor="text1"/>
          <w:sz w:val="20"/>
        </w:rPr>
        <w:t xml:space="preserve"> Риски как объект антикризисного управления предприятием: анализ и основные методы минимизации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№3-2.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https://cyberleninka.ru/article/n/riski-kak-obekt-antikrizisnogo-upravleniya-predpriyatiem-analiz-i-osnovnye-metody-minimizatsii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2 «Система и механизм антикризисного управления»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Темы рефератов: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</w:t>
      </w:r>
      <w:r w:rsidRPr="00637460">
        <w:rPr>
          <w:color w:val="000000" w:themeColor="text1"/>
          <w:szCs w:val="24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Королюк</w:t>
      </w:r>
      <w:proofErr w:type="spellEnd"/>
      <w:r w:rsidRPr="00637460">
        <w:rPr>
          <w:bCs/>
          <w:color w:val="000000" w:themeColor="text1"/>
          <w:sz w:val="20"/>
        </w:rPr>
        <w:t xml:space="preserve"> Елена Владиславовна, Солонина Светлана Викторовна ПРИМЕНЕНИЕ МЕХАНИЗМА АНТИКРИЗИСНОГО УПРАВЛЕНИЯ ФИНАНСАМИ ОРГАНИЗАЦИЙ КАК СПОСОБ УКРЕПЛЕНИЯ ЭКОНОМИЧЕСКОЙ БЕЗОПАСНОСТИ РЕГИОНА // </w:t>
      </w:r>
      <w:proofErr w:type="spellStart"/>
      <w:r w:rsidRPr="00637460">
        <w:rPr>
          <w:bCs/>
          <w:color w:val="000000" w:themeColor="text1"/>
          <w:sz w:val="20"/>
        </w:rPr>
        <w:t>Kant</w:t>
      </w:r>
      <w:proofErr w:type="spellEnd"/>
      <w:r w:rsidRPr="00637460">
        <w:rPr>
          <w:bCs/>
          <w:color w:val="000000" w:themeColor="text1"/>
          <w:sz w:val="20"/>
        </w:rPr>
        <w:t xml:space="preserve">. 2019. </w:t>
      </w:r>
      <w:r w:rsidRPr="00637460">
        <w:rPr>
          <w:bCs/>
          <w:color w:val="000000" w:themeColor="text1"/>
          <w:sz w:val="20"/>
          <w:lang w:val="en-US"/>
        </w:rPr>
        <w:t xml:space="preserve">№2 (31).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https://cyberleninka.ru/article/n/primenenie-mehanizma-antikrizisnogo-upravleniya-finansami-organizatsiy-kak-sposob-ukrepleniya-ekonomicheskoy-bezopasnosti-regiona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Кочетков Евгений Павлович ЦИФРОВАЯ ТРАНСФОРМАЦИЯ ЭКОНОМИКИ И ТЕХНОЛОГИЧЕСКИЕ РЕВОЛЮЦИИ: ВЫЗОВЫ ДЛЯ ТЕКУЩЕЙ ПАРАДИГМЫ МЕНЕДЖМЕНТА И АНТИКРИЗИСНОГО УПРАВЛЕНИЯ // СРРМ. 2019. </w:t>
      </w:r>
      <w:r w:rsidRPr="00637460">
        <w:rPr>
          <w:bCs/>
          <w:color w:val="000000" w:themeColor="text1"/>
          <w:sz w:val="20"/>
          <w:lang w:val="en-US"/>
        </w:rPr>
        <w:t xml:space="preserve">№4. URL: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https://cyberleninka.ru/article/n/tsifrovaya-transformatsiya-ekonomiki-i-tehnologicheskie-revolyutsii-vyzovy-dlya-tekuschey-paradigmy-menedzhmenta-i-antikrizisnogo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Суровнева</w:t>
      </w:r>
      <w:proofErr w:type="spellEnd"/>
      <w:r w:rsidRPr="00637460">
        <w:rPr>
          <w:bCs/>
          <w:color w:val="000000" w:themeColor="text1"/>
          <w:sz w:val="20"/>
        </w:rPr>
        <w:t xml:space="preserve"> Анна Александровна Антикризисные стратегии развития для некоммерческих организаций // Государственное и муниципальное управление. Ученые записки . 2018.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antikrizisnye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strategii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dlya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nekommercheskih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organizatsiy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Щепакин</w:t>
      </w:r>
      <w:proofErr w:type="spellEnd"/>
      <w:r w:rsidRPr="00637460">
        <w:rPr>
          <w:bCs/>
          <w:color w:val="000000" w:themeColor="text1"/>
          <w:sz w:val="20"/>
        </w:rPr>
        <w:t xml:space="preserve"> Михаил Борисович, Губин Виктор Анатольевич МОДЕЛЬ АНТИКРИЗИСНОГО УПРАВЛЕНИЯ ПРЕДПРИЯТИЕМ КАК ИНСТРУМЕНТ ЕГО ИННОВАЦИОННОГО РАЗВИТИЯ В УСЛОВИЯХ АПРИОРНОЙ НЕСТАБИЛЬНОСТИ // Вопросы инновационной экономики. </w:t>
      </w:r>
      <w:r w:rsidRPr="00637460">
        <w:rPr>
          <w:bCs/>
          <w:color w:val="000000" w:themeColor="text1"/>
          <w:sz w:val="20"/>
          <w:lang w:val="en-US"/>
        </w:rPr>
        <w:t xml:space="preserve">2019. №2.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https://cyberleninka.ru/article/n/model-antikrizisnogo-upravleniya-predpriyatiem-kak-instrument-ego-innovatsionnogo-razvitiya-v-usloviyah-apriornoy-nestabilnosti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Шафигуллин</w:t>
      </w:r>
      <w:proofErr w:type="spellEnd"/>
      <w:r w:rsidRPr="00637460">
        <w:rPr>
          <w:bCs/>
          <w:color w:val="000000" w:themeColor="text1"/>
          <w:sz w:val="20"/>
        </w:rPr>
        <w:t xml:space="preserve"> И.Ш., </w:t>
      </w:r>
      <w:proofErr w:type="spellStart"/>
      <w:r w:rsidRPr="00637460">
        <w:rPr>
          <w:bCs/>
          <w:color w:val="000000" w:themeColor="text1"/>
          <w:sz w:val="20"/>
        </w:rPr>
        <w:t>Кубуша</w:t>
      </w:r>
      <w:proofErr w:type="spellEnd"/>
      <w:r w:rsidRPr="00637460">
        <w:rPr>
          <w:bCs/>
          <w:color w:val="000000" w:themeColor="text1"/>
          <w:sz w:val="20"/>
        </w:rPr>
        <w:t xml:space="preserve"> А.В., </w:t>
      </w:r>
      <w:proofErr w:type="spellStart"/>
      <w:r w:rsidRPr="00637460">
        <w:rPr>
          <w:bCs/>
          <w:color w:val="000000" w:themeColor="text1"/>
          <w:sz w:val="20"/>
        </w:rPr>
        <w:t>Бугайченко</w:t>
      </w:r>
      <w:proofErr w:type="spellEnd"/>
      <w:r w:rsidRPr="00637460">
        <w:rPr>
          <w:bCs/>
          <w:color w:val="000000" w:themeColor="text1"/>
          <w:sz w:val="20"/>
        </w:rPr>
        <w:t xml:space="preserve"> П.Ю. ОБОБЩЕННАЯ СХЕМА ФОРМИРОВАНИЯ ТИПОВОГО СЦЕНАРИЯ РЕШЕНИЯ ЗАДАЧИ АНТИКРИЗИСНОГО УПРАВЛЕНИЯ С ИСПОЛЬЗОВАНИЕМ ЭКСПЕРТНЫХ СИСТЕМ // Научно-аналитический журнал «Вестник Санкт-Петербургского университета Государственной противопожарной службы МЧС России». </w:t>
      </w:r>
      <w:r w:rsidRPr="00637460">
        <w:rPr>
          <w:bCs/>
          <w:color w:val="000000" w:themeColor="text1"/>
          <w:sz w:val="20"/>
          <w:lang w:val="en-US"/>
        </w:rPr>
        <w:t xml:space="preserve">2019. №3. URL: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https://cyberleninka.ru/article/n/obobschennaya-shema-formirovaniya-tipovogo-stsenariya-resheniya-zadachi-antikrizisnogo-upravleniya-s-ispolzovaniem-ekspertnyh-sistem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Глущенко Валерий Владимирович РАЗВИТИЕ МЕТОДОЛОГИИ КРИЗИСОЛОГИЧЕСКИХ ИССЛЕДОВАНИЙ И АНТИКРИЗИСНОГО УПРАВЛЕНИЯ (К 10-ТИ ЛЕТИЮ НАЧАЛА ГЛОБАЛЬНОГО СИСТЕМНОГО КРИЗИСА 2008 ГОДА) // Бюллетень науки и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2018. №9.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https://cyberleninka.ru/article/n/razvitie-metodologii-krizisologicheskih-issledovaniy-i-antikrizisnogo-upravleniya-k-10-ti-letiyu-nachala-globalnogo-sistemnogo-krizisa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Щепакин</w:t>
      </w:r>
      <w:proofErr w:type="spellEnd"/>
      <w:r w:rsidRPr="00637460">
        <w:rPr>
          <w:bCs/>
          <w:color w:val="000000" w:themeColor="text1"/>
          <w:sz w:val="20"/>
        </w:rPr>
        <w:t xml:space="preserve"> Михаил Борисович Управление антикризисным маркетинговым поведением субъекта в условиях выбора им социального вектора развития // Вестник АГТУ. Серия: Экономика. 2019. 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antikrizisnym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marketingovym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povedeniem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subekta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usloviyah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vybora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im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sotsialnogo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vektora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Белоусова M. Н., Белоусов В. А. Совершенствование информационного обеспечения антикризисного управления предприятиями на основе использования коммуникационных инструментов технологической платформы // Вестник ГУУ. 2019. </w:t>
      </w:r>
      <w:r w:rsidRPr="00637460">
        <w:rPr>
          <w:bCs/>
          <w:color w:val="000000" w:themeColor="text1"/>
          <w:sz w:val="20"/>
          <w:lang w:val="en-US"/>
        </w:rPr>
        <w:t xml:space="preserve">№9.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https://cyberleninka.ru/article/n/sovershenstvovanie-informatsionnogo-obespecheniya-antikrizisnogo-upravleniya-predpriyatiyami-na-osnove-ispolzovaniya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Кюрджиев</w:t>
      </w:r>
      <w:proofErr w:type="spellEnd"/>
      <w:r w:rsidRPr="00637460">
        <w:rPr>
          <w:bCs/>
          <w:color w:val="000000" w:themeColor="text1"/>
          <w:sz w:val="20"/>
        </w:rPr>
        <w:t xml:space="preserve"> Сергей Пантелеевич, Пешкова Елена Петровна, </w:t>
      </w:r>
      <w:proofErr w:type="spellStart"/>
      <w:r w:rsidRPr="00637460">
        <w:rPr>
          <w:bCs/>
          <w:color w:val="000000" w:themeColor="text1"/>
          <w:sz w:val="20"/>
        </w:rPr>
        <w:t>Мамбетова</w:t>
      </w:r>
      <w:proofErr w:type="spellEnd"/>
      <w:r w:rsidRPr="00637460">
        <w:rPr>
          <w:bCs/>
          <w:color w:val="000000" w:themeColor="text1"/>
          <w:sz w:val="20"/>
        </w:rPr>
        <w:t xml:space="preserve"> Александра Александровна Системный подход к диагностике деятельности организации в условиях кризиса // Вестник </w:t>
      </w:r>
      <w:proofErr w:type="spellStart"/>
      <w:r w:rsidRPr="00637460">
        <w:rPr>
          <w:bCs/>
          <w:color w:val="000000" w:themeColor="text1"/>
          <w:sz w:val="20"/>
        </w:rPr>
        <w:t>ТИУиЭ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2018. №1 (27). 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https://cyberleninka.ru/article/n/sistemnyy-podhod-k-diagnostike-deyatelnosti-organizatsii-v-usloviyah-krizisa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Наркевич Лариса Владимировна ПАРАМЕТРИЧЕСКИЙ ПОДХОД В АНТИКРИЗИСНОМ ФИНАНСОВО – ЭКОНОМИЧЕСКОМ АНАЛИЗЕ //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2019. №3 (55). URL: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https://cyberleninka.ru/article/n/parametricheskiy-podhod-v-antikrizisnom-finansovo-ekonomicheskom-analize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Светлая Елена УПРАВЛЕНИЕ КРИЗИСНЫМ СОСТОЯНИЕМ ПРЕДПРИЯТИЯ АПК С ИСПОЛЬЗОВАНИЕМ МЕТОДОВ ФИНАНСОВОГО АНАЛИЗА // IACJ. 2019.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https://cyberleninka.ru/article/n/upravlenie-krizisnym-sostoyaniem-predpriyatiya-apk-s-ispolzovaniem-metodov-finansovogo-analiza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Мерзликина</w:t>
      </w:r>
      <w:proofErr w:type="spellEnd"/>
      <w:r w:rsidRPr="00637460">
        <w:rPr>
          <w:bCs/>
          <w:color w:val="000000" w:themeColor="text1"/>
          <w:sz w:val="20"/>
        </w:rPr>
        <w:t xml:space="preserve"> Галина Степановна, </w:t>
      </w:r>
      <w:proofErr w:type="spellStart"/>
      <w:r w:rsidRPr="00637460">
        <w:rPr>
          <w:bCs/>
          <w:color w:val="000000" w:themeColor="text1"/>
          <w:sz w:val="20"/>
        </w:rPr>
        <w:t>Рыльщикова</w:t>
      </w:r>
      <w:proofErr w:type="spellEnd"/>
      <w:r w:rsidRPr="00637460">
        <w:rPr>
          <w:bCs/>
          <w:color w:val="000000" w:themeColor="text1"/>
          <w:sz w:val="20"/>
        </w:rPr>
        <w:t xml:space="preserve"> Светлана Алексеевна, Дубинина Наталья Александровна Организационные инновации как "новый старый" инструмент превентивного антикризисного управления предприятием: региональный аспект // Вестник АГТУ. Серия: Экономика. 2018. №3.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organizatsionnye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innovatsii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novyy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staryy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instrument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preventivnogo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predpriyatiem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regionalnyy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aspekt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Шлапакова</w:t>
      </w:r>
      <w:proofErr w:type="spellEnd"/>
      <w:r w:rsidRPr="00637460">
        <w:rPr>
          <w:bCs/>
          <w:color w:val="000000" w:themeColor="text1"/>
          <w:sz w:val="20"/>
        </w:rPr>
        <w:t xml:space="preserve"> Н.А., Учаева Т.В., Сидорова В.А. УЧЕТ ВНУТРЕННИХ И ВНЕШНИХ ФАКТОРОВ В АНТИКРИЗИСНОМ УПРАВЛЕНИИ ФИНАНСОВОЙ УСТОЙЧИВОСТЬЮ СТРОИТЕЛЬНОГО ПРЕДПРИЯТИЯ // Вестник БГТУ имени В.Г. Шухова. </w:t>
      </w:r>
      <w:r w:rsidRPr="00637460">
        <w:rPr>
          <w:bCs/>
          <w:color w:val="000000" w:themeColor="text1"/>
          <w:sz w:val="20"/>
          <w:lang w:val="en-US"/>
        </w:rPr>
        <w:t xml:space="preserve">2018. №10.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https://cyberleninka.ru/article/n/uchet-vnutrennih-i-vneshnih-faktorov-v-antikrizisnom-upravlenii-finansovoy-ustoychivostyu-stroitelnogo-predpriyatiya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Короченко</w:t>
      </w:r>
      <w:proofErr w:type="spellEnd"/>
      <w:r w:rsidRPr="00637460">
        <w:rPr>
          <w:bCs/>
          <w:color w:val="000000" w:themeColor="text1"/>
          <w:sz w:val="20"/>
        </w:rPr>
        <w:t xml:space="preserve"> В.С., </w:t>
      </w:r>
      <w:proofErr w:type="spellStart"/>
      <w:r w:rsidRPr="00637460">
        <w:rPr>
          <w:bCs/>
          <w:color w:val="000000" w:themeColor="text1"/>
          <w:sz w:val="20"/>
        </w:rPr>
        <w:t>Мартишин</w:t>
      </w:r>
      <w:proofErr w:type="spellEnd"/>
      <w:r w:rsidRPr="00637460">
        <w:rPr>
          <w:bCs/>
          <w:color w:val="000000" w:themeColor="text1"/>
          <w:sz w:val="20"/>
        </w:rPr>
        <w:t xml:space="preserve"> Е.М. ЦИКЛИЧЕСКАЯ КОМПОНЕНТА В АНТИКРИЗИСНОМ МАРКЕТИНГЕ // Молодой исследователь Дона. 2020. </w:t>
      </w:r>
      <w:r w:rsidRPr="00637460">
        <w:rPr>
          <w:bCs/>
          <w:color w:val="000000" w:themeColor="text1"/>
          <w:sz w:val="20"/>
          <w:lang w:val="en-US"/>
        </w:rPr>
        <w:t xml:space="preserve">№1 (22).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https://cyberleninka.ru/article/n/tsiklicheskaya-komponenta-v-antikrizisnom-marketinge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Щепакин</w:t>
      </w:r>
      <w:proofErr w:type="spellEnd"/>
      <w:r w:rsidRPr="00637460">
        <w:rPr>
          <w:bCs/>
          <w:color w:val="000000" w:themeColor="text1"/>
          <w:sz w:val="20"/>
        </w:rPr>
        <w:t xml:space="preserve"> Михаил Борисович, Губин Виктор Анатольевич, </w:t>
      </w:r>
      <w:proofErr w:type="spellStart"/>
      <w:r w:rsidRPr="00637460">
        <w:rPr>
          <w:bCs/>
          <w:color w:val="000000" w:themeColor="text1"/>
          <w:sz w:val="20"/>
        </w:rPr>
        <w:t>Хандамова</w:t>
      </w:r>
      <w:proofErr w:type="spellEnd"/>
      <w:r w:rsidRPr="00637460">
        <w:rPr>
          <w:bCs/>
          <w:color w:val="000000" w:themeColor="text1"/>
          <w:sz w:val="20"/>
        </w:rPr>
        <w:t xml:space="preserve"> Эва </w:t>
      </w:r>
      <w:proofErr w:type="spellStart"/>
      <w:r w:rsidRPr="00637460">
        <w:rPr>
          <w:bCs/>
          <w:color w:val="000000" w:themeColor="text1"/>
          <w:sz w:val="20"/>
        </w:rPr>
        <w:t>Фризовна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Маркетингово</w:t>
      </w:r>
      <w:proofErr w:type="spellEnd"/>
      <w:r w:rsidRPr="00637460">
        <w:rPr>
          <w:bCs/>
          <w:color w:val="000000" w:themeColor="text1"/>
          <w:sz w:val="20"/>
        </w:rPr>
        <w:t xml:space="preserve">-ресурсный подход к антикризисному управлению априорно нестабильными социально-экономическими системами // Вестник АГТУ. Серия: Экономика. 2019. 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marketingovo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resursnyy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podhod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k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antikrizisnomu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apriorno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nestabilnymi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sotsialno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ekonomicheskimi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sistemami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Стельмах Вениамин Сергеевич Теоретико-методологические особенности антикризисного мониторинга // </w:t>
      </w:r>
      <w:proofErr w:type="spellStart"/>
      <w:r w:rsidRPr="00637460">
        <w:rPr>
          <w:bCs/>
          <w:color w:val="000000" w:themeColor="text1"/>
          <w:sz w:val="20"/>
        </w:rPr>
        <w:t>Kant</w:t>
      </w:r>
      <w:proofErr w:type="spellEnd"/>
      <w:r w:rsidRPr="00637460">
        <w:rPr>
          <w:bCs/>
          <w:color w:val="000000" w:themeColor="text1"/>
          <w:sz w:val="20"/>
        </w:rPr>
        <w:t xml:space="preserve">. 2018. </w:t>
      </w:r>
      <w:r w:rsidRPr="00637460">
        <w:rPr>
          <w:bCs/>
          <w:color w:val="000000" w:themeColor="text1"/>
          <w:sz w:val="20"/>
          <w:lang w:val="en-US"/>
        </w:rPr>
        <w:t xml:space="preserve">№1 (26).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https://cyberleninka.ru/article/n/teoretiko-metodologicheskie-osobennosti-antikrizisnogo-monitoringa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Буранова Е.А. Особенности институционального антикризисного управления на предприятии с позиции экономического и юридического подходов с учетом институциональной среды региона // Экономический анализ: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2018. №6 (477). URL: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https://cyberleninka.ru/article/n/osobennosti-institutsionalnogo-antikrizisnogo-upravleniya-na-predpriyatii-s-pozitsii-ekonomicheskogo-i-yuridicheskogo-podhodov-s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Агаян</w:t>
      </w:r>
      <w:proofErr w:type="spellEnd"/>
      <w:r w:rsidRPr="00637460">
        <w:rPr>
          <w:bCs/>
          <w:color w:val="000000" w:themeColor="text1"/>
          <w:sz w:val="20"/>
        </w:rPr>
        <w:t xml:space="preserve"> Галина Михайловна, Григорян Александр Аркадьевич, </w:t>
      </w:r>
      <w:proofErr w:type="spellStart"/>
      <w:r w:rsidRPr="00637460">
        <w:rPr>
          <w:bCs/>
          <w:color w:val="000000" w:themeColor="text1"/>
          <w:sz w:val="20"/>
        </w:rPr>
        <w:t>Шикина</w:t>
      </w:r>
      <w:proofErr w:type="spellEnd"/>
      <w:r w:rsidRPr="00637460">
        <w:rPr>
          <w:bCs/>
          <w:color w:val="000000" w:themeColor="text1"/>
          <w:sz w:val="20"/>
        </w:rPr>
        <w:t xml:space="preserve"> Гузель Евгеньевна О ФОРМИРОВАНИИ НОВОГО НАУЧНОГО ЗНАНИЯ В УСЛОВИЯХ КРИЗИСА // Вестник Московского университета. Серия 21. Управление (государство и общество). 2018. 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o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formirovanii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novogo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nauchnogo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znaniya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usloviyah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krizisa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2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Кондратенко Наталья Олеговна, Колесник Маргарита Сергеевна ОРГАНИЗАЦИОННО-ЭКОНОМИЧЕСКИЙ МЕХАНИЗМ АНТИКРИЗИСНОГО ФИНАНСОВОГО УПРАВЛЕНИЯ МАШИНОСТРОИТЕЛЬНЫМИ ПРЕДПРИЯТИЯМИ // БИ. 2019. </w:t>
      </w:r>
      <w:r w:rsidRPr="00637460">
        <w:rPr>
          <w:bCs/>
          <w:color w:val="000000" w:themeColor="text1"/>
          <w:sz w:val="20"/>
          <w:lang w:val="en-US"/>
        </w:rPr>
        <w:t xml:space="preserve">№10 (501).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https://cyberleninka.ru/article/n/organizatsionno-ekonomicheskiy-mehanizm-antikrizisnogo-finansovogo-upravleniya-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mashinostroitelnymi-predpriyatiyami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3 «Процесс и технологии антикризисного управления»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Темы рефератов: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Тумашик</w:t>
      </w:r>
      <w:proofErr w:type="spellEnd"/>
      <w:r w:rsidRPr="00637460">
        <w:rPr>
          <w:bCs/>
          <w:color w:val="000000" w:themeColor="text1"/>
          <w:sz w:val="20"/>
        </w:rPr>
        <w:t xml:space="preserve"> Н.В., </w:t>
      </w:r>
      <w:proofErr w:type="spellStart"/>
      <w:r w:rsidRPr="00637460">
        <w:rPr>
          <w:bCs/>
          <w:color w:val="000000" w:themeColor="text1"/>
          <w:sz w:val="20"/>
        </w:rPr>
        <w:t>Гульпенко</w:t>
      </w:r>
      <w:proofErr w:type="spellEnd"/>
      <w:r w:rsidRPr="00637460">
        <w:rPr>
          <w:bCs/>
          <w:color w:val="000000" w:themeColor="text1"/>
          <w:sz w:val="20"/>
        </w:rPr>
        <w:t xml:space="preserve"> К.В., </w:t>
      </w:r>
      <w:proofErr w:type="spellStart"/>
      <w:r w:rsidRPr="00637460">
        <w:rPr>
          <w:bCs/>
          <w:color w:val="000000" w:themeColor="text1"/>
          <w:sz w:val="20"/>
        </w:rPr>
        <w:t>Филясова</w:t>
      </w:r>
      <w:proofErr w:type="spellEnd"/>
      <w:r w:rsidRPr="00637460">
        <w:rPr>
          <w:bCs/>
          <w:color w:val="000000" w:themeColor="text1"/>
          <w:sz w:val="20"/>
        </w:rPr>
        <w:t xml:space="preserve"> Ю.А. Антикризисное управление персоналом: анализ негативных факторов и многоцелевое стратегическое планирование // ПСЭ. 2018. </w:t>
      </w:r>
      <w:r w:rsidRPr="00637460">
        <w:rPr>
          <w:bCs/>
          <w:color w:val="000000" w:themeColor="text1"/>
          <w:sz w:val="20"/>
          <w:lang w:val="en-US"/>
        </w:rPr>
        <w:t xml:space="preserve">№4 (68). URL: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https://cyberleninka.ru/article/n/antikrizisnoe-upravlenie-personalom-analiz-negativnyh-faktorov-i-mnogotselevoe-strategicheskoe-planirovanie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Ханов Рустам </w:t>
      </w:r>
      <w:proofErr w:type="spellStart"/>
      <w:r w:rsidRPr="00637460">
        <w:rPr>
          <w:bCs/>
          <w:color w:val="000000" w:themeColor="text1"/>
          <w:sz w:val="20"/>
        </w:rPr>
        <w:t>Рейманович</w:t>
      </w:r>
      <w:proofErr w:type="spellEnd"/>
      <w:r w:rsidRPr="00637460">
        <w:rPr>
          <w:bCs/>
          <w:color w:val="000000" w:themeColor="text1"/>
          <w:sz w:val="20"/>
        </w:rPr>
        <w:t xml:space="preserve"> Совершенствование механизмов антикризисного управления на предприятии через применение методов и моделей линейного программирования // Проблемы экономики и юридической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2018. №6. URL: </w:t>
      </w:r>
      <w:hyperlink r:id="rId4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https://cyberleninka.ru/article/n/sovershenstvovanie-mehanizmov-antikrizisnogo-upravleniya-na-predpriyatii-cherez-primenenie-metodov-i-modeley-lineynogo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Алифанова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</w:t>
      </w:r>
      <w:proofErr w:type="spellStart"/>
      <w:r w:rsidRPr="00637460">
        <w:rPr>
          <w:bCs/>
          <w:color w:val="000000" w:themeColor="text1"/>
          <w:sz w:val="20"/>
        </w:rPr>
        <w:t>Ильдаровна</w:t>
      </w:r>
      <w:proofErr w:type="spellEnd"/>
      <w:r w:rsidRPr="00637460">
        <w:rPr>
          <w:bCs/>
          <w:color w:val="000000" w:themeColor="text1"/>
          <w:sz w:val="20"/>
        </w:rPr>
        <w:t xml:space="preserve"> Кризис-коммуникации как ключевой фактор успеха организационного антикризисного управления // Управленческие науки. </w:t>
      </w:r>
      <w:r w:rsidRPr="00637460">
        <w:rPr>
          <w:bCs/>
          <w:color w:val="000000" w:themeColor="text1"/>
          <w:sz w:val="20"/>
          <w:lang w:val="en-US"/>
        </w:rPr>
        <w:t xml:space="preserve">2018. №2. URL: </w:t>
      </w:r>
      <w:hyperlink r:id="rId4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https://cyberleninka.ru/article/n/krizis-kommunikatsii-kak-klyuchevoy-faktor-uspeha-organizatsionnogo-antikrizisnogo-upravleniya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Шуляк</w:t>
      </w:r>
      <w:proofErr w:type="spellEnd"/>
      <w:r w:rsidRPr="00637460">
        <w:rPr>
          <w:bCs/>
          <w:color w:val="000000" w:themeColor="text1"/>
          <w:sz w:val="20"/>
        </w:rPr>
        <w:t xml:space="preserve"> Максим Игоревич Организация </w:t>
      </w:r>
      <w:proofErr w:type="spellStart"/>
      <w:r w:rsidRPr="00637460">
        <w:rPr>
          <w:bCs/>
          <w:color w:val="000000" w:themeColor="text1"/>
          <w:sz w:val="20"/>
        </w:rPr>
        <w:t>контроллинга</w:t>
      </w:r>
      <w:proofErr w:type="spellEnd"/>
      <w:r w:rsidRPr="00637460">
        <w:rPr>
          <w:bCs/>
          <w:color w:val="000000" w:themeColor="text1"/>
          <w:sz w:val="20"/>
        </w:rPr>
        <w:t xml:space="preserve"> на предприятии как неотъемлемая часть стратегии антикризисного управления // Международный журнал прикладных наук и технологий «</w:t>
      </w:r>
      <w:proofErr w:type="spellStart"/>
      <w:r w:rsidRPr="00637460">
        <w:rPr>
          <w:bCs/>
          <w:color w:val="000000" w:themeColor="text1"/>
          <w:sz w:val="20"/>
        </w:rPr>
        <w:t>Integral</w:t>
      </w:r>
      <w:proofErr w:type="spellEnd"/>
      <w:r w:rsidRPr="00637460">
        <w:rPr>
          <w:bCs/>
          <w:color w:val="000000" w:themeColor="text1"/>
          <w:sz w:val="20"/>
        </w:rPr>
        <w:t xml:space="preserve">». </w:t>
      </w:r>
      <w:r w:rsidRPr="00637460">
        <w:rPr>
          <w:bCs/>
          <w:color w:val="000000" w:themeColor="text1"/>
          <w:sz w:val="20"/>
          <w:lang w:val="en-US"/>
        </w:rPr>
        <w:t xml:space="preserve">2018. №2. URL: </w:t>
      </w:r>
      <w:hyperlink r:id="rId4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https://cyberleninka.ru/article/n/organizatsiya-kontrollinga-na-predpriyatii-kak-neotemlemaya-chast-strategii-antikrizisnogo-upravleniya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Дышловой И.Н. МЕХАНИЗМЫ И ФАКТОРЫ СЛИЯНИЯ И ПОГЛОЩЕНИЯ ПРИ АНТИКРИЗИСНОМ УПРАВЛЕНИИ СУБЪЕКТАМИ ХОЗЯЙСТВОВАНИЯ // Вестник РГЭУ РИНХ. 2018. </w:t>
      </w:r>
      <w:r w:rsidRPr="00637460">
        <w:rPr>
          <w:bCs/>
          <w:color w:val="000000" w:themeColor="text1"/>
          <w:sz w:val="20"/>
          <w:lang w:val="en-US"/>
        </w:rPr>
        <w:t xml:space="preserve">№2 (62). URL: </w:t>
      </w:r>
      <w:hyperlink r:id="rId4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https://cyberleninka.ru/article/n/mehanizmy-i-faktory-sliyaniya-i-pogloscheniya-pri-antikrizisnom-upravlenii-subektami-hozyaystvovaniya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Романова Анна Алексеевна, Романов Петр Александрович ИННОВАЦИОННЫЕ СПОСОБЫ ПРИВЛЕЧЕНИЯ КАПИТАЛА КАК ЭЛЕМЕНТ АНТИКРИЗИСНОЙ ПОЛИТИКИ ПРЕДПРИЯТИЯ // Большая Евразия: Развитие, безопасность, сотрудничество.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5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https://cyberleninka.ru/article/n/innovatsionnye-sposoby-privlecheniya-kapitala-kak-element-antikrizisnoy-politiki-predpriyatiya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Иванова З.М., Темирова З.У. АНТИКРИЗИСНОЕ УПРАВЛЕНИЕ КАК ОСНОВА ВОССТАНОВЛЕНИЯ ФИНАНСОВОЙ УСТОЙЧИВОСТИ ХОЗЯЙСТВУЮЩЕГО СУБЪЕКТА // ЕГИ. 2019. </w:t>
      </w:r>
      <w:r w:rsidRPr="00637460">
        <w:rPr>
          <w:bCs/>
          <w:color w:val="000000" w:themeColor="text1"/>
          <w:sz w:val="20"/>
          <w:lang w:val="en-US"/>
        </w:rPr>
        <w:t xml:space="preserve">№25 (3). URL: </w:t>
      </w:r>
      <w:hyperlink r:id="rId5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https://cyberleninka.ru/article/n/antikrizisnoe-upravlenie-kak-osnova-vosstanovleniya-finansovoy-ustoychivosti-hozyaystvuyuschego-subekta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Тебекин</w:t>
      </w:r>
      <w:proofErr w:type="spellEnd"/>
      <w:r w:rsidRPr="00637460">
        <w:rPr>
          <w:bCs/>
          <w:color w:val="000000" w:themeColor="text1"/>
          <w:sz w:val="20"/>
        </w:rPr>
        <w:t xml:space="preserve"> Алексей Васильевич ОЦЕНКА МЕТОДОВ АНТИКРИЗИСНОГО УПРАВЛЕНИЯ НА ОСНОВЕ КАЧЕСТВЕННЫХ ПОКАЗАТЕЛЕЙ ДЕЯТЕЛЬНОСТИ ПРЕДПРИЯТИЙ // Вестник Московского университета имени С.Ю. Витте. Серия 1: Экономика и управление. 2019. №2 (29).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7C073B">
        <w:rPr>
          <w:bCs/>
          <w:color w:val="000000" w:themeColor="text1"/>
          <w:sz w:val="20"/>
        </w:rPr>
        <w:t xml:space="preserve">: </w:t>
      </w:r>
      <w:hyperlink r:id="rId5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7C073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7C073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7C073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otsenka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metodov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antikrizisnogo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osnove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kachestvennyh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pokazateley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deyatelnosti</w:t>
        </w:r>
        <w:proofErr w:type="spellEnd"/>
        <w:r w:rsidRPr="007C073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predpriyatiy</w:t>
        </w:r>
        <w:proofErr w:type="spellEnd"/>
      </w:hyperlink>
      <w:r w:rsidRPr="007C073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Дядин Андрей Сергеевич УПРАВЛЕНИЕ ФИНАНСАМИ ПРЕДПРИЯТИЯ КАК ОБЪЕКТ АНТИКРИЗИСНОЙ ДЕЯТЕЛЬНОСТИ // БИ. 2019. </w:t>
      </w:r>
      <w:r w:rsidRPr="00637460">
        <w:rPr>
          <w:bCs/>
          <w:color w:val="000000" w:themeColor="text1"/>
          <w:sz w:val="20"/>
          <w:lang w:val="en-US"/>
        </w:rPr>
        <w:t xml:space="preserve">№11 (502). URL: </w:t>
      </w:r>
      <w:hyperlink r:id="rId5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https://cyberleninka.ru/article/n/upravlenie-finansami-predpriyatiya-kak-obekt-antikrizisnoy-deyatelnosti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Зарубенко</w:t>
      </w:r>
      <w:proofErr w:type="spellEnd"/>
      <w:r w:rsidRPr="00637460">
        <w:rPr>
          <w:bCs/>
          <w:color w:val="000000" w:themeColor="text1"/>
          <w:sz w:val="20"/>
        </w:rPr>
        <w:t xml:space="preserve"> А. В., </w:t>
      </w:r>
      <w:proofErr w:type="spellStart"/>
      <w:r w:rsidRPr="00637460">
        <w:rPr>
          <w:bCs/>
          <w:color w:val="000000" w:themeColor="text1"/>
          <w:sz w:val="20"/>
        </w:rPr>
        <w:t>Стусь</w:t>
      </w:r>
      <w:proofErr w:type="spellEnd"/>
      <w:r w:rsidRPr="00637460">
        <w:rPr>
          <w:bCs/>
          <w:color w:val="000000" w:themeColor="text1"/>
          <w:sz w:val="20"/>
        </w:rPr>
        <w:t xml:space="preserve"> В. А., </w:t>
      </w:r>
      <w:proofErr w:type="spellStart"/>
      <w:r w:rsidRPr="00637460">
        <w:rPr>
          <w:bCs/>
          <w:color w:val="000000" w:themeColor="text1"/>
          <w:sz w:val="20"/>
        </w:rPr>
        <w:t>Белай</w:t>
      </w:r>
      <w:proofErr w:type="spellEnd"/>
      <w:r w:rsidRPr="00637460">
        <w:rPr>
          <w:bCs/>
          <w:color w:val="000000" w:themeColor="text1"/>
          <w:sz w:val="20"/>
        </w:rPr>
        <w:t xml:space="preserve"> К. Е., Иванова И. Г. Эффективность управленческих решений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2019. №3-7 (27). URL: </w:t>
      </w:r>
      <w:hyperlink r:id="rId54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https://cyberleninka.ru/article/n/effektivnost-upravlencheskih-resheniy-1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Хайруллина Альбина </w:t>
      </w:r>
      <w:proofErr w:type="spellStart"/>
      <w:r w:rsidRPr="00637460">
        <w:rPr>
          <w:bCs/>
          <w:color w:val="000000" w:themeColor="text1"/>
          <w:sz w:val="20"/>
        </w:rPr>
        <w:t>Римовна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Блаженкова</w:t>
      </w:r>
      <w:proofErr w:type="spellEnd"/>
      <w:r w:rsidRPr="00637460">
        <w:rPr>
          <w:bCs/>
          <w:color w:val="000000" w:themeColor="text1"/>
          <w:sz w:val="20"/>
        </w:rPr>
        <w:t xml:space="preserve"> Наталья Михайловна Оценка эффективности управленческих решений в предпринимательстве // Вестник УГНТУ. Наука, образование, экономика. Серия: Экономика. 2018. №2 (24).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7D0D60">
        <w:rPr>
          <w:bCs/>
          <w:color w:val="000000" w:themeColor="text1"/>
          <w:sz w:val="20"/>
        </w:rPr>
        <w:t xml:space="preserve">: </w:t>
      </w:r>
      <w:hyperlink r:id="rId5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7D0D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7D0D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7D0D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otsenka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effektivnosti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upravlencheskih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resheniy</w:t>
        </w:r>
        <w:proofErr w:type="spellEnd"/>
        <w:r w:rsidRPr="007D0D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7D0D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predprinimatelstve</w:t>
        </w:r>
        <w:proofErr w:type="spellEnd"/>
      </w:hyperlink>
      <w:r w:rsidRPr="007D0D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Бгашев</w:t>
      </w:r>
      <w:proofErr w:type="spellEnd"/>
      <w:r w:rsidRPr="00637460">
        <w:rPr>
          <w:bCs/>
          <w:color w:val="000000" w:themeColor="text1"/>
          <w:sz w:val="20"/>
        </w:rPr>
        <w:t xml:space="preserve"> Максим Вадимович ПРОБЛЕМА РЕАЛИЗАЦИИ ПРИНЯТЫХ УПРАВЛЕНЧЕСКИХ РЕШЕНИЙ // Бюллетень науки и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2018. №4. URL: </w:t>
      </w:r>
      <w:hyperlink r:id="rId5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https://cyberleninka.ru/article/n/problema-realizatsii-prinyatyh-upravlencheskih-resheniy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Юсупова Малика </w:t>
      </w:r>
      <w:proofErr w:type="spellStart"/>
      <w:r w:rsidRPr="00637460">
        <w:rPr>
          <w:bCs/>
          <w:color w:val="000000" w:themeColor="text1"/>
          <w:sz w:val="20"/>
        </w:rPr>
        <w:t>Доккаевна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Булгучев</w:t>
      </w:r>
      <w:proofErr w:type="spellEnd"/>
      <w:r w:rsidRPr="00637460">
        <w:rPr>
          <w:bCs/>
          <w:color w:val="000000" w:themeColor="text1"/>
          <w:sz w:val="20"/>
        </w:rPr>
        <w:t xml:space="preserve"> Мурат </w:t>
      </w:r>
      <w:proofErr w:type="spellStart"/>
      <w:r w:rsidRPr="00637460">
        <w:rPr>
          <w:bCs/>
          <w:color w:val="000000" w:themeColor="text1"/>
          <w:sz w:val="20"/>
        </w:rPr>
        <w:t>Хамзатович</w:t>
      </w:r>
      <w:proofErr w:type="spellEnd"/>
      <w:r w:rsidRPr="00637460">
        <w:rPr>
          <w:bCs/>
          <w:color w:val="000000" w:themeColor="text1"/>
          <w:sz w:val="20"/>
        </w:rPr>
        <w:t xml:space="preserve"> КОНТРОЛЬ ПРОЦЕССА ПРИНЯТИЯ УПРАВЛЕНЧЕСКИХ РЕШЕНИЙ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2019. №13. URL: </w:t>
      </w:r>
      <w:hyperlink r:id="rId5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https://cyberleninka.ru/article/n/kontrol-protsessa-prinyatiya-upravlencheskih-resheniy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Разина Екатерина Юрьевна ИДЕАЛИЗМ И РЕЛЯТИВИЗМ В ПРИНЯТИИ УПРАВЛЕНЧЕСКИХ РЕШЕНИЙ // </w:t>
      </w:r>
      <w:proofErr w:type="spellStart"/>
      <w:r w:rsidRPr="00637460">
        <w:rPr>
          <w:bCs/>
          <w:color w:val="000000" w:themeColor="text1"/>
          <w:sz w:val="20"/>
        </w:rPr>
        <w:t>Контентус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№S11. URL: </w:t>
      </w:r>
      <w:hyperlink r:id="rId5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https://cyberleninka.ru/article/n/idealizm-i-relyativizm-v-prinyatii-upravlencheskih-resheniy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Кильмашкина</w:t>
      </w:r>
      <w:proofErr w:type="spellEnd"/>
      <w:r w:rsidRPr="00637460">
        <w:rPr>
          <w:bCs/>
          <w:color w:val="000000" w:themeColor="text1"/>
          <w:sz w:val="20"/>
        </w:rPr>
        <w:t xml:space="preserve"> Т.Н. Управленческое решение: сущность, классификация, предъявляемые требования // Труды Академии управления МВД России. </w:t>
      </w:r>
      <w:r w:rsidRPr="00637460">
        <w:rPr>
          <w:bCs/>
          <w:color w:val="000000" w:themeColor="text1"/>
          <w:sz w:val="20"/>
          <w:lang w:val="en-US"/>
        </w:rPr>
        <w:t xml:space="preserve">2018. №2 (46). URL: </w:t>
      </w:r>
      <w:hyperlink r:id="rId5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https://cyberleninka.ru/article/n/upravlencheskoe-reshenie-suschnost-klassifikatsiya-predyavlyaemye-trebovaniya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Самойлова Анастасия Станиславовна ПОВЕДЕНЧЕСКИЕ АСПЕКТЫ В ПРИНЯТИИ УПРАВЛЕНЧЕСКИХ РЕШЕНИЙ // Бизнес-образование в экономике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№2 (16). URL: </w:t>
      </w:r>
      <w:hyperlink r:id="rId6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https://cyberleninka.ru/article/n/povedencheskie-aspekty-v-prinyatii-upravlencheskih-resheniy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Белов Михаил Тимофеевич, </w:t>
      </w:r>
      <w:proofErr w:type="spellStart"/>
      <w:r w:rsidRPr="00637460">
        <w:rPr>
          <w:bCs/>
          <w:color w:val="000000" w:themeColor="text1"/>
          <w:sz w:val="20"/>
        </w:rPr>
        <w:t>Рачипа</w:t>
      </w:r>
      <w:proofErr w:type="spellEnd"/>
      <w:r w:rsidRPr="00637460">
        <w:rPr>
          <w:bCs/>
          <w:color w:val="000000" w:themeColor="text1"/>
          <w:sz w:val="20"/>
        </w:rPr>
        <w:t xml:space="preserve"> Андрей Валерьевич, Самыгин Сергей Иванович Специфика управленческих решений в системе управления организацией // Гуманитарные, социально-экономические и общественные науки. </w:t>
      </w:r>
      <w:r w:rsidRPr="00637460">
        <w:rPr>
          <w:bCs/>
          <w:color w:val="000000" w:themeColor="text1"/>
          <w:sz w:val="20"/>
          <w:lang w:val="en-US"/>
        </w:rPr>
        <w:t xml:space="preserve">2018. №2. URL: </w:t>
      </w:r>
      <w:hyperlink r:id="rId6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https://cyberleninka.ru/article/n/spetsifika-upravlencheskih-resheniy-v-sisteme-upravleniya-organizatsiey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Р. </w:t>
      </w:r>
      <w:proofErr w:type="spellStart"/>
      <w:r w:rsidRPr="00637460">
        <w:rPr>
          <w:bCs/>
          <w:color w:val="000000" w:themeColor="text1"/>
          <w:sz w:val="20"/>
        </w:rPr>
        <w:t>Мударисова</w:t>
      </w:r>
      <w:proofErr w:type="spellEnd"/>
      <w:r w:rsidRPr="00637460">
        <w:rPr>
          <w:bCs/>
          <w:color w:val="000000" w:themeColor="text1"/>
          <w:sz w:val="20"/>
        </w:rPr>
        <w:t xml:space="preserve">, Л. Р. Хайруллина Информационные технологии в разработке и принятии управленческих решений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№5-2. URL: </w:t>
      </w:r>
      <w:hyperlink r:id="rId6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https://cyberleninka.ru/article/n/informatsionnye-tehnologii-v-razrabotke-i-prinyatii-upravlencheskih-resheniy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Индустриев</w:t>
      </w:r>
      <w:proofErr w:type="spellEnd"/>
      <w:r w:rsidRPr="00637460">
        <w:rPr>
          <w:bCs/>
          <w:color w:val="000000" w:themeColor="text1"/>
          <w:sz w:val="20"/>
        </w:rPr>
        <w:t xml:space="preserve"> Максим Алексеевич, Игнатьев Максим Алексеевич Автоматизация управленческих решений как новый фактор повышения эффективности менеджмента организации // Гуманитарный научный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6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https://cyberleninka.ru/article/n/avtomatizatsiya-upravlencheskih-resheniy-kak-novyy-faktor-povysheniya-effektivnosti-menedzhmenta-organizatsii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3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Коваленко Б.Б., </w:t>
      </w:r>
      <w:proofErr w:type="spellStart"/>
      <w:r w:rsidRPr="00637460">
        <w:rPr>
          <w:bCs/>
          <w:color w:val="000000" w:themeColor="text1"/>
          <w:sz w:val="20"/>
        </w:rPr>
        <w:t>Гусарова</w:t>
      </w:r>
      <w:proofErr w:type="spellEnd"/>
      <w:r w:rsidRPr="00637460">
        <w:rPr>
          <w:bCs/>
          <w:color w:val="000000" w:themeColor="text1"/>
          <w:sz w:val="20"/>
        </w:rPr>
        <w:t xml:space="preserve"> Т.И. ГЕЙМИФИКАЦИЯ КАК ИНСТРУМЕНТ ПРИНЯТИЯ УПРАВЛЕНЧЕСКИХ РЕШЕНИЙ // Экономика и экологический менеджмент.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6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https://cyberleninka.ru/article/n/geymifikatsiya-kak-instrument-prinyatiya-upravlencheskih-resheniy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4 «Диагностика кризисов в процессах антикризисного управления»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Темы рефератов: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Коробицын</w:t>
      </w:r>
      <w:proofErr w:type="spellEnd"/>
      <w:r w:rsidRPr="00637460">
        <w:rPr>
          <w:bCs/>
          <w:color w:val="000000" w:themeColor="text1"/>
          <w:sz w:val="20"/>
        </w:rPr>
        <w:t xml:space="preserve"> Михаил Васильевич Антикризисное управление предприятием: типология кризисов и их влияние на предприятие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2019. №1. URL: </w:t>
      </w:r>
      <w:hyperlink r:id="rId6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https://cyberleninka.ru/article/n/antikrizisnoe-upravlenie-predpriyatiem-tipologiya-krizisov-i-ih-vliyanie-na-predpriyatie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Галушкин Иван Владимирович, Галушкина Дарья Валерьевна Разработка антикризисного плана производственных предприятий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№17-1 (53). URL: </w:t>
      </w:r>
      <w:hyperlink r:id="rId6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https://cyberleninka.ru/article/n/razrabotka-antikrizisnogo-plana-proizvodstvennyh-predpriyatiy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Запорожцева</w:t>
      </w:r>
      <w:proofErr w:type="spellEnd"/>
      <w:r w:rsidRPr="00637460">
        <w:rPr>
          <w:bCs/>
          <w:color w:val="000000" w:themeColor="text1"/>
          <w:sz w:val="20"/>
        </w:rPr>
        <w:t xml:space="preserve"> Л.А., </w:t>
      </w:r>
      <w:proofErr w:type="spellStart"/>
      <w:r w:rsidRPr="00637460">
        <w:rPr>
          <w:bCs/>
          <w:color w:val="000000" w:themeColor="text1"/>
          <w:sz w:val="20"/>
        </w:rPr>
        <w:t>Марышева</w:t>
      </w:r>
      <w:proofErr w:type="spellEnd"/>
      <w:r w:rsidRPr="00637460">
        <w:rPr>
          <w:bCs/>
          <w:color w:val="000000" w:themeColor="text1"/>
          <w:sz w:val="20"/>
        </w:rPr>
        <w:t xml:space="preserve"> Ю.В., Ткачева Ю.В. Формирование экономического механизма стабилизации деятельности предприятия // Вестник ВГУИТ. </w:t>
      </w:r>
      <w:r w:rsidRPr="00637460">
        <w:rPr>
          <w:bCs/>
          <w:color w:val="000000" w:themeColor="text1"/>
          <w:sz w:val="20"/>
          <w:lang w:val="en-US"/>
        </w:rPr>
        <w:t xml:space="preserve">2018. №1 (75). URL: </w:t>
      </w:r>
      <w:hyperlink r:id="rId6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https://cyberleninka.ru/article/n/formirovanie-ekonomicheskogo-mehanizma-stabilizatsii-deyatelnosti-predpriyatiya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Руднева А.О., Туркина Дарья Михайловна ПРИБЫЛЬНОСТЬ БИЗНЕСА В УСЛОВИЯХ КРИЗИСА // Евразийский Союз Ученых. </w:t>
      </w:r>
      <w:r w:rsidRPr="00637460">
        <w:rPr>
          <w:bCs/>
          <w:color w:val="000000" w:themeColor="text1"/>
          <w:sz w:val="20"/>
          <w:lang w:val="en-US"/>
        </w:rPr>
        <w:t xml:space="preserve">2020. №1-4 (70). URL: </w:t>
      </w:r>
      <w:hyperlink r:id="rId6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https://cyberleninka.ru/article/n/pribylnost-biznesa-v-usloviyah-krizisa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Л. Р. </w:t>
      </w:r>
      <w:proofErr w:type="spellStart"/>
      <w:r w:rsidRPr="00637460">
        <w:rPr>
          <w:bCs/>
          <w:color w:val="000000" w:themeColor="text1"/>
          <w:sz w:val="20"/>
        </w:rPr>
        <w:t>Газиева</w:t>
      </w:r>
      <w:proofErr w:type="spellEnd"/>
      <w:r w:rsidRPr="00637460">
        <w:rPr>
          <w:bCs/>
          <w:color w:val="000000" w:themeColor="text1"/>
          <w:sz w:val="20"/>
        </w:rPr>
        <w:t xml:space="preserve">, E. E. </w:t>
      </w:r>
      <w:proofErr w:type="spellStart"/>
      <w:r w:rsidRPr="00637460">
        <w:rPr>
          <w:bCs/>
          <w:color w:val="000000" w:themeColor="text1"/>
          <w:sz w:val="20"/>
        </w:rPr>
        <w:t>Кардава</w:t>
      </w:r>
      <w:proofErr w:type="spellEnd"/>
      <w:r w:rsidRPr="00637460">
        <w:rPr>
          <w:bCs/>
          <w:color w:val="000000" w:themeColor="text1"/>
          <w:sz w:val="20"/>
        </w:rPr>
        <w:t xml:space="preserve"> ВОЗМОЖНОСТИ ПОВЫШЕНИЯ ЭКОНОМИЧЕСКОЙ УСТОЙЧИВОСТИ ПРЕДПРИЯТИЙ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6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https://cyberleninka.ru/article/n/vozmozhnosti-povysheniya-ekonomicheskoy-ustoychivosti-predpriyatiy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Наточеева</w:t>
      </w:r>
      <w:proofErr w:type="spellEnd"/>
      <w:r w:rsidRPr="00637460">
        <w:rPr>
          <w:bCs/>
          <w:color w:val="000000" w:themeColor="text1"/>
          <w:sz w:val="20"/>
        </w:rPr>
        <w:t xml:space="preserve"> Наталья Николаевна, </w:t>
      </w:r>
      <w:proofErr w:type="spellStart"/>
      <w:r w:rsidRPr="00637460">
        <w:rPr>
          <w:bCs/>
          <w:color w:val="000000" w:themeColor="text1"/>
          <w:sz w:val="20"/>
        </w:rPr>
        <w:t>Гуриева</w:t>
      </w:r>
      <w:proofErr w:type="spellEnd"/>
      <w:r w:rsidRPr="00637460">
        <w:rPr>
          <w:bCs/>
          <w:color w:val="000000" w:themeColor="text1"/>
          <w:sz w:val="20"/>
        </w:rPr>
        <w:t xml:space="preserve"> Лира Константиновна, Кузнецова Виктория Игоревна ОЦЕНКА ФИНАНСОВЫХ РИСКОВ В ОРГАНИЗАЦИИ // Научен вектор на </w:t>
      </w:r>
      <w:proofErr w:type="spellStart"/>
      <w:r w:rsidRPr="00637460">
        <w:rPr>
          <w:bCs/>
          <w:color w:val="000000" w:themeColor="text1"/>
          <w:sz w:val="20"/>
        </w:rPr>
        <w:t>Балканите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 (7). URL: </w:t>
      </w:r>
      <w:hyperlink r:id="rId7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https://cyberleninka.ru/article/n/otsenka-finansovyh-riskov-v-organizatsii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Некрасова Мария Александровна, </w:t>
      </w:r>
      <w:proofErr w:type="spellStart"/>
      <w:r w:rsidRPr="00637460">
        <w:rPr>
          <w:bCs/>
          <w:color w:val="000000" w:themeColor="text1"/>
          <w:sz w:val="20"/>
        </w:rPr>
        <w:t>Березнева</w:t>
      </w:r>
      <w:proofErr w:type="spellEnd"/>
      <w:r w:rsidRPr="00637460">
        <w:rPr>
          <w:bCs/>
          <w:color w:val="000000" w:themeColor="text1"/>
          <w:sz w:val="20"/>
        </w:rPr>
        <w:t xml:space="preserve"> Юлия Михайловна Диагностика финансового кризиса предприятия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№28 (40). URL: </w:t>
      </w:r>
      <w:hyperlink r:id="rId7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https://cyberleninka.ru/article/n/diagnostika-finansovogo-krizisa-predpriyatiya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Нефёдова</w:t>
      </w:r>
      <w:proofErr w:type="spellEnd"/>
      <w:r w:rsidRPr="00637460">
        <w:rPr>
          <w:bCs/>
          <w:color w:val="000000" w:themeColor="text1"/>
          <w:sz w:val="20"/>
        </w:rPr>
        <w:t xml:space="preserve"> С. В., Данилина С. А. СИСТЕМА ПОКАЗАТЕЛЕЙ СТРАТЕГИЧЕСКОГО АНАЛИЗА КРИЗИСНОГО ФИНАНСОВОГО СОСТОЯНИЯ ОРГАНИЗАЦИЙ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№7. URL: </w:t>
      </w:r>
      <w:hyperlink r:id="rId7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https://cyberleninka.ru/article/n/sistema-pokazateley-strategicheskogo-analiza-krizisnogo-finansovogo-sostoyaniya-organizatsiy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Захарян А.В., Бойко А.А., Сафарова С.Н. ПРАКТИКА ИСПОЛЬЗОВАНИЯ РАЗЛИЧНЫХ ЗАРУБЕЖНЫХ МЕТОДИК ПРОГНОЗИРОВАНИЯ БАНКРОТСТВА ОРГАНИЗАЦИЙ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№4-1. URL: </w:t>
      </w:r>
      <w:hyperlink r:id="rId7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https://cyberleninka.ru/article/n/praktika-ispolzovaniya-razlichnyh-zarubezhnyh-metodik-prognozirovaniya-bankrotstva-organizatsiy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О. А. Котлярова, А. А. </w:t>
      </w:r>
      <w:proofErr w:type="spellStart"/>
      <w:r w:rsidRPr="00637460">
        <w:rPr>
          <w:bCs/>
          <w:color w:val="000000" w:themeColor="text1"/>
          <w:sz w:val="20"/>
        </w:rPr>
        <w:t>Бжассо</w:t>
      </w:r>
      <w:proofErr w:type="spellEnd"/>
      <w:r w:rsidRPr="00637460">
        <w:rPr>
          <w:bCs/>
          <w:color w:val="000000" w:themeColor="text1"/>
          <w:sz w:val="20"/>
        </w:rPr>
        <w:t xml:space="preserve"> ДИАГНОСТИКА РИСКА БАНКРОТСТВА КАК ОСНОВА ЭКОНОМИЧЕСКОЙ БЕЗОПАСНОСТИ ПРЕДПРИЯТИЯ В СОВРЕМЕННЫХ УСЛОВИЯХ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№2-1. URL: </w:t>
      </w:r>
      <w:hyperlink r:id="rId7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https://cyberleninka.ru/article/n/diagnostika-riska-bankrotstva-kak-osnova-ekonomicheskoy-bezopasnosti-predpriyatiya-v-sovremennyh-usloviyah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Захарян А.В., Бойко А.А., Сафарова С.Н. ПРАКТИКА ИСПОЛЬЗОВАНИЯ РАЗЛИЧНЫХ ЗАРУБЕЖНЫХ МЕТОДИК ПРОГНОЗИРОВАНИЯ БАНКРОТСТВА ОРГАНИЗАЦИЙ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№4-1. URL: </w:t>
      </w:r>
      <w:hyperlink r:id="rId7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https://cyberleninka.ru/article/n/praktika-ispolzovaniya-razlichnyh-zarubezhnyh-metodik-prognozirovaniya-bankrotstva-organizatsiy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Быков В.А., Туманов Д.В. Концептуальные основы управления предприятием, находящимся в кризисной ситуации, на основе финансового анализа // Вестник МФЮА. 2018. </w:t>
      </w:r>
      <w:r w:rsidRPr="00637460">
        <w:rPr>
          <w:bCs/>
          <w:color w:val="000000" w:themeColor="text1"/>
          <w:sz w:val="20"/>
          <w:lang w:val="en-US"/>
        </w:rPr>
        <w:t xml:space="preserve">№2. URL: </w:t>
      </w:r>
      <w:hyperlink r:id="rId7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https://cyberleninka.ru/article/n/kontseptualnye-osnovy-upravleniya-predpriyatiem-nahodyaschimsya-v-krizisnoy-situatsii-na-osnove-finansovogo-analiza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Бриль Александр Романович, Калинина Ольга Владимировна, </w:t>
      </w:r>
      <w:proofErr w:type="spellStart"/>
      <w:r w:rsidRPr="00637460">
        <w:rPr>
          <w:bCs/>
          <w:color w:val="000000" w:themeColor="text1"/>
          <w:sz w:val="20"/>
        </w:rPr>
        <w:t>Седякина</w:t>
      </w:r>
      <w:proofErr w:type="spellEnd"/>
      <w:r w:rsidRPr="00637460">
        <w:rPr>
          <w:bCs/>
          <w:color w:val="000000" w:themeColor="text1"/>
          <w:sz w:val="20"/>
        </w:rPr>
        <w:t xml:space="preserve"> Анна Александровна, Калмыкова Светлана Владимировна СТРУКТУРА И ПОРЯДОК ЭКОНОМИЧЕСКИХ РАСЧЕТОВ ДЛЯ ОРГАНИЗАЦИИ ОПЛАТЫ ТРУДА НА КРИЗИСНЫХ ПРЕДПРИЯТИЯХ // ОНВ. ОИС. 2020.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7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https://cyberleninka.ru/article/n/struktura-i-poryadok-ekonomicheskih-raschetov-dlya-organizatsii-oplaty-truda-na-krizisnyh-predpriyatiyah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Торгумбаева</w:t>
      </w:r>
      <w:proofErr w:type="spellEnd"/>
      <w:r w:rsidRPr="00637460">
        <w:rPr>
          <w:bCs/>
          <w:color w:val="000000" w:themeColor="text1"/>
          <w:sz w:val="20"/>
        </w:rPr>
        <w:t xml:space="preserve"> Алина </w:t>
      </w:r>
      <w:proofErr w:type="spellStart"/>
      <w:r w:rsidRPr="00637460">
        <w:rPr>
          <w:bCs/>
          <w:color w:val="000000" w:themeColor="text1"/>
          <w:sz w:val="20"/>
        </w:rPr>
        <w:t>Айдарбековна</w:t>
      </w:r>
      <w:proofErr w:type="spellEnd"/>
      <w:r w:rsidRPr="00637460">
        <w:rPr>
          <w:bCs/>
          <w:color w:val="000000" w:themeColor="text1"/>
          <w:sz w:val="20"/>
        </w:rPr>
        <w:t xml:space="preserve"> ИСПОЛЬЗОВАНИЕ ТЕОРИИ ЖИЗНЕННОГО ЦИКЛА Л. ГРЕЙНЕРА В АНАЛИЗЕ РОССИЙСКИХ КОРПОРАЦИЙ // Вестник </w:t>
      </w:r>
      <w:proofErr w:type="spellStart"/>
      <w:r w:rsidRPr="00637460">
        <w:rPr>
          <w:bCs/>
          <w:color w:val="000000" w:themeColor="text1"/>
          <w:sz w:val="20"/>
        </w:rPr>
        <w:t>ЧелГУ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№2 (436). URL: </w:t>
      </w:r>
      <w:hyperlink r:id="rId7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https://cyberleninka.ru/article/n/ispolzovanie-teorii-zhiznennogo-tsikla-l-greynera-v-analize-rossiyskih-korporatsiy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Зубренкова</w:t>
      </w:r>
      <w:proofErr w:type="spellEnd"/>
      <w:r w:rsidRPr="00637460">
        <w:rPr>
          <w:bCs/>
          <w:color w:val="000000" w:themeColor="text1"/>
          <w:sz w:val="20"/>
        </w:rPr>
        <w:t xml:space="preserve"> Ольга Анатольевна, Козлов Сергей Николаевич, </w:t>
      </w:r>
      <w:proofErr w:type="spellStart"/>
      <w:r w:rsidRPr="00637460">
        <w:rPr>
          <w:bCs/>
          <w:color w:val="000000" w:themeColor="text1"/>
          <w:sz w:val="20"/>
        </w:rPr>
        <w:t>Ломаченко</w:t>
      </w:r>
      <w:proofErr w:type="spellEnd"/>
      <w:r w:rsidRPr="00637460">
        <w:rPr>
          <w:bCs/>
          <w:color w:val="000000" w:themeColor="text1"/>
          <w:sz w:val="20"/>
        </w:rPr>
        <w:t xml:space="preserve"> Оксана Александровна Теоретические и методологические основы анализа несостоятельности организаций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2018. №2 (23). URL: </w:t>
      </w:r>
      <w:hyperlink r:id="rId7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https://cyberleninka.ru/article/n/teoreticheskie-i-metodologicheskie-osnovy-analiza-nesostoyatelnosti-organizatsiy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Земцов</w:t>
      </w:r>
      <w:proofErr w:type="spellEnd"/>
      <w:r w:rsidRPr="00637460">
        <w:rPr>
          <w:bCs/>
          <w:color w:val="000000" w:themeColor="text1"/>
          <w:sz w:val="20"/>
        </w:rPr>
        <w:t xml:space="preserve"> Степан Петрович, Царева Юлия Викторовна ТЕНДЕНЦИИ РАЗВИТИЯ СЕКТОРА МАЛЫХ И СРЕДНИХ ПРЕДПРИЯТИЙ В УСЛОВИЯХ ПАНДЕМИИ И КРИЗИСА // Экономическое развитие России.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8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https://cyberleninka.ru/article/n/tendentsii-razvitiya-sektora-malyh-i-srednih-predpriyatiy-v-usloviyah-pandemii-i-krizisa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Напишите реферат-рецензию на статью: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Шевченко И. К., </w:t>
      </w:r>
      <w:proofErr w:type="spellStart"/>
      <w:r w:rsidRPr="00637460">
        <w:rPr>
          <w:bCs/>
          <w:color w:val="000000" w:themeColor="text1"/>
          <w:sz w:val="20"/>
        </w:rPr>
        <w:t>Развадовская</w:t>
      </w:r>
      <w:proofErr w:type="spellEnd"/>
      <w:r w:rsidRPr="00637460">
        <w:rPr>
          <w:bCs/>
          <w:color w:val="000000" w:themeColor="text1"/>
          <w:sz w:val="20"/>
        </w:rPr>
        <w:t xml:space="preserve"> Ю. В., </w:t>
      </w:r>
      <w:proofErr w:type="spellStart"/>
      <w:r w:rsidRPr="00637460">
        <w:rPr>
          <w:bCs/>
          <w:color w:val="000000" w:themeColor="text1"/>
          <w:sz w:val="20"/>
        </w:rPr>
        <w:t>Каплюк</w:t>
      </w:r>
      <w:proofErr w:type="spellEnd"/>
      <w:r w:rsidRPr="00637460">
        <w:rPr>
          <w:bCs/>
          <w:color w:val="000000" w:themeColor="text1"/>
          <w:sz w:val="20"/>
        </w:rPr>
        <w:t xml:space="preserve"> Е. В., Руднева К. С. РАЗРАБОТКА ПОКАЗАТЕЛЕЙ ОЦЕНКИ ДИНАМИЧЕСКИХ СПОСОБНОСТЕЙ ПРЕДПРИЯТИЙ ПРОМЫШЛЕННОСТИ // Пространство экономики.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8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https://cyberleninka.ru/article/n/razrabotka-pokazateley-otsenki-dinamicheskih-sposobnostey-predpriyatiy-promyshlennosti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Кошкарев</w:t>
      </w:r>
      <w:proofErr w:type="spellEnd"/>
      <w:r w:rsidRPr="00637460">
        <w:rPr>
          <w:bCs/>
          <w:color w:val="000000" w:themeColor="text1"/>
          <w:sz w:val="20"/>
        </w:rPr>
        <w:t xml:space="preserve"> М. В. Теоретические основы антикризисного управления и их философия в деятельности </w:t>
      </w:r>
      <w:proofErr w:type="spellStart"/>
      <w:r w:rsidRPr="00637460">
        <w:rPr>
          <w:bCs/>
          <w:color w:val="000000" w:themeColor="text1"/>
          <w:sz w:val="20"/>
        </w:rPr>
        <w:t>хозяйствующих</w:t>
      </w:r>
      <w:proofErr w:type="spellEnd"/>
      <w:r w:rsidRPr="00637460">
        <w:rPr>
          <w:bCs/>
          <w:color w:val="000000" w:themeColor="text1"/>
          <w:sz w:val="20"/>
        </w:rPr>
        <w:t xml:space="preserve"> экономических субъектов. // </w:t>
      </w:r>
      <w:proofErr w:type="spellStart"/>
      <w:r w:rsidRPr="00637460">
        <w:rPr>
          <w:bCs/>
          <w:color w:val="000000" w:themeColor="text1"/>
          <w:sz w:val="20"/>
        </w:rPr>
        <w:t>Colloquium-journal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№14 (38). URL: </w:t>
      </w:r>
      <w:hyperlink r:id="rId8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https://cyberleninka.ru/article/n/teoreticheskie-osnovy-antikrizisnogo-upravleniya-i-ih-filosofiya-v-deyatelnosti-hozyai-stvuyuschih-ekonomicheskih-subektov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4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Тараскина</w:t>
      </w:r>
      <w:proofErr w:type="spellEnd"/>
      <w:r w:rsidRPr="00637460">
        <w:rPr>
          <w:bCs/>
          <w:color w:val="000000" w:themeColor="text1"/>
          <w:sz w:val="20"/>
        </w:rPr>
        <w:t xml:space="preserve"> Юлия Викторовна, Азизова </w:t>
      </w:r>
      <w:proofErr w:type="spellStart"/>
      <w:r w:rsidRPr="00637460">
        <w:rPr>
          <w:bCs/>
          <w:color w:val="000000" w:themeColor="text1"/>
          <w:sz w:val="20"/>
        </w:rPr>
        <w:t>Есения</w:t>
      </w:r>
      <w:proofErr w:type="spellEnd"/>
      <w:r w:rsidRPr="00637460">
        <w:rPr>
          <w:bCs/>
          <w:color w:val="000000" w:themeColor="text1"/>
          <w:sz w:val="20"/>
        </w:rPr>
        <w:t xml:space="preserve"> Анатольевна, Кушнер Анна Алексеевна ПЛАНИРОВАНИЕ РЕИНЖИНИРИНГА БИЗНЕС-ПРОЦЕССОВ КАК ИНСТРУМЕНТ УПРАВЛЕНИЯ ПРОМЫШЛЕННЫМИ ПРЕДПРИЯТИЯМИ // Вестник АГТУ. Серия: Экономика. 2020. 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8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planirovanie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reinzhiniringa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biznes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protsessov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instrument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promyshlennymi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predpriyatiyami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Раздел 5 «Устойчивое развитие организации и антикризисное управление»</w:t>
      </w:r>
    </w:p>
    <w:p w:rsidR="001761FB" w:rsidRPr="00637460" w:rsidRDefault="001761FB" w:rsidP="001761FB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b/>
          <w:bCs/>
          <w:color w:val="000000" w:themeColor="text1"/>
          <w:sz w:val="20"/>
        </w:rPr>
        <w:t>Темы рефератов: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Суслов С.Н. Понятие и факторы устойчивого развития организации // Символ науки. </w:t>
      </w:r>
      <w:r w:rsidRPr="00637460">
        <w:rPr>
          <w:bCs/>
          <w:color w:val="000000" w:themeColor="text1"/>
          <w:sz w:val="20"/>
          <w:lang w:val="en-US"/>
        </w:rPr>
        <w:t xml:space="preserve">2019. №1. URL: </w:t>
      </w:r>
      <w:hyperlink r:id="rId8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https://cyberleninka.ru/article/n/ponyatie-i-faktory-ustoychivogo-razvitiya-organizatsii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Шнайдер Виктор Викторович СОВРЕМЕННЫЙ ИНТЕРЕС К КОНЦЕПЦИИ УСТОЙЧИВОГО РАЗВИТИЯ ОРГАНИЗАЦИИ // </w:t>
      </w:r>
      <w:proofErr w:type="spellStart"/>
      <w:r w:rsidRPr="00637460">
        <w:rPr>
          <w:bCs/>
          <w:color w:val="000000" w:themeColor="text1"/>
          <w:sz w:val="20"/>
        </w:rPr>
        <w:t>Хуманитарни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Балкански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изследвания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№4 (6). URL: </w:t>
      </w:r>
      <w:hyperlink r:id="rId8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https://cyberleninka.ru/article/n/sovremennyy-interes-k-kontseptsii-ustoychivogo-razvitiya-organizatsii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Бирюкова Л.В. АНТИКРИЗИСНОЕ УПРАВЛЕНИЕ ОРГАНИЗАЦИЕЙ: ОБЕСПЕЧЕНИЕ УСТОЙЧИВОГО РАЗВИТИЯ // Вестник Хабаровского государственного университета экономики и права. </w:t>
      </w:r>
      <w:r w:rsidRPr="00637460">
        <w:rPr>
          <w:bCs/>
          <w:color w:val="000000" w:themeColor="text1"/>
          <w:sz w:val="20"/>
          <w:lang w:val="en-US"/>
        </w:rPr>
        <w:t xml:space="preserve">2019. №2 (100). URL: </w:t>
      </w:r>
      <w:hyperlink r:id="rId8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https://cyberleninka.ru/article/n/antikrizisnoe-upravlenie-organizatsiey-obespechenie-ustoychivogo-razvitiya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Хорин</w:t>
      </w:r>
      <w:proofErr w:type="spellEnd"/>
      <w:r w:rsidRPr="00637460">
        <w:rPr>
          <w:bCs/>
          <w:color w:val="000000" w:themeColor="text1"/>
          <w:sz w:val="20"/>
        </w:rPr>
        <w:t xml:space="preserve"> Александр Николаевич, Бровкин Александр Владимирович КЛЮЧЕВЫЕ ИНДИКАТОРЫ ОТЧЕТА ОБ УСТОЙЧИВОМ РАЗВИТИИ ОРГАНИЗАЦИИ // Теоретическая и прикладная экономика. </w:t>
      </w:r>
      <w:r w:rsidRPr="00637460">
        <w:rPr>
          <w:bCs/>
          <w:color w:val="000000" w:themeColor="text1"/>
          <w:sz w:val="20"/>
          <w:lang w:val="en-US"/>
        </w:rPr>
        <w:t xml:space="preserve">2018. №1. URL: </w:t>
      </w:r>
      <w:hyperlink r:id="rId8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https://cyberleninka.ru/article/n/klyuchevye-indikatory-otcheta-ob-ustoychivom-razvitii-organizatsii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Новиков Максим Павлович ОЦЕНКА УРОВНЯ ЗРЕЛОСТИ УСТОЙЧИВОГО РАЗВИТИЯ СОВРЕМЕННОЙ ОРГАНИЗАЦИИ // </w:t>
      </w:r>
      <w:proofErr w:type="spellStart"/>
      <w:r w:rsidRPr="00637460">
        <w:rPr>
          <w:bCs/>
          <w:color w:val="000000" w:themeColor="text1"/>
          <w:sz w:val="20"/>
        </w:rPr>
        <w:t>Контентус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№S11. URL: </w:t>
      </w:r>
      <w:hyperlink r:id="rId8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https://cyberleninka.ru/article/n/otsenka-urovnya-zrelosti-ustoychivogo-razvitiya-sovremennoy-organizatsii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Латуха</w:t>
      </w:r>
      <w:proofErr w:type="spellEnd"/>
      <w:r w:rsidRPr="00637460">
        <w:rPr>
          <w:bCs/>
          <w:color w:val="000000" w:themeColor="text1"/>
          <w:sz w:val="20"/>
        </w:rPr>
        <w:t xml:space="preserve"> Ольга Александровна ОБУЧЕНИЕ МЕНЕДЖМЕНТУ УСТОЙЧИВОГО РАЗВИТИЯ РУКОВОДИТЕЛЕЙ ОРГАНИЗАЦИИ // Вестник НГПУ. 2018.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8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https://cyberleninka.ru/article/n/obuchenie-menedzhmentu-ustoychivogo-razvitiya-rukovoditeley-organizatsii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Мамедов </w:t>
      </w:r>
      <w:proofErr w:type="spellStart"/>
      <w:r w:rsidRPr="00637460">
        <w:rPr>
          <w:bCs/>
          <w:color w:val="000000" w:themeColor="text1"/>
          <w:sz w:val="20"/>
        </w:rPr>
        <w:t>Эйтирам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Эйтибар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Оглы</w:t>
      </w:r>
      <w:proofErr w:type="spellEnd"/>
      <w:r w:rsidRPr="00637460">
        <w:rPr>
          <w:bCs/>
          <w:color w:val="000000" w:themeColor="text1"/>
          <w:sz w:val="20"/>
        </w:rPr>
        <w:t xml:space="preserve"> ЭКОНОМИКА КАЧЕСТВА: СИСТЕМА УПРАВЛЕНИЯ УСТОЙЧИВЫМ РАЗВИТИЕМ ОРГАНИЗАЦИИ // Петербургский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9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https://cyberleninka.ru/article/n/ekonomika-kachestva-sistema-upravleniya-ustoychivym-razvitiem-organizatsii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080"/>
          <w:tab w:val="left" w:pos="1106"/>
          <w:tab w:val="left" w:pos="1134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Ермашкевич</w:t>
      </w:r>
      <w:proofErr w:type="spellEnd"/>
      <w:r w:rsidRPr="00637460">
        <w:rPr>
          <w:bCs/>
          <w:color w:val="000000" w:themeColor="text1"/>
          <w:sz w:val="20"/>
        </w:rPr>
        <w:t xml:space="preserve"> Наталья Сергеевна, Чибисова Екатерина Станиславовна МОДЕЛИ АНТИКРИЗИСНОГО УПРАВЛЕНИЯ ДЛЯ ОБЕСПЕЧЕНИЯ УСТОЙЧИВОГО </w:t>
      </w:r>
      <w:r w:rsidRPr="00637460">
        <w:rPr>
          <w:bCs/>
          <w:color w:val="000000" w:themeColor="text1"/>
          <w:sz w:val="20"/>
        </w:rPr>
        <w:lastRenderedPageBreak/>
        <w:t xml:space="preserve">РАЗВИТИЯ ОРГАНИЗАЦИИ // Лидерство и менеджмент. </w:t>
      </w:r>
      <w:r w:rsidRPr="00637460">
        <w:rPr>
          <w:bCs/>
          <w:color w:val="000000" w:themeColor="text1"/>
          <w:sz w:val="20"/>
          <w:lang w:val="en-US"/>
        </w:rPr>
        <w:t xml:space="preserve">2019. №1. URL: </w:t>
      </w:r>
      <w:hyperlink r:id="rId9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https://cyberleninka.ru/article/n/modeli-antikrizisnogo-upravleniya-dlya-obespecheniya-ustoychivogo-razvitiya-organizatsii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Нарышкина К.С. ПРИМЕНЕНИЕ БИЗНЕС-АНАЛИЗА В КАЧЕСТВЕ ИНСТРУМЕНТА ОБЕСПЕЧЕНИЯ УСТОЙЧИВОГО РАЗВИТИЯ ОРГАНИЗАЦИИ // Скиф. 2020. </w:t>
      </w:r>
      <w:r w:rsidRPr="00637460">
        <w:rPr>
          <w:bCs/>
          <w:color w:val="000000" w:themeColor="text1"/>
          <w:sz w:val="20"/>
          <w:lang w:val="en-US"/>
        </w:rPr>
        <w:t xml:space="preserve">№4 (44). URL: </w:t>
      </w:r>
      <w:hyperlink r:id="rId9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https://cyberleninka.ru/article/n/primenenie-biznes-analiza-v-kachestve-instrumenta-obespecheniya-ustoychivogo-razvitiya-organizatsii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Шавандина</w:t>
      </w:r>
      <w:proofErr w:type="spellEnd"/>
      <w:r w:rsidRPr="00637460">
        <w:rPr>
          <w:bCs/>
          <w:color w:val="000000" w:themeColor="text1"/>
          <w:sz w:val="20"/>
        </w:rPr>
        <w:t xml:space="preserve"> Ольга Александровна, Филиппова Татьяна Аркадьевна, Коваленко Екатерина Юрьевна, Харинова Ольга Васильевна АНАЛИЗ КОНЦЕНТРАЦИИ КАПИТАЛА КОРПОРАТИВНОЙ ОРГАНИЗАЦИИ КАК ГАРАНТИЯ УСТОЙЧИВОГО РАЗВИТИЯ // Московский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9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https://cyberleninka.ru/article/n/analiz-kontsentratsii-kapitala-korporativnoy-organizatsii-kak-garantiya-ustoychivogo-razvitiya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Салимова</w:t>
      </w:r>
      <w:proofErr w:type="spellEnd"/>
      <w:r w:rsidRPr="00637460">
        <w:rPr>
          <w:bCs/>
          <w:color w:val="000000" w:themeColor="text1"/>
          <w:sz w:val="20"/>
        </w:rPr>
        <w:t xml:space="preserve"> Татьяна Анатольевна, Гудкова Дарья Дмитриевна Инструментарий оценки устойчивого развития организации // Научно-технические ведомости Санкт-Петербургского государственного политехнического университета. Экономические науки. 2017. №5.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9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instrumentariy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otsenki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ustoychivogo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organizatsii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Соловьева М.В., Смирнова И.Л. НЕКОТОРЫЕ ПОДХОДЫ К ОЦЕНКЕ УСТОЙЧИВОГО РАЗВИТИЯ ПРЕДПРИЯТИЯ // Вестник </w:t>
      </w:r>
      <w:proofErr w:type="spellStart"/>
      <w:r w:rsidRPr="00637460">
        <w:rPr>
          <w:bCs/>
          <w:color w:val="000000" w:themeColor="text1"/>
          <w:sz w:val="20"/>
        </w:rPr>
        <w:t>ВУиТ</w:t>
      </w:r>
      <w:proofErr w:type="spellEnd"/>
      <w:r w:rsidRPr="00637460">
        <w:rPr>
          <w:bCs/>
          <w:color w:val="000000" w:themeColor="text1"/>
          <w:sz w:val="20"/>
        </w:rPr>
        <w:t xml:space="preserve">. 2020. </w:t>
      </w:r>
      <w:r w:rsidRPr="00637460">
        <w:rPr>
          <w:bCs/>
          <w:color w:val="000000" w:themeColor="text1"/>
          <w:sz w:val="20"/>
          <w:lang w:val="en-US"/>
        </w:rPr>
        <w:t xml:space="preserve">№1 (45). URL: </w:t>
      </w:r>
      <w:hyperlink r:id="rId9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https://cyberleninka.ru/article/n/nekotorye-podhody-k-otsenke-ustoychivogo-razvitiya-predpriyatiya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Плюснин</w:t>
      </w:r>
      <w:proofErr w:type="spellEnd"/>
      <w:r w:rsidRPr="00637460">
        <w:rPr>
          <w:bCs/>
          <w:color w:val="000000" w:themeColor="text1"/>
          <w:sz w:val="20"/>
        </w:rPr>
        <w:t xml:space="preserve"> Ю. М. ОГРАНИЧЕНИЯ И РИСКИ ПРИ РАЗРАБОТКЕ СТРАТЕГИЙ УСТОЙЧИВОГО РАЗВИТИЯ // </w:t>
      </w:r>
      <w:proofErr w:type="spellStart"/>
      <w:r w:rsidRPr="00637460">
        <w:rPr>
          <w:bCs/>
          <w:color w:val="000000" w:themeColor="text1"/>
          <w:sz w:val="20"/>
        </w:rPr>
        <w:t>Экопсихологические</w:t>
      </w:r>
      <w:proofErr w:type="spellEnd"/>
      <w:r w:rsidRPr="00637460">
        <w:rPr>
          <w:bCs/>
          <w:color w:val="000000" w:themeColor="text1"/>
          <w:sz w:val="20"/>
        </w:rPr>
        <w:t xml:space="preserve"> исследования – 6: экология детства и психология устойчивого развития. </w:t>
      </w:r>
      <w:r w:rsidRPr="00637460">
        <w:rPr>
          <w:bCs/>
          <w:color w:val="000000" w:themeColor="text1"/>
          <w:sz w:val="20"/>
          <w:lang w:val="en-US"/>
        </w:rPr>
        <w:t xml:space="preserve">2020. №6. URL: </w:t>
      </w:r>
      <w:hyperlink r:id="rId9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https://cyberleninka.ru/article/n/ogranicheniya-i-riski-pri-razrabotke-strategiy-ustoychivogo-razvitiya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Давыдова А.Э. ЭКОНОМИЧЕСКИЕ ФАКТОРЫ СТРАТЕГИЧЕСКОЙ УСТОЙЧИВОСТИ РАЗВИТИЯ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№4-2. URL: </w:t>
      </w:r>
      <w:hyperlink r:id="rId9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https://cyberleninka.ru/article/n/ekonomicheskie-faktory-strategicheskoy-ustoychivosti-razvitiya-organizatsii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Кузьмина Светлана Николаевна КОНКУРЕНТОСПОСОБНОСТЬ КАК ФАКТОР ОБЕСПЕЧЕНИЯ УСТОЙЧИВОГО РАЗВИТИЯ ЭКОНОМИЧЕСКИХ АГЕНТОВ НАЦИОНАЛЬНОЙ ЭКОНОМИКИ // Петербургский экономический журнал. </w:t>
      </w:r>
      <w:r w:rsidRPr="00637460">
        <w:rPr>
          <w:bCs/>
          <w:color w:val="000000" w:themeColor="text1"/>
          <w:sz w:val="20"/>
          <w:lang w:val="en-US"/>
        </w:rPr>
        <w:t xml:space="preserve">2020. №1. URL: </w:t>
      </w:r>
      <w:hyperlink r:id="rId9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https://cyberleninka.ru/article/n/konkurentosposobnost-kak-faktor-obespecheniya-ustoychivogo-razvitiya-ekonomicheskih-agentov-natsionalnoy-ekonomiki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Шнайдер Ольга Владимировна ОТЧЕТНОСТЬ ОБ УСТОЙЧИВОМ РАЗВИТИИ ЭКОНОМИЧЕСКИХ СУБЪЕКТОВ: ВАЖНОСТЬ И ЗНАЧЕНИЕ В СОВРЕМЕННЫХ УСЛОВИЯХ ВЕДЕНИЯ БИЗНЕСА // </w:t>
      </w:r>
      <w:proofErr w:type="spellStart"/>
      <w:r w:rsidRPr="00637460">
        <w:rPr>
          <w:bCs/>
          <w:color w:val="000000" w:themeColor="text1"/>
          <w:sz w:val="20"/>
        </w:rPr>
        <w:t>Балканско</w:t>
      </w:r>
      <w:proofErr w:type="spellEnd"/>
      <w:r w:rsidRPr="00637460">
        <w:rPr>
          <w:bCs/>
          <w:color w:val="000000" w:themeColor="text1"/>
          <w:sz w:val="20"/>
        </w:rPr>
        <w:t xml:space="preserve"> научно обозрение. </w:t>
      </w:r>
      <w:r w:rsidRPr="00637460">
        <w:rPr>
          <w:bCs/>
          <w:color w:val="000000" w:themeColor="text1"/>
          <w:sz w:val="20"/>
          <w:lang w:val="en-US"/>
        </w:rPr>
        <w:t xml:space="preserve">2020. №1 (7). URL: </w:t>
      </w:r>
      <w:hyperlink r:id="rId9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https://cyberleninka.ru/article/n/otchetnost-ob-ustoychivom-razvitii-ekonomicheskih-subektov-vazhnost-i-znachenie-v-sovremennyh-usloviyah-vedeniya-biznesa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Лазарева Н.В. ТЕОРЕТИЧЕСКИЕ ОСНОВЫ ОБЕСПЕЧЕНИЯ УСТОЙЧИВОГО РАЗВИТИЯ КОРПОРАТИВНОГО УРОВНЯ В СТРОИТЕЛЬСТВЕ НА ОСНОВЕ РЕАЛИЗАЦИИ НОВЫХ ОРГАНИЗАЦИОННЫХ СХЕМ УПРАВЛЕНИЯ ИННОВАЦИОННОЙ ДЕЯТЕЛЬНОСТЬЮ // Вестник БГТУ имени В.Г. Шухова. </w:t>
      </w:r>
      <w:r w:rsidRPr="00637460">
        <w:rPr>
          <w:bCs/>
          <w:color w:val="000000" w:themeColor="text1"/>
          <w:sz w:val="20"/>
          <w:lang w:val="en-US"/>
        </w:rPr>
        <w:t xml:space="preserve">2018. №8. URL: </w:t>
      </w:r>
      <w:hyperlink r:id="rId10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https://cyberleninka.ru/article/n/teoreticheskie-osnovy-obespecheniya-ustoychivogo-razvitiya-korporativnogo-urovnya-v-stroitelstve-na-osnove-realizatsii-novyh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Ефименко А. В. МЕТОДИКА ОЦЕНКИ УСТОЙЧИВОГО РАЗВИТИЯ ПЕРЕРАБАТЫВАЮЩИХ ОРГАНИЗАЦИЙ АПК // Проблемы экономики. </w:t>
      </w:r>
      <w:r w:rsidRPr="00637460">
        <w:rPr>
          <w:bCs/>
          <w:color w:val="000000" w:themeColor="text1"/>
          <w:sz w:val="20"/>
          <w:lang w:val="en-US"/>
        </w:rPr>
        <w:t xml:space="preserve">2018. №1 (26). URL: </w:t>
      </w:r>
      <w:hyperlink r:id="rId10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https://cyberleninka.ru/article/n/metodika-otsenki-ustoychivogo-razvitiya-pererabatyvayuschih-organizatsiy-apk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Минина Н.Н. Концептуальная (информационная) модель устойчивого развития сельскохозяйственной организации // Вестник Белорусской государственной сельскохозяйственной академии. </w:t>
      </w:r>
      <w:r w:rsidRPr="00637460">
        <w:rPr>
          <w:bCs/>
          <w:color w:val="000000" w:themeColor="text1"/>
          <w:sz w:val="20"/>
          <w:lang w:val="en-US"/>
        </w:rPr>
        <w:t xml:space="preserve">2019. №1. URL: </w:t>
      </w:r>
      <w:hyperlink r:id="rId10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https://cyberleninka.ru/article/n/kontseptualnaya-informatsionnaya-model-ustoychivogo-razvitiya-selskohozyaystvennoy-organizatsii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1761FB" w:rsidRPr="00637460" w:rsidRDefault="001761FB" w:rsidP="001761FB">
      <w:pPr>
        <w:widowControl/>
        <w:numPr>
          <w:ilvl w:val="0"/>
          <w:numId w:val="35"/>
        </w:numPr>
        <w:tabs>
          <w:tab w:val="left" w:pos="851"/>
          <w:tab w:val="left" w:pos="1106"/>
        </w:tabs>
        <w:snapToGrid/>
        <w:spacing w:before="0" w:after="0"/>
        <w:ind w:left="0"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Сидорова Софья Андреевна Риски ликвидности в контексте устойчивого развития коммерческой организации // Учет. Анализ. Аудит. 2019. 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637460">
        <w:rPr>
          <w:bCs/>
          <w:color w:val="000000" w:themeColor="text1"/>
          <w:sz w:val="20"/>
        </w:rPr>
        <w:t xml:space="preserve">: </w:t>
      </w:r>
      <w:hyperlink r:id="rId10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riski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likvidnosti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kontekste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ustoychivogo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kommercheskoy</w:t>
        </w:r>
        <w:proofErr w:type="spellEnd"/>
        <w:r w:rsidRPr="00637460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organizatsii</w:t>
        </w:r>
        <w:proofErr w:type="spellEnd"/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BB70FC" w:rsidRDefault="00BB70FC" w:rsidP="001761FB">
      <w:pPr>
        <w:widowControl/>
        <w:tabs>
          <w:tab w:val="left" w:pos="993"/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BB70FC" w:rsidP="006C64F3">
      <w:pPr>
        <w:widowControl/>
        <w:tabs>
          <w:tab w:val="left" w:pos="993"/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1761FB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1761FB" w:rsidRPr="00637460" w:rsidRDefault="00BB70FC" w:rsidP="006C64F3">
      <w:pPr>
        <w:widowControl/>
        <w:tabs>
          <w:tab w:val="left" w:pos="900"/>
          <w:tab w:val="left" w:pos="993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1761FB" w:rsidRPr="00637460">
        <w:rPr>
          <w:b/>
          <w:color w:val="000000" w:themeColor="text1"/>
          <w:sz w:val="20"/>
        </w:rPr>
        <w:t>.1 Рекомендуемая литература</w:t>
      </w:r>
    </w:p>
    <w:p w:rsidR="001761FB" w:rsidRPr="00637460" w:rsidRDefault="001761FB" w:rsidP="006C64F3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Основная литература </w:t>
      </w:r>
    </w:p>
    <w:p w:rsidR="00B86151" w:rsidRPr="00B86151" w:rsidRDefault="00B86151" w:rsidP="006C64F3">
      <w:pPr>
        <w:pStyle w:val="afffc"/>
        <w:numPr>
          <w:ilvl w:val="0"/>
          <w:numId w:val="42"/>
        </w:numPr>
        <w:tabs>
          <w:tab w:val="left" w:pos="900"/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86151">
        <w:rPr>
          <w:rFonts w:ascii="Times New Roman" w:hAnsi="Times New Roman"/>
          <w:color w:val="000000" w:themeColor="text1"/>
        </w:rPr>
        <w:t xml:space="preserve">Поляков П.Е., </w:t>
      </w:r>
      <w:proofErr w:type="spellStart"/>
      <w:r w:rsidRPr="00B86151">
        <w:rPr>
          <w:rFonts w:ascii="Times New Roman" w:hAnsi="Times New Roman"/>
          <w:color w:val="000000" w:themeColor="text1"/>
        </w:rPr>
        <w:t>Ажажа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 Т.Н. Кризисы в макро- и микроэкономическом развитии. [Электронный ресурс]: рабочий учебник / Поляков П.Е., </w:t>
      </w:r>
      <w:proofErr w:type="spellStart"/>
      <w:r w:rsidRPr="00B86151">
        <w:rPr>
          <w:rFonts w:ascii="Times New Roman" w:hAnsi="Times New Roman"/>
          <w:color w:val="000000" w:themeColor="text1"/>
        </w:rPr>
        <w:t>Ажажа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 Т.Н. - 2022. - http://library.roweb.online</w:t>
      </w:r>
    </w:p>
    <w:p w:rsidR="00B86151" w:rsidRPr="00B86151" w:rsidRDefault="00B86151" w:rsidP="006C64F3">
      <w:pPr>
        <w:pStyle w:val="afffc"/>
        <w:numPr>
          <w:ilvl w:val="0"/>
          <w:numId w:val="42"/>
        </w:numPr>
        <w:tabs>
          <w:tab w:val="left" w:pos="900"/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86151">
        <w:rPr>
          <w:rFonts w:ascii="Times New Roman" w:hAnsi="Times New Roman"/>
          <w:color w:val="000000" w:themeColor="text1"/>
        </w:rPr>
        <w:t xml:space="preserve">Поляков П.Е., </w:t>
      </w:r>
      <w:proofErr w:type="spellStart"/>
      <w:r w:rsidRPr="00B86151">
        <w:rPr>
          <w:rFonts w:ascii="Times New Roman" w:hAnsi="Times New Roman"/>
          <w:color w:val="000000" w:themeColor="text1"/>
        </w:rPr>
        <w:t>Ажажа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 Т.Н. Механизм антикризисного управления предприятием. [Электронный ресурс]: рабочий учебник / Поляков П.Е., </w:t>
      </w:r>
      <w:proofErr w:type="spellStart"/>
      <w:r w:rsidRPr="00B86151">
        <w:rPr>
          <w:rFonts w:ascii="Times New Roman" w:hAnsi="Times New Roman"/>
          <w:color w:val="000000" w:themeColor="text1"/>
        </w:rPr>
        <w:t>Ажажа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 Т.Н. - 2022. - http://library.roweb.online</w:t>
      </w:r>
    </w:p>
    <w:p w:rsidR="00B86151" w:rsidRPr="00B86151" w:rsidRDefault="00B86151" w:rsidP="006C64F3">
      <w:pPr>
        <w:pStyle w:val="afffc"/>
        <w:numPr>
          <w:ilvl w:val="0"/>
          <w:numId w:val="42"/>
        </w:numPr>
        <w:tabs>
          <w:tab w:val="left" w:pos="900"/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86151">
        <w:rPr>
          <w:rFonts w:ascii="Times New Roman" w:hAnsi="Times New Roman"/>
          <w:color w:val="000000" w:themeColor="text1"/>
        </w:rPr>
        <w:t xml:space="preserve">Поляков П.Е., </w:t>
      </w:r>
      <w:proofErr w:type="spellStart"/>
      <w:r w:rsidRPr="00B86151">
        <w:rPr>
          <w:rFonts w:ascii="Times New Roman" w:hAnsi="Times New Roman"/>
          <w:color w:val="000000" w:themeColor="text1"/>
        </w:rPr>
        <w:t>Ажажа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 Т.Н. Человеческий фактор антикризисного управления. [Электронный ресурс]: рабочий учебник / Поляков П.Е., </w:t>
      </w:r>
      <w:proofErr w:type="spellStart"/>
      <w:r w:rsidRPr="00B86151">
        <w:rPr>
          <w:rFonts w:ascii="Times New Roman" w:hAnsi="Times New Roman"/>
          <w:color w:val="000000" w:themeColor="text1"/>
        </w:rPr>
        <w:t>Ажажа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 Т.Н. - 2022. - http://library.roweb.online</w:t>
      </w:r>
    </w:p>
    <w:p w:rsidR="00B86151" w:rsidRPr="00B86151" w:rsidRDefault="00B86151" w:rsidP="006C64F3">
      <w:pPr>
        <w:pStyle w:val="afffc"/>
        <w:numPr>
          <w:ilvl w:val="0"/>
          <w:numId w:val="42"/>
        </w:numPr>
        <w:tabs>
          <w:tab w:val="left" w:pos="900"/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B86151">
        <w:rPr>
          <w:rFonts w:ascii="Times New Roman" w:hAnsi="Times New Roman"/>
          <w:color w:val="000000" w:themeColor="text1"/>
        </w:rPr>
        <w:t>Аунапу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 Э. Ф. Антикризисное управление: учебник / Э. Ф. </w:t>
      </w:r>
      <w:proofErr w:type="spellStart"/>
      <w:r w:rsidRPr="00B86151">
        <w:rPr>
          <w:rFonts w:ascii="Times New Roman" w:hAnsi="Times New Roman"/>
          <w:color w:val="000000" w:themeColor="text1"/>
        </w:rPr>
        <w:t>Аунапу</w:t>
      </w:r>
      <w:proofErr w:type="spellEnd"/>
      <w:r w:rsidRPr="00B86151">
        <w:rPr>
          <w:rFonts w:ascii="Times New Roman" w:hAnsi="Times New Roman"/>
          <w:color w:val="000000" w:themeColor="text1"/>
        </w:rPr>
        <w:t xml:space="preserve">. — 2-е изд. — Саратов: Ай Пи Эр Медиа, 2019. — 313 c. — ISBN 978-5-4486-0452-2. — Текст: электронный // Электронно-библиотечная система IPR BOOKS: [сайт]. — URL: http://www.iprbookshop.ru/79765.html </w:t>
      </w:r>
    </w:p>
    <w:p w:rsidR="00B86151" w:rsidRDefault="00B86151" w:rsidP="006C64F3">
      <w:pPr>
        <w:widowControl/>
        <w:tabs>
          <w:tab w:val="left" w:pos="900"/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1761FB" w:rsidRPr="00637460" w:rsidRDefault="001761FB" w:rsidP="006C64F3">
      <w:pPr>
        <w:widowControl/>
        <w:tabs>
          <w:tab w:val="left" w:pos="900"/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B86151" w:rsidRPr="00B86151" w:rsidRDefault="00B86151" w:rsidP="006C64F3">
      <w:pPr>
        <w:pStyle w:val="afffc"/>
        <w:numPr>
          <w:ilvl w:val="0"/>
          <w:numId w:val="4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86151">
        <w:rPr>
          <w:rFonts w:ascii="Times New Roman" w:hAnsi="Times New Roman"/>
          <w:color w:val="000000" w:themeColor="text1"/>
        </w:rPr>
        <w:t>Рождественская Е. М. Антикризисное управление: учебное пособие / Е. М. Рождественская. — Томск: Томский политехнический университет, 2018. — 126 c. — ISBN 978-5-4387-0833-9. — Текст: электронный // Электронно-библиотечная система IPR BOOKS: [сайт]. — URL: http://www.iprbookshop.ru/98992.html</w:t>
      </w:r>
    </w:p>
    <w:p w:rsidR="00B86151" w:rsidRDefault="00B86151" w:rsidP="001761FB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761FB" w:rsidRPr="00637460" w:rsidRDefault="00BB70FC" w:rsidP="001761FB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1761FB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04" w:history="1">
        <w:r w:rsidR="001761FB" w:rsidRPr="00637460">
          <w:rPr>
            <w:rStyle w:val="ab"/>
            <w:bCs/>
            <w:color w:val="000000" w:themeColor="text1"/>
            <w:sz w:val="20"/>
          </w:rPr>
          <w:t>https://www.cfin.ru/management/antirecessionary_managment.shtml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05" w:history="1">
        <w:r w:rsidR="001761FB" w:rsidRPr="00637460">
          <w:rPr>
            <w:rStyle w:val="ab"/>
            <w:bCs/>
            <w:color w:val="000000" w:themeColor="text1"/>
            <w:sz w:val="20"/>
          </w:rPr>
          <w:t>https://premiummanagement.com/blog/antikrizisnoe-upravlenie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06" w:history="1">
        <w:r w:rsidR="001761FB" w:rsidRPr="00637460">
          <w:rPr>
            <w:rStyle w:val="ab"/>
            <w:bCs/>
            <w:color w:val="000000" w:themeColor="text1"/>
            <w:sz w:val="20"/>
          </w:rPr>
          <w:t>http://bmanager.ru/articles/antikrizisnoe-upravlenie-predpriyatiem-sushhnost-i-soderzhanie.html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07" w:history="1">
        <w:r w:rsidR="001761FB" w:rsidRPr="00637460">
          <w:rPr>
            <w:rStyle w:val="ab"/>
            <w:bCs/>
            <w:color w:val="000000" w:themeColor="text1"/>
            <w:sz w:val="20"/>
          </w:rPr>
          <w:t>https://www.profiz.ru/se/7_2017/antikrizisnoe_upravlenie/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08" w:history="1">
        <w:r w:rsidR="001761FB" w:rsidRPr="00637460">
          <w:rPr>
            <w:rStyle w:val="ab"/>
            <w:bCs/>
            <w:color w:val="000000" w:themeColor="text1"/>
            <w:sz w:val="20"/>
          </w:rPr>
          <w:t>https://creativeconomy.ru/keywords/antikrizisnoe-upravlenie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09" w:history="1">
        <w:r w:rsidR="001761FB" w:rsidRPr="00637460">
          <w:rPr>
            <w:rStyle w:val="ab"/>
            <w:bCs/>
            <w:color w:val="000000" w:themeColor="text1"/>
            <w:sz w:val="20"/>
          </w:rPr>
          <w:t>https://www2.deloitte.com/ru/ru/pages/risk/articles/boards-view-cyber-crisis-management.html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10" w:history="1">
        <w:r w:rsidR="001761FB" w:rsidRPr="00637460">
          <w:rPr>
            <w:rStyle w:val="ab"/>
            <w:bCs/>
            <w:color w:val="000000" w:themeColor="text1"/>
            <w:sz w:val="20"/>
          </w:rPr>
          <w:t>https://www.fin-izdat.ru/journal/rubriks.php?id=268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11" w:history="1">
        <w:r w:rsidR="001761FB" w:rsidRPr="00637460">
          <w:rPr>
            <w:rStyle w:val="ab"/>
            <w:bCs/>
            <w:color w:val="000000" w:themeColor="text1"/>
            <w:sz w:val="20"/>
          </w:rPr>
          <w:t>http://window.edu.ru/</w:t>
        </w:r>
      </w:hyperlink>
    </w:p>
    <w:p w:rsidR="001761FB" w:rsidRPr="00637460" w:rsidRDefault="007C073B" w:rsidP="001761FB">
      <w:pPr>
        <w:widowControl/>
        <w:numPr>
          <w:ilvl w:val="0"/>
          <w:numId w:val="39"/>
        </w:numPr>
        <w:tabs>
          <w:tab w:val="left" w:pos="993"/>
        </w:tabs>
        <w:snapToGrid/>
        <w:spacing w:before="0" w:after="0"/>
        <w:ind w:left="0" w:firstLine="709"/>
        <w:rPr>
          <w:bCs/>
          <w:color w:val="000000" w:themeColor="text1"/>
          <w:sz w:val="20"/>
        </w:rPr>
      </w:pPr>
      <w:hyperlink r:id="rId112" w:history="1">
        <w:r w:rsidR="001761FB" w:rsidRPr="00637460">
          <w:rPr>
            <w:rStyle w:val="ab"/>
            <w:bCs/>
            <w:color w:val="000000" w:themeColor="text1"/>
            <w:sz w:val="20"/>
          </w:rPr>
          <w:t>http://www.upravlenie24.ru/antikrisupravlenie.htm</w:t>
        </w:r>
      </w:hyperlink>
    </w:p>
    <w:p w:rsidR="001761FB" w:rsidRPr="00637460" w:rsidRDefault="001761FB" w:rsidP="001761FB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outlineLvl w:val="0"/>
        <w:rPr>
          <w:color w:val="000000" w:themeColor="text1"/>
          <w:sz w:val="20"/>
        </w:rPr>
      </w:pPr>
    </w:p>
    <w:p w:rsidR="007D0D60" w:rsidRDefault="00BB70FC" w:rsidP="007D0D60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7D0D60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7D0D60" w:rsidRDefault="007D0D60" w:rsidP="007D0D6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4C3631" w:rsidRDefault="004C3631" w:rsidP="007D0D60">
      <w:pPr>
        <w:spacing w:before="0" w:after="0"/>
        <w:ind w:firstLine="709"/>
        <w:jc w:val="both"/>
        <w:rPr>
          <w:sz w:val="20"/>
        </w:rPr>
      </w:pPr>
      <w:r w:rsidRPr="004C3631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7D0D60" w:rsidRDefault="007D0D60" w:rsidP="007D0D6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1761FB" w:rsidRDefault="007D0D60" w:rsidP="007D0D6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7D0D60" w:rsidRPr="00884DC5" w:rsidRDefault="007D0D60" w:rsidP="007D0D6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  <w:szCs w:val="24"/>
        </w:rPr>
      </w:pPr>
      <w:r w:rsidRPr="00684121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7D0D60" w:rsidRPr="00684121" w:rsidRDefault="007D0D60" w:rsidP="007D0D6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Операционная система </w:t>
      </w:r>
      <w:r w:rsidRPr="00684121">
        <w:rPr>
          <w:sz w:val="20"/>
          <w:lang w:val="en-US"/>
        </w:rPr>
        <w:t>Windows</w:t>
      </w:r>
      <w:r w:rsidRPr="00684121">
        <w:rPr>
          <w:sz w:val="20"/>
        </w:rPr>
        <w:t xml:space="preserve"> </w:t>
      </w:r>
      <w:r w:rsidRPr="00684121">
        <w:rPr>
          <w:sz w:val="20"/>
          <w:lang w:val="en-US"/>
        </w:rPr>
        <w:t>Professional</w:t>
      </w:r>
      <w:r w:rsidRPr="00684121">
        <w:rPr>
          <w:sz w:val="20"/>
        </w:rPr>
        <w:t xml:space="preserve"> 10</w:t>
      </w:r>
    </w:p>
    <w:p w:rsidR="007D0D60" w:rsidRPr="00684121" w:rsidRDefault="007D0D60" w:rsidP="007D0D6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84121">
        <w:rPr>
          <w:sz w:val="20"/>
        </w:rPr>
        <w:t>Web</w:t>
      </w:r>
      <w:proofErr w:type="spellEnd"/>
      <w:r w:rsidRPr="00684121">
        <w:rPr>
          <w:sz w:val="20"/>
        </w:rPr>
        <w:t>-страниц</w:t>
      </w:r>
    </w:p>
    <w:p w:rsidR="007D0D60" w:rsidRPr="00684121" w:rsidRDefault="007D0D60" w:rsidP="007D0D6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7D0D60" w:rsidRPr="00684121" w:rsidRDefault="007D0D60" w:rsidP="007D0D6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Платформа проведения </w:t>
      </w:r>
      <w:proofErr w:type="spellStart"/>
      <w:r w:rsidRPr="00684121">
        <w:rPr>
          <w:sz w:val="20"/>
        </w:rPr>
        <w:t>вебинаров</w:t>
      </w:r>
      <w:proofErr w:type="spellEnd"/>
      <w:r w:rsidRPr="00684121">
        <w:rPr>
          <w:sz w:val="20"/>
        </w:rPr>
        <w:t xml:space="preserve"> (отечественное ПО)</w:t>
      </w:r>
    </w:p>
    <w:p w:rsidR="007D0D60" w:rsidRPr="00684121" w:rsidRDefault="007D0D60" w:rsidP="007D0D6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84121">
        <w:rPr>
          <w:sz w:val="20"/>
        </w:rPr>
        <w:t>Ровеб</w:t>
      </w:r>
      <w:proofErr w:type="spellEnd"/>
      <w:r w:rsidRPr="00684121">
        <w:rPr>
          <w:sz w:val="20"/>
        </w:rPr>
        <w:t xml:space="preserve"> (отечественное ПО)</w:t>
      </w:r>
    </w:p>
    <w:p w:rsidR="007D0D60" w:rsidRPr="00684121" w:rsidRDefault="007D0D60" w:rsidP="007D0D6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7D0D60" w:rsidRPr="00684121" w:rsidRDefault="007D0D60" w:rsidP="007D0D60">
      <w:pPr>
        <w:spacing w:before="0" w:after="0"/>
        <w:ind w:firstLine="709"/>
        <w:rPr>
          <w:sz w:val="20"/>
        </w:rPr>
      </w:pPr>
      <w:r w:rsidRPr="00684121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7D0D60" w:rsidRPr="00637460" w:rsidRDefault="007D0D60" w:rsidP="007D0D6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684121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1761FB" w:rsidRPr="00637460" w:rsidRDefault="001761FB" w:rsidP="001761F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1761FB" w:rsidRPr="00637460" w:rsidRDefault="001761FB" w:rsidP="001761F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1761FB" w:rsidRPr="00637460" w:rsidRDefault="007C073B" w:rsidP="001761FB">
      <w:pPr>
        <w:spacing w:before="0" w:after="0"/>
        <w:ind w:firstLine="709"/>
        <w:rPr>
          <w:sz w:val="20"/>
          <w:lang w:val="en-US"/>
        </w:rPr>
      </w:pPr>
      <w:hyperlink r:id="rId113" w:history="1">
        <w:r w:rsidR="001761FB" w:rsidRPr="00637460">
          <w:rPr>
            <w:sz w:val="20"/>
            <w:lang w:val="en-US"/>
          </w:rPr>
          <w:t>http://qsp.su/tools/onlinehelp/about_license_gpl_russian.html</w:t>
        </w:r>
      </w:hyperlink>
      <w:r w:rsidR="001761FB" w:rsidRPr="00637460">
        <w:rPr>
          <w:sz w:val="20"/>
          <w:lang w:val="en-US"/>
        </w:rPr>
        <w:t xml:space="preserve"> </w:t>
      </w:r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1761FB" w:rsidRPr="00637460" w:rsidRDefault="007C073B" w:rsidP="001761FB">
      <w:pPr>
        <w:spacing w:before="0" w:after="0"/>
        <w:ind w:firstLine="709"/>
        <w:rPr>
          <w:sz w:val="20"/>
        </w:rPr>
      </w:pPr>
      <w:hyperlink r:id="rId114" w:history="1">
        <w:r w:rsidR="001761FB" w:rsidRPr="00637460">
          <w:rPr>
            <w:sz w:val="20"/>
          </w:rPr>
          <w:t>http://qsp.su/tools/onlinehelp/about_license_gpl_russian.html</w:t>
        </w:r>
      </w:hyperlink>
    </w:p>
    <w:p w:rsidR="001761FB" w:rsidRPr="00637460" w:rsidRDefault="001761FB" w:rsidP="001761F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1761FB" w:rsidRPr="00637460" w:rsidRDefault="007C073B" w:rsidP="001761FB">
      <w:pPr>
        <w:spacing w:before="0" w:after="0"/>
        <w:ind w:firstLine="709"/>
        <w:rPr>
          <w:sz w:val="20"/>
          <w:lang w:val="en-US"/>
        </w:rPr>
      </w:pPr>
      <w:hyperlink r:id="rId115" w:history="1">
        <w:r w:rsidR="001761FB" w:rsidRPr="00637460">
          <w:rPr>
            <w:sz w:val="20"/>
            <w:lang w:val="en-US"/>
          </w:rPr>
          <w:t>http://qsp.su/tools/onlinehelp/about_license_gpl_russian.html</w:t>
        </w:r>
      </w:hyperlink>
      <w:r w:rsidR="001761FB" w:rsidRPr="00637460">
        <w:rPr>
          <w:sz w:val="20"/>
          <w:lang w:val="en-US"/>
        </w:rPr>
        <w:t xml:space="preserve"> </w:t>
      </w:r>
    </w:p>
    <w:p w:rsidR="001761FB" w:rsidRPr="00637460" w:rsidRDefault="001761FB" w:rsidP="001761F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1761FB" w:rsidRPr="00637460" w:rsidRDefault="007C073B" w:rsidP="001761FB">
      <w:pPr>
        <w:spacing w:before="0" w:after="0"/>
        <w:ind w:firstLine="709"/>
        <w:rPr>
          <w:sz w:val="20"/>
          <w:lang w:val="en-US"/>
        </w:rPr>
      </w:pPr>
      <w:hyperlink r:id="rId116" w:history="1">
        <w:r w:rsidR="001761FB" w:rsidRPr="00637460">
          <w:rPr>
            <w:sz w:val="20"/>
            <w:lang w:val="en-US"/>
          </w:rPr>
          <w:t>http://qsp.su/tools/onlinehelp/about_license_gpl_russian.html</w:t>
        </w:r>
      </w:hyperlink>
    </w:p>
    <w:p w:rsidR="001761FB" w:rsidRPr="00637460" w:rsidRDefault="001761FB" w:rsidP="001761FB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1761FB" w:rsidRPr="00637460" w:rsidRDefault="007C073B" w:rsidP="001761FB">
      <w:pPr>
        <w:spacing w:before="0" w:after="0"/>
        <w:ind w:firstLine="709"/>
        <w:rPr>
          <w:sz w:val="20"/>
          <w:lang w:val="en-US"/>
        </w:rPr>
      </w:pPr>
      <w:hyperlink r:id="rId117" w:history="1">
        <w:r w:rsidR="001761FB" w:rsidRPr="00637460">
          <w:rPr>
            <w:sz w:val="20"/>
            <w:lang w:val="en-US"/>
          </w:rPr>
          <w:t>http://qsp.su/tools/onlinehelp/about_license_gpl_russian.html</w:t>
        </w:r>
      </w:hyperlink>
    </w:p>
    <w:p w:rsidR="001761FB" w:rsidRPr="00637460" w:rsidRDefault="001761FB" w:rsidP="001761F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 </w:t>
      </w:r>
    </w:p>
    <w:p w:rsidR="001761FB" w:rsidRPr="00637460" w:rsidRDefault="001761FB" w:rsidP="001761F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118" w:history="1">
        <w:r w:rsidRPr="00637460">
          <w:rPr>
            <w:rStyle w:val="ab"/>
            <w:sz w:val="20"/>
          </w:rPr>
          <w:t>http://www.org-rsa.ru/</w:t>
        </w:r>
      </w:hyperlink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19" w:history="1">
        <w:r w:rsidRPr="00637460">
          <w:rPr>
            <w:rStyle w:val="ab"/>
            <w:sz w:val="20"/>
          </w:rPr>
          <w:t>https://arb.ru/</w:t>
        </w:r>
      </w:hyperlink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20" w:history="1">
        <w:r w:rsidRPr="00637460">
          <w:rPr>
            <w:rStyle w:val="ab"/>
            <w:sz w:val="20"/>
          </w:rPr>
          <w:t>http://sf-rf.ru/</w:t>
        </w:r>
      </w:hyperlink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21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1761FB" w:rsidRPr="00637460" w:rsidRDefault="001761FB" w:rsidP="001761FB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22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1761FB" w:rsidRPr="00637460" w:rsidRDefault="001761FB" w:rsidP="001761FB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CF0FDA" w:rsidRPr="00CF0FDA" w:rsidRDefault="00CF0FDA" w:rsidP="00CF0FDA">
      <w:pPr>
        <w:spacing w:before="0" w:after="0"/>
        <w:rPr>
          <w:sz w:val="20"/>
        </w:rPr>
      </w:pPr>
      <w:r w:rsidRPr="00CF0FDA">
        <w:rPr>
          <w:sz w:val="20"/>
        </w:rPr>
        <w:t xml:space="preserve">Справочно-правовая система «Гарант»; </w:t>
      </w:r>
    </w:p>
    <w:p w:rsidR="006564D2" w:rsidRDefault="00CF0FDA" w:rsidP="00CF0FDA">
      <w:pPr>
        <w:spacing w:before="0" w:after="0"/>
      </w:pPr>
      <w:r w:rsidRPr="00CF0FDA">
        <w:rPr>
          <w:sz w:val="20"/>
        </w:rPr>
        <w:t>Справочно-правовая система «Консультант Плюс».</w:t>
      </w:r>
    </w:p>
    <w:sectPr w:rsidR="006564D2" w:rsidSect="001761F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Arial Unicode MS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0E041AD"/>
    <w:multiLevelType w:val="multilevel"/>
    <w:tmpl w:val="00E041A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45B46D3"/>
    <w:multiLevelType w:val="multilevel"/>
    <w:tmpl w:val="045B46D3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78654A2"/>
    <w:multiLevelType w:val="multilevel"/>
    <w:tmpl w:val="078654A2"/>
    <w:lvl w:ilvl="0">
      <w:start w:val="1"/>
      <w:numFmt w:val="bullet"/>
      <w:lvlText w:val="─"/>
      <w:lvlJc w:val="left"/>
      <w:pPr>
        <w:ind w:left="78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0C821009"/>
    <w:multiLevelType w:val="multilevel"/>
    <w:tmpl w:val="0C82100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B272C3"/>
    <w:multiLevelType w:val="multilevel"/>
    <w:tmpl w:val="0EB272C3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FB5EAD"/>
    <w:multiLevelType w:val="hybridMultilevel"/>
    <w:tmpl w:val="DF4ABE7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3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B86CC4"/>
    <w:multiLevelType w:val="multilevel"/>
    <w:tmpl w:val="20B86CC4"/>
    <w:lvl w:ilvl="0">
      <w:start w:val="1"/>
      <w:numFmt w:val="bullet"/>
      <w:lvlText w:val="─"/>
      <w:lvlJc w:val="left"/>
      <w:pPr>
        <w:ind w:left="78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24877BE5"/>
    <w:multiLevelType w:val="multilevel"/>
    <w:tmpl w:val="24877BE5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293627C4"/>
    <w:multiLevelType w:val="multilevel"/>
    <w:tmpl w:val="293627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B981201"/>
    <w:multiLevelType w:val="multilevel"/>
    <w:tmpl w:val="2B981201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C020879"/>
    <w:multiLevelType w:val="multilevel"/>
    <w:tmpl w:val="2C020879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318D1AC9"/>
    <w:multiLevelType w:val="multilevel"/>
    <w:tmpl w:val="318D1AC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4B0DDB"/>
    <w:multiLevelType w:val="multilevel"/>
    <w:tmpl w:val="364B0DDB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720144B"/>
    <w:multiLevelType w:val="multilevel"/>
    <w:tmpl w:val="C792D8B8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4" w15:restartNumberingAfterBreak="0">
    <w:nsid w:val="3A2C5BDA"/>
    <w:multiLevelType w:val="multilevel"/>
    <w:tmpl w:val="3A2C5BDA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 w15:restartNumberingAfterBreak="0">
    <w:nsid w:val="3C70550A"/>
    <w:multiLevelType w:val="multilevel"/>
    <w:tmpl w:val="3C7055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0315F87"/>
    <w:multiLevelType w:val="multilevel"/>
    <w:tmpl w:val="ADA65336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1256D7D"/>
    <w:multiLevelType w:val="hybridMultilevel"/>
    <w:tmpl w:val="439C262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17200D4"/>
    <w:multiLevelType w:val="multilevel"/>
    <w:tmpl w:val="417200D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5C60B40"/>
    <w:multiLevelType w:val="multilevel"/>
    <w:tmpl w:val="45C60B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32" w15:restartNumberingAfterBreak="0">
    <w:nsid w:val="4F9A0D65"/>
    <w:multiLevelType w:val="multilevel"/>
    <w:tmpl w:val="4F9A0D65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3" w15:restartNumberingAfterBreak="0">
    <w:nsid w:val="50F51669"/>
    <w:multiLevelType w:val="multilevel"/>
    <w:tmpl w:val="50F51669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53313649"/>
    <w:multiLevelType w:val="multilevel"/>
    <w:tmpl w:val="53313649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 w15:restartNumberingAfterBreak="0">
    <w:nsid w:val="55013EFB"/>
    <w:multiLevelType w:val="multilevel"/>
    <w:tmpl w:val="55013EFB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5926477C"/>
    <w:multiLevelType w:val="multilevel"/>
    <w:tmpl w:val="592647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6D42AFD"/>
    <w:multiLevelType w:val="multilevel"/>
    <w:tmpl w:val="66D42AFD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324C7"/>
    <w:multiLevelType w:val="multilevel"/>
    <w:tmpl w:val="6B9324C7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3ED2672"/>
    <w:multiLevelType w:val="multilevel"/>
    <w:tmpl w:val="73ED2672"/>
    <w:lvl w:ilvl="0">
      <w:start w:val="1"/>
      <w:numFmt w:val="decimal"/>
      <w:lvlText w:val="%1."/>
      <w:lvlJc w:val="left"/>
      <w:pPr>
        <w:tabs>
          <w:tab w:val="left" w:pos="1174"/>
        </w:tabs>
        <w:ind w:left="117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94"/>
        </w:tabs>
        <w:ind w:left="18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614"/>
        </w:tabs>
        <w:ind w:left="26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334"/>
        </w:tabs>
        <w:ind w:left="33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054"/>
        </w:tabs>
        <w:ind w:left="40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774"/>
        </w:tabs>
        <w:ind w:left="47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94"/>
        </w:tabs>
        <w:ind w:left="54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214"/>
        </w:tabs>
        <w:ind w:left="62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927280C"/>
    <w:multiLevelType w:val="multilevel"/>
    <w:tmpl w:val="7927280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39"/>
  </w:num>
  <w:num w:numId="3">
    <w:abstractNumId w:val="12"/>
  </w:num>
  <w:num w:numId="4">
    <w:abstractNumId w:val="31"/>
  </w:num>
  <w:num w:numId="5">
    <w:abstractNumId w:val="1"/>
  </w:num>
  <w:num w:numId="6">
    <w:abstractNumId w:val="13"/>
  </w:num>
  <w:num w:numId="7">
    <w:abstractNumId w:val="0"/>
  </w:num>
  <w:num w:numId="8">
    <w:abstractNumId w:val="4"/>
  </w:num>
  <w:num w:numId="9">
    <w:abstractNumId w:val="14"/>
  </w:num>
  <w:num w:numId="10">
    <w:abstractNumId w:val="40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41"/>
  </w:num>
  <w:num w:numId="14">
    <w:abstractNumId w:val="10"/>
  </w:num>
  <w:num w:numId="15">
    <w:abstractNumId w:val="8"/>
  </w:num>
  <w:num w:numId="16">
    <w:abstractNumId w:val="37"/>
  </w:num>
  <w:num w:numId="17">
    <w:abstractNumId w:val="16"/>
  </w:num>
  <w:num w:numId="18">
    <w:abstractNumId w:val="21"/>
  </w:num>
  <w:num w:numId="19">
    <w:abstractNumId w:val="9"/>
  </w:num>
  <w:num w:numId="20">
    <w:abstractNumId w:val="36"/>
  </w:num>
  <w:num w:numId="21">
    <w:abstractNumId w:val="6"/>
  </w:num>
  <w:num w:numId="22">
    <w:abstractNumId w:val="25"/>
  </w:num>
  <w:num w:numId="23">
    <w:abstractNumId w:val="18"/>
  </w:num>
  <w:num w:numId="24">
    <w:abstractNumId w:val="23"/>
  </w:num>
  <w:num w:numId="25">
    <w:abstractNumId w:val="35"/>
  </w:num>
  <w:num w:numId="26">
    <w:abstractNumId w:val="24"/>
  </w:num>
  <w:num w:numId="27">
    <w:abstractNumId w:val="20"/>
  </w:num>
  <w:num w:numId="28">
    <w:abstractNumId w:val="32"/>
  </w:num>
  <w:num w:numId="29">
    <w:abstractNumId w:val="33"/>
  </w:num>
  <w:num w:numId="30">
    <w:abstractNumId w:val="22"/>
  </w:num>
  <w:num w:numId="31">
    <w:abstractNumId w:val="34"/>
  </w:num>
  <w:num w:numId="32">
    <w:abstractNumId w:val="38"/>
  </w:num>
  <w:num w:numId="33">
    <w:abstractNumId w:val="17"/>
  </w:num>
  <w:num w:numId="34">
    <w:abstractNumId w:val="28"/>
  </w:num>
  <w:num w:numId="35">
    <w:abstractNumId w:val="30"/>
  </w:num>
  <w:num w:numId="36">
    <w:abstractNumId w:val="26"/>
  </w:num>
  <w:num w:numId="37">
    <w:abstractNumId w:val="19"/>
  </w:num>
  <w:num w:numId="38">
    <w:abstractNumId w:val="7"/>
  </w:num>
  <w:num w:numId="39">
    <w:abstractNumId w:val="42"/>
  </w:num>
  <w:num w:numId="40">
    <w:abstractNumId w:val="15"/>
  </w:num>
  <w:num w:numId="41">
    <w:abstractNumId w:val="29"/>
  </w:num>
  <w:num w:numId="42">
    <w:abstractNumId w:val="11"/>
  </w:num>
  <w:num w:numId="43">
    <w:abstractNumId w:val="27"/>
  </w:num>
  <w:num w:numId="44">
    <w:abstractNumId w:val="8"/>
  </w:num>
  <w:num w:numId="45">
    <w:abstractNumId w:val="37"/>
  </w:num>
  <w:num w:numId="46">
    <w:abstractNumId w:val="1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761FB"/>
    <w:rsid w:val="0002579B"/>
    <w:rsid w:val="00034914"/>
    <w:rsid w:val="00084B91"/>
    <w:rsid w:val="000D0141"/>
    <w:rsid w:val="000D266F"/>
    <w:rsid w:val="001761FB"/>
    <w:rsid w:val="00312204"/>
    <w:rsid w:val="003F658A"/>
    <w:rsid w:val="00422C11"/>
    <w:rsid w:val="004C3631"/>
    <w:rsid w:val="0052658E"/>
    <w:rsid w:val="00592367"/>
    <w:rsid w:val="005B31CE"/>
    <w:rsid w:val="005D2178"/>
    <w:rsid w:val="00626F4D"/>
    <w:rsid w:val="006564D2"/>
    <w:rsid w:val="0065717A"/>
    <w:rsid w:val="00674E04"/>
    <w:rsid w:val="006C64F3"/>
    <w:rsid w:val="006C7790"/>
    <w:rsid w:val="007004EE"/>
    <w:rsid w:val="007C073B"/>
    <w:rsid w:val="007D0D60"/>
    <w:rsid w:val="00806F7D"/>
    <w:rsid w:val="00831313"/>
    <w:rsid w:val="009023B7"/>
    <w:rsid w:val="00952061"/>
    <w:rsid w:val="009A6F70"/>
    <w:rsid w:val="00A61F0D"/>
    <w:rsid w:val="00A82094"/>
    <w:rsid w:val="00A93348"/>
    <w:rsid w:val="00B64D91"/>
    <w:rsid w:val="00B86151"/>
    <w:rsid w:val="00B9490B"/>
    <w:rsid w:val="00BA169B"/>
    <w:rsid w:val="00BB70FC"/>
    <w:rsid w:val="00BD687A"/>
    <w:rsid w:val="00BE7190"/>
    <w:rsid w:val="00BF2D3F"/>
    <w:rsid w:val="00BF671A"/>
    <w:rsid w:val="00C54611"/>
    <w:rsid w:val="00C66DB4"/>
    <w:rsid w:val="00C76F84"/>
    <w:rsid w:val="00CB043F"/>
    <w:rsid w:val="00CF0FDA"/>
    <w:rsid w:val="00D51CCC"/>
    <w:rsid w:val="00DA6717"/>
    <w:rsid w:val="00E6392A"/>
    <w:rsid w:val="00E94BF9"/>
    <w:rsid w:val="00F37CF3"/>
    <w:rsid w:val="00F7676D"/>
    <w:rsid w:val="00F939E7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E6137"/>
  <w15:docId w15:val="{D3D3A46F-A81C-4535-AB14-B6A9C6132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761FB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1761F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1761FB"/>
    <w:pPr>
      <w:outlineLvl w:val="1"/>
    </w:pPr>
  </w:style>
  <w:style w:type="paragraph" w:styleId="30">
    <w:name w:val="heading 3"/>
    <w:basedOn w:val="a2"/>
    <w:next w:val="a2"/>
    <w:link w:val="32"/>
    <w:qFormat/>
    <w:rsid w:val="001761F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1761FB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1761F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1761F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1761F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1761F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1761FB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1761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1761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1761F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1761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1761FB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1761FB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1761FB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1761FB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1761FB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1761FB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1761FB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1761FB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1761FB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1761FB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1761FB"/>
    <w:rPr>
      <w:rFonts w:cs="Times New Roman"/>
    </w:rPr>
  </w:style>
  <w:style w:type="character" w:styleId="aa">
    <w:name w:val="Emphasis"/>
    <w:basedOn w:val="a3"/>
    <w:uiPriority w:val="99"/>
    <w:qFormat/>
    <w:rsid w:val="001761FB"/>
    <w:rPr>
      <w:rFonts w:cs="Times New Roman"/>
      <w:i/>
    </w:rPr>
  </w:style>
  <w:style w:type="character" w:styleId="ab">
    <w:name w:val="Hyperlink"/>
    <w:basedOn w:val="a3"/>
    <w:qFormat/>
    <w:rsid w:val="001761FB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1761FB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1761FB"/>
    <w:rPr>
      <w:rFonts w:cs="Times New Roman"/>
    </w:rPr>
  </w:style>
  <w:style w:type="character" w:styleId="ad">
    <w:name w:val="line number"/>
    <w:basedOn w:val="a3"/>
    <w:uiPriority w:val="99"/>
    <w:qFormat/>
    <w:rsid w:val="001761FB"/>
    <w:rPr>
      <w:rFonts w:cs="Times New Roman"/>
    </w:rPr>
  </w:style>
  <w:style w:type="character" w:styleId="HTML2">
    <w:name w:val="HTML Definition"/>
    <w:basedOn w:val="a3"/>
    <w:uiPriority w:val="99"/>
    <w:qFormat/>
    <w:rsid w:val="001761FB"/>
    <w:rPr>
      <w:rFonts w:cs="Times New Roman"/>
      <w:i/>
    </w:rPr>
  </w:style>
  <w:style w:type="character" w:styleId="HTML3">
    <w:name w:val="HTML Variable"/>
    <w:basedOn w:val="a3"/>
    <w:uiPriority w:val="99"/>
    <w:qFormat/>
    <w:rsid w:val="001761FB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1761FB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1761FB"/>
    <w:rPr>
      <w:rFonts w:cs="Times New Roman"/>
      <w:b/>
    </w:rPr>
  </w:style>
  <w:style w:type="character" w:styleId="HTML5">
    <w:name w:val="HTML Cite"/>
    <w:basedOn w:val="a3"/>
    <w:uiPriority w:val="99"/>
    <w:qFormat/>
    <w:rsid w:val="001761FB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1761FB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1761FB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1761FB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1761FB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1761FB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1761FB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1761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1761FB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1761FB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1761FB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1761FB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1761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1761FB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1761FB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1761FB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1761FB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1761FB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1761FB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1761FB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1761FB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1761FB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1761FB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1761FB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1761FB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1761FB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1761FB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1761F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1761FB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1761FB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1761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1761FB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1761FB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1761FB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1761FB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1761FB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1761FB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1761FB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1761FB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176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1761FB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1761F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1761FB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1761FB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1761FB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1761FB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1761FB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1761FB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1761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1761F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176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1761FB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1761FB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1761FB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1761FB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1761FB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1761FB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1761F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1761FB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1761FB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1761FB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1761FB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1761FB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1761FB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1761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1761F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1761F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1761FB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1761FB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1761FB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1761FB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1761FB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1761FB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1761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1761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1761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1761FB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1761FB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1761FB"/>
    <w:rPr>
      <w:rFonts w:cs="Times New Roman"/>
    </w:rPr>
  </w:style>
  <w:style w:type="character" w:customStyle="1" w:styleId="spelle">
    <w:name w:val="spelle"/>
    <w:uiPriority w:val="99"/>
    <w:qFormat/>
    <w:rsid w:val="001761FB"/>
  </w:style>
  <w:style w:type="character" w:customStyle="1" w:styleId="FootnoteTextChar3">
    <w:name w:val="Footnote Text Char3"/>
    <w:uiPriority w:val="99"/>
    <w:qFormat/>
    <w:locked/>
    <w:rsid w:val="001761FB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1761FB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1761FB"/>
  </w:style>
  <w:style w:type="character" w:customStyle="1" w:styleId="FootnoteTextChar">
    <w:name w:val="Footnote Text Char"/>
    <w:basedOn w:val="a3"/>
    <w:uiPriority w:val="99"/>
    <w:qFormat/>
    <w:locked/>
    <w:rsid w:val="001761FB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1761F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1761FB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1761FB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1761FB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1761FB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1761FB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1761FB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1761FB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1761FB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1761FB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1761FB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1761FB"/>
  </w:style>
  <w:style w:type="character" w:customStyle="1" w:styleId="DocumentMapChar">
    <w:name w:val="Document Map Char"/>
    <w:basedOn w:val="a3"/>
    <w:uiPriority w:val="99"/>
    <w:qFormat/>
    <w:locked/>
    <w:rsid w:val="001761FB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1761FB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1761FB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1761FB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1761FB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1761FB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1761FB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1761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1761FB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1761FB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1761FB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1761FB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1761FB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1761FB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1761FB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1761FB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1761FB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1761FB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1761FB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1761FB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1761FB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1761FB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1761FB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1761FB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1761FB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1761F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176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1761FB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1761FB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1761FB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1761FB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1761FB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1761FB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1761FB"/>
    <w:rPr>
      <w:rFonts w:cs="Times New Roman"/>
    </w:rPr>
  </w:style>
  <w:style w:type="paragraph" w:customStyle="1" w:styleId="ConsPlusNonformat">
    <w:name w:val="ConsPlusNonformat"/>
    <w:uiPriority w:val="99"/>
    <w:qFormat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1761FB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1761FB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1761F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1761FB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1761F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1761FB"/>
  </w:style>
  <w:style w:type="character" w:customStyle="1" w:styleId="110">
    <w:name w:val="Заголовок 1 Знак1"/>
    <w:uiPriority w:val="99"/>
    <w:qFormat/>
    <w:locked/>
    <w:rsid w:val="001761FB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1761FB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1761FB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1761FB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1761FB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1761FB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1761FB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1761FB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1761FB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1761FB"/>
  </w:style>
  <w:style w:type="paragraph" w:customStyle="1" w:styleId="Style16">
    <w:name w:val="Style16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1761FB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1761FB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1761F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1761FB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1761FB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1761FB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1761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1761FB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1761F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1761FB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1761FB"/>
    <w:rPr>
      <w:sz w:val="24"/>
    </w:rPr>
  </w:style>
  <w:style w:type="character" w:customStyle="1" w:styleId="trb12">
    <w:name w:val="trb12"/>
    <w:basedOn w:val="a3"/>
    <w:uiPriority w:val="99"/>
    <w:qFormat/>
    <w:rsid w:val="001761FB"/>
    <w:rPr>
      <w:rFonts w:cs="Times New Roman"/>
    </w:rPr>
  </w:style>
  <w:style w:type="character" w:customStyle="1" w:styleId="tbln12">
    <w:name w:val="tbln12"/>
    <w:basedOn w:val="a3"/>
    <w:uiPriority w:val="99"/>
    <w:qFormat/>
    <w:rsid w:val="001761FB"/>
    <w:rPr>
      <w:rFonts w:cs="Times New Roman"/>
    </w:rPr>
  </w:style>
  <w:style w:type="character" w:customStyle="1" w:styleId="tbb12">
    <w:name w:val="tbb12"/>
    <w:basedOn w:val="a3"/>
    <w:uiPriority w:val="99"/>
    <w:qFormat/>
    <w:rsid w:val="001761FB"/>
    <w:rPr>
      <w:rFonts w:cs="Times New Roman"/>
    </w:rPr>
  </w:style>
  <w:style w:type="paragraph" w:customStyle="1" w:styleId="Style9">
    <w:name w:val="Style9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1761FB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1761FB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1761FB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1761F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1761F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1761F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1761FB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1761FB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1761FB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1761FB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1761FB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1761FB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1761FB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1761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1761F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1761FB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1761FB"/>
    <w:rPr>
      <w:rFonts w:cs="Times New Roman"/>
    </w:rPr>
  </w:style>
  <w:style w:type="character" w:customStyle="1" w:styleId="161">
    <w:name w:val="Знак Знак16"/>
    <w:uiPriority w:val="99"/>
    <w:qFormat/>
    <w:locked/>
    <w:rsid w:val="001761FB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1761FB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1761FB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1761FB"/>
    <w:rPr>
      <w:sz w:val="16"/>
    </w:rPr>
  </w:style>
  <w:style w:type="paragraph" w:customStyle="1" w:styleId="affff2">
    <w:name w:val="a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1761FB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1761FB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1761FB"/>
  </w:style>
  <w:style w:type="character" w:customStyle="1" w:styleId="apple-style-span">
    <w:name w:val="apple-style-span"/>
    <w:uiPriority w:val="99"/>
    <w:qFormat/>
    <w:rsid w:val="001761FB"/>
  </w:style>
  <w:style w:type="character" w:customStyle="1" w:styleId="orange">
    <w:name w:val="orange"/>
    <w:uiPriority w:val="99"/>
    <w:qFormat/>
    <w:rsid w:val="001761FB"/>
  </w:style>
  <w:style w:type="character" w:customStyle="1" w:styleId="gray">
    <w:name w:val="gray"/>
    <w:uiPriority w:val="99"/>
    <w:qFormat/>
    <w:rsid w:val="001761FB"/>
  </w:style>
  <w:style w:type="paragraph" w:customStyle="1" w:styleId="1KGK9">
    <w:name w:val="1KG=K9"/>
    <w:uiPriority w:val="99"/>
    <w:qFormat/>
    <w:rsid w:val="001761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1761FB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1761FB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1761FB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1761FB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1761FB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1761FB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1761FB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1761FB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1761FB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1761FB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1761FB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1761FB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1761FB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1761F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1761FB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1761FB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1761FB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1761FB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1761FB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1761FB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1761FB"/>
    <w:rPr>
      <w:rFonts w:cs="Times New Roman"/>
    </w:rPr>
  </w:style>
  <w:style w:type="character" w:customStyle="1" w:styleId="ft523">
    <w:name w:val="ft523"/>
    <w:basedOn w:val="a3"/>
    <w:uiPriority w:val="99"/>
    <w:qFormat/>
    <w:rsid w:val="001761FB"/>
    <w:rPr>
      <w:rFonts w:cs="Times New Roman"/>
    </w:rPr>
  </w:style>
  <w:style w:type="character" w:customStyle="1" w:styleId="ft459">
    <w:name w:val="ft459"/>
    <w:basedOn w:val="a3"/>
    <w:uiPriority w:val="99"/>
    <w:qFormat/>
    <w:rsid w:val="001761FB"/>
    <w:rPr>
      <w:rFonts w:cs="Times New Roman"/>
    </w:rPr>
  </w:style>
  <w:style w:type="character" w:customStyle="1" w:styleId="ft553">
    <w:name w:val="ft553"/>
    <w:basedOn w:val="a3"/>
    <w:uiPriority w:val="99"/>
    <w:qFormat/>
    <w:rsid w:val="001761FB"/>
    <w:rPr>
      <w:rFonts w:cs="Times New Roman"/>
    </w:rPr>
  </w:style>
  <w:style w:type="character" w:customStyle="1" w:styleId="ft672">
    <w:name w:val="ft672"/>
    <w:basedOn w:val="a3"/>
    <w:uiPriority w:val="99"/>
    <w:qFormat/>
    <w:rsid w:val="001761FB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1761FB"/>
    <w:rPr>
      <w:rFonts w:cs="Times New Roman"/>
    </w:rPr>
  </w:style>
  <w:style w:type="character" w:customStyle="1" w:styleId="ft224">
    <w:name w:val="ft224"/>
    <w:basedOn w:val="a3"/>
    <w:uiPriority w:val="99"/>
    <w:qFormat/>
    <w:rsid w:val="001761FB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1761FB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1761FB"/>
    <w:rPr>
      <w:sz w:val="16"/>
    </w:rPr>
  </w:style>
  <w:style w:type="paragraph" w:customStyle="1" w:styleId="affffb">
    <w:name w:val="Стиль"/>
    <w:uiPriority w:val="99"/>
    <w:qFormat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1761FB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1761FB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1761FB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1761FB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1761FB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1761FB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1761FB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1761FB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1761FB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1761FB"/>
    <w:rPr>
      <w:rFonts w:cs="Times New Roman"/>
    </w:rPr>
  </w:style>
  <w:style w:type="character" w:customStyle="1" w:styleId="ft1168">
    <w:name w:val="ft1168"/>
    <w:basedOn w:val="a3"/>
    <w:uiPriority w:val="99"/>
    <w:qFormat/>
    <w:rsid w:val="001761FB"/>
    <w:rPr>
      <w:rFonts w:cs="Times New Roman"/>
    </w:rPr>
  </w:style>
  <w:style w:type="character" w:customStyle="1" w:styleId="ft1237">
    <w:name w:val="ft1237"/>
    <w:basedOn w:val="a3"/>
    <w:uiPriority w:val="99"/>
    <w:qFormat/>
    <w:rsid w:val="001761FB"/>
    <w:rPr>
      <w:rFonts w:cs="Times New Roman"/>
    </w:rPr>
  </w:style>
  <w:style w:type="character" w:customStyle="1" w:styleId="ft1245">
    <w:name w:val="ft1245"/>
    <w:basedOn w:val="a3"/>
    <w:uiPriority w:val="99"/>
    <w:qFormat/>
    <w:rsid w:val="001761FB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1761FB"/>
    <w:rPr>
      <w:rFonts w:cs="Times New Roman"/>
    </w:rPr>
  </w:style>
  <w:style w:type="paragraph" w:customStyle="1" w:styleId="2f4">
    <w:name w:val="[О] Загол. 2 ур."/>
    <w:uiPriority w:val="99"/>
    <w:qFormat/>
    <w:rsid w:val="001761FB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1761FB"/>
    <w:rPr>
      <w:rFonts w:cs="Times New Roman"/>
    </w:rPr>
  </w:style>
  <w:style w:type="character" w:customStyle="1" w:styleId="610">
    <w:name w:val="Знак Знак610"/>
    <w:uiPriority w:val="99"/>
    <w:qFormat/>
    <w:locked/>
    <w:rsid w:val="001761FB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1761FB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1761FB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1761FB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1761FB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1761FB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1761FB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1761FB"/>
    <w:rPr>
      <w:rFonts w:cs="Times New Roman"/>
    </w:rPr>
  </w:style>
  <w:style w:type="character" w:customStyle="1" w:styleId="FontStyle33">
    <w:name w:val="Font Style33"/>
    <w:uiPriority w:val="99"/>
    <w:qFormat/>
    <w:rsid w:val="001761FB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1761FB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1761FB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1761FB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1761FB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1761FB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1761FB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1761FB"/>
    <w:rPr>
      <w:rFonts w:cs="Times New Roman"/>
    </w:rPr>
  </w:style>
  <w:style w:type="character" w:customStyle="1" w:styleId="ft3162">
    <w:name w:val="ft3162"/>
    <w:basedOn w:val="a3"/>
    <w:uiPriority w:val="99"/>
    <w:qFormat/>
    <w:rsid w:val="001761FB"/>
    <w:rPr>
      <w:rFonts w:cs="Times New Roman"/>
    </w:rPr>
  </w:style>
  <w:style w:type="character" w:customStyle="1" w:styleId="ft1373">
    <w:name w:val="ft1373"/>
    <w:basedOn w:val="a3"/>
    <w:uiPriority w:val="99"/>
    <w:qFormat/>
    <w:rsid w:val="001761FB"/>
    <w:rPr>
      <w:rFonts w:cs="Times New Roman"/>
    </w:rPr>
  </w:style>
  <w:style w:type="character" w:customStyle="1" w:styleId="ft32">
    <w:name w:val="ft32"/>
    <w:basedOn w:val="a3"/>
    <w:uiPriority w:val="99"/>
    <w:qFormat/>
    <w:rsid w:val="001761FB"/>
    <w:rPr>
      <w:rFonts w:cs="Times New Roman"/>
    </w:rPr>
  </w:style>
  <w:style w:type="character" w:customStyle="1" w:styleId="ft1433">
    <w:name w:val="ft1433"/>
    <w:basedOn w:val="a3"/>
    <w:uiPriority w:val="99"/>
    <w:qFormat/>
    <w:rsid w:val="001761FB"/>
    <w:rPr>
      <w:rFonts w:cs="Times New Roman"/>
    </w:rPr>
  </w:style>
  <w:style w:type="character" w:customStyle="1" w:styleId="ft1481">
    <w:name w:val="ft1481"/>
    <w:basedOn w:val="a3"/>
    <w:uiPriority w:val="99"/>
    <w:qFormat/>
    <w:rsid w:val="001761FB"/>
    <w:rPr>
      <w:rFonts w:cs="Times New Roman"/>
    </w:rPr>
  </w:style>
  <w:style w:type="character" w:customStyle="1" w:styleId="ft1536">
    <w:name w:val="ft1536"/>
    <w:basedOn w:val="a3"/>
    <w:uiPriority w:val="99"/>
    <w:qFormat/>
    <w:rsid w:val="001761FB"/>
    <w:rPr>
      <w:rFonts w:cs="Times New Roman"/>
    </w:rPr>
  </w:style>
  <w:style w:type="character" w:customStyle="1" w:styleId="ft1543">
    <w:name w:val="ft1543"/>
    <w:basedOn w:val="a3"/>
    <w:uiPriority w:val="99"/>
    <w:qFormat/>
    <w:rsid w:val="001761FB"/>
    <w:rPr>
      <w:rFonts w:cs="Times New Roman"/>
    </w:rPr>
  </w:style>
  <w:style w:type="character" w:customStyle="1" w:styleId="ft1">
    <w:name w:val="ft1"/>
    <w:basedOn w:val="a3"/>
    <w:uiPriority w:val="99"/>
    <w:qFormat/>
    <w:rsid w:val="001761FB"/>
    <w:rPr>
      <w:rFonts w:cs="Times New Roman"/>
    </w:rPr>
  </w:style>
  <w:style w:type="character" w:customStyle="1" w:styleId="ft1546">
    <w:name w:val="ft1546"/>
    <w:basedOn w:val="a3"/>
    <w:uiPriority w:val="99"/>
    <w:qFormat/>
    <w:rsid w:val="001761FB"/>
    <w:rPr>
      <w:rFonts w:cs="Times New Roman"/>
    </w:rPr>
  </w:style>
  <w:style w:type="character" w:customStyle="1" w:styleId="ft1550">
    <w:name w:val="ft1550"/>
    <w:basedOn w:val="a3"/>
    <w:uiPriority w:val="99"/>
    <w:qFormat/>
    <w:rsid w:val="001761FB"/>
    <w:rPr>
      <w:rFonts w:cs="Times New Roman"/>
    </w:rPr>
  </w:style>
  <w:style w:type="character" w:customStyle="1" w:styleId="ft1571">
    <w:name w:val="ft1571"/>
    <w:basedOn w:val="a3"/>
    <w:uiPriority w:val="99"/>
    <w:qFormat/>
    <w:rsid w:val="001761FB"/>
    <w:rPr>
      <w:rFonts w:cs="Times New Roman"/>
    </w:rPr>
  </w:style>
  <w:style w:type="character" w:customStyle="1" w:styleId="ft1577">
    <w:name w:val="ft1577"/>
    <w:basedOn w:val="a3"/>
    <w:uiPriority w:val="99"/>
    <w:qFormat/>
    <w:rsid w:val="001761FB"/>
    <w:rPr>
      <w:rFonts w:cs="Times New Roman"/>
    </w:rPr>
  </w:style>
  <w:style w:type="character" w:customStyle="1" w:styleId="ft1583">
    <w:name w:val="ft1583"/>
    <w:basedOn w:val="a3"/>
    <w:uiPriority w:val="99"/>
    <w:qFormat/>
    <w:rsid w:val="001761FB"/>
    <w:rPr>
      <w:rFonts w:cs="Times New Roman"/>
    </w:rPr>
  </w:style>
  <w:style w:type="character" w:customStyle="1" w:styleId="ft1593">
    <w:name w:val="ft1593"/>
    <w:basedOn w:val="a3"/>
    <w:uiPriority w:val="99"/>
    <w:qFormat/>
    <w:rsid w:val="001761FB"/>
    <w:rPr>
      <w:rFonts w:cs="Times New Roman"/>
    </w:rPr>
  </w:style>
  <w:style w:type="character" w:customStyle="1" w:styleId="ft1641">
    <w:name w:val="ft1641"/>
    <w:basedOn w:val="a3"/>
    <w:uiPriority w:val="99"/>
    <w:qFormat/>
    <w:rsid w:val="001761FB"/>
    <w:rPr>
      <w:rFonts w:cs="Times New Roman"/>
    </w:rPr>
  </w:style>
  <w:style w:type="character" w:customStyle="1" w:styleId="ft1671">
    <w:name w:val="ft1671"/>
    <w:basedOn w:val="a3"/>
    <w:uiPriority w:val="99"/>
    <w:qFormat/>
    <w:rsid w:val="001761FB"/>
    <w:rPr>
      <w:rFonts w:cs="Times New Roman"/>
    </w:rPr>
  </w:style>
  <w:style w:type="character" w:customStyle="1" w:styleId="ft1723">
    <w:name w:val="ft1723"/>
    <w:basedOn w:val="a3"/>
    <w:uiPriority w:val="99"/>
    <w:qFormat/>
    <w:rsid w:val="001761FB"/>
    <w:rPr>
      <w:rFonts w:cs="Times New Roman"/>
    </w:rPr>
  </w:style>
  <w:style w:type="character" w:customStyle="1" w:styleId="ft1786">
    <w:name w:val="ft1786"/>
    <w:basedOn w:val="a3"/>
    <w:uiPriority w:val="99"/>
    <w:qFormat/>
    <w:rsid w:val="001761FB"/>
    <w:rPr>
      <w:rFonts w:cs="Times New Roman"/>
    </w:rPr>
  </w:style>
  <w:style w:type="character" w:customStyle="1" w:styleId="ft1809">
    <w:name w:val="ft1809"/>
    <w:basedOn w:val="a3"/>
    <w:uiPriority w:val="99"/>
    <w:qFormat/>
    <w:rsid w:val="001761FB"/>
    <w:rPr>
      <w:rFonts w:cs="Times New Roman"/>
    </w:rPr>
  </w:style>
  <w:style w:type="character" w:customStyle="1" w:styleId="ft1814">
    <w:name w:val="ft1814"/>
    <w:basedOn w:val="a3"/>
    <w:uiPriority w:val="99"/>
    <w:qFormat/>
    <w:rsid w:val="001761FB"/>
    <w:rPr>
      <w:rFonts w:cs="Times New Roman"/>
    </w:rPr>
  </w:style>
  <w:style w:type="character" w:customStyle="1" w:styleId="ft1827">
    <w:name w:val="ft1827"/>
    <w:basedOn w:val="a3"/>
    <w:uiPriority w:val="99"/>
    <w:qFormat/>
    <w:rsid w:val="001761FB"/>
    <w:rPr>
      <w:rFonts w:cs="Times New Roman"/>
    </w:rPr>
  </w:style>
  <w:style w:type="character" w:customStyle="1" w:styleId="ft1831">
    <w:name w:val="ft1831"/>
    <w:basedOn w:val="a3"/>
    <w:uiPriority w:val="99"/>
    <w:qFormat/>
    <w:rsid w:val="001761FB"/>
    <w:rPr>
      <w:rFonts w:cs="Times New Roman"/>
    </w:rPr>
  </w:style>
  <w:style w:type="character" w:customStyle="1" w:styleId="ft1837">
    <w:name w:val="ft1837"/>
    <w:basedOn w:val="a3"/>
    <w:uiPriority w:val="99"/>
    <w:qFormat/>
    <w:rsid w:val="001761FB"/>
    <w:rPr>
      <w:rFonts w:cs="Times New Roman"/>
    </w:rPr>
  </w:style>
  <w:style w:type="character" w:customStyle="1" w:styleId="ft1857">
    <w:name w:val="ft1857"/>
    <w:basedOn w:val="a3"/>
    <w:uiPriority w:val="99"/>
    <w:qFormat/>
    <w:rsid w:val="001761FB"/>
    <w:rPr>
      <w:rFonts w:cs="Times New Roman"/>
    </w:rPr>
  </w:style>
  <w:style w:type="character" w:customStyle="1" w:styleId="ft1873">
    <w:name w:val="ft1873"/>
    <w:basedOn w:val="a3"/>
    <w:uiPriority w:val="99"/>
    <w:qFormat/>
    <w:rsid w:val="001761FB"/>
    <w:rPr>
      <w:rFonts w:cs="Times New Roman"/>
    </w:rPr>
  </w:style>
  <w:style w:type="character" w:customStyle="1" w:styleId="ft1932">
    <w:name w:val="ft1932"/>
    <w:basedOn w:val="a3"/>
    <w:uiPriority w:val="99"/>
    <w:qFormat/>
    <w:rsid w:val="001761FB"/>
    <w:rPr>
      <w:rFonts w:cs="Times New Roman"/>
    </w:rPr>
  </w:style>
  <w:style w:type="character" w:customStyle="1" w:styleId="ft1995">
    <w:name w:val="ft1995"/>
    <w:basedOn w:val="a3"/>
    <w:uiPriority w:val="99"/>
    <w:qFormat/>
    <w:rsid w:val="001761FB"/>
    <w:rPr>
      <w:rFonts w:cs="Times New Roman"/>
    </w:rPr>
  </w:style>
  <w:style w:type="character" w:customStyle="1" w:styleId="ft2033">
    <w:name w:val="ft2033"/>
    <w:basedOn w:val="a3"/>
    <w:uiPriority w:val="99"/>
    <w:qFormat/>
    <w:rsid w:val="001761FB"/>
    <w:rPr>
      <w:rFonts w:cs="Times New Roman"/>
    </w:rPr>
  </w:style>
  <w:style w:type="character" w:customStyle="1" w:styleId="ft11943">
    <w:name w:val="ft11943"/>
    <w:basedOn w:val="a3"/>
    <w:uiPriority w:val="99"/>
    <w:qFormat/>
    <w:rsid w:val="001761FB"/>
    <w:rPr>
      <w:rFonts w:cs="Times New Roman"/>
    </w:rPr>
  </w:style>
  <w:style w:type="character" w:customStyle="1" w:styleId="ft12010">
    <w:name w:val="ft12010"/>
    <w:basedOn w:val="a3"/>
    <w:uiPriority w:val="99"/>
    <w:qFormat/>
    <w:rsid w:val="001761FB"/>
    <w:rPr>
      <w:rFonts w:cs="Times New Roman"/>
    </w:rPr>
  </w:style>
  <w:style w:type="character" w:customStyle="1" w:styleId="ft12050">
    <w:name w:val="ft12050"/>
    <w:basedOn w:val="a3"/>
    <w:uiPriority w:val="99"/>
    <w:qFormat/>
    <w:rsid w:val="001761FB"/>
    <w:rPr>
      <w:rFonts w:cs="Times New Roman"/>
    </w:rPr>
  </w:style>
  <w:style w:type="character" w:customStyle="1" w:styleId="ft12104">
    <w:name w:val="ft12104"/>
    <w:basedOn w:val="a3"/>
    <w:uiPriority w:val="99"/>
    <w:qFormat/>
    <w:rsid w:val="001761FB"/>
    <w:rPr>
      <w:rFonts w:cs="Times New Roman"/>
    </w:rPr>
  </w:style>
  <w:style w:type="character" w:customStyle="1" w:styleId="ft12139">
    <w:name w:val="ft12139"/>
    <w:basedOn w:val="a3"/>
    <w:uiPriority w:val="99"/>
    <w:qFormat/>
    <w:rsid w:val="001761FB"/>
    <w:rPr>
      <w:rFonts w:cs="Times New Roman"/>
    </w:rPr>
  </w:style>
  <w:style w:type="character" w:customStyle="1" w:styleId="ft12166">
    <w:name w:val="ft12166"/>
    <w:basedOn w:val="a3"/>
    <w:uiPriority w:val="99"/>
    <w:qFormat/>
    <w:rsid w:val="001761FB"/>
    <w:rPr>
      <w:rFonts w:cs="Times New Roman"/>
    </w:rPr>
  </w:style>
  <w:style w:type="character" w:customStyle="1" w:styleId="ft12184">
    <w:name w:val="ft12184"/>
    <w:basedOn w:val="a3"/>
    <w:uiPriority w:val="99"/>
    <w:qFormat/>
    <w:rsid w:val="001761FB"/>
    <w:rPr>
      <w:rFonts w:cs="Times New Roman"/>
    </w:rPr>
  </w:style>
  <w:style w:type="character" w:customStyle="1" w:styleId="ft12250">
    <w:name w:val="ft12250"/>
    <w:basedOn w:val="a3"/>
    <w:uiPriority w:val="99"/>
    <w:qFormat/>
    <w:rsid w:val="001761FB"/>
    <w:rPr>
      <w:rFonts w:cs="Times New Roman"/>
    </w:rPr>
  </w:style>
  <w:style w:type="character" w:customStyle="1" w:styleId="ft12278">
    <w:name w:val="ft12278"/>
    <w:basedOn w:val="a3"/>
    <w:uiPriority w:val="99"/>
    <w:qFormat/>
    <w:rsid w:val="001761FB"/>
    <w:rPr>
      <w:rFonts w:cs="Times New Roman"/>
    </w:rPr>
  </w:style>
  <w:style w:type="character" w:customStyle="1" w:styleId="ft12329">
    <w:name w:val="ft12329"/>
    <w:basedOn w:val="a3"/>
    <w:uiPriority w:val="99"/>
    <w:qFormat/>
    <w:rsid w:val="001761FB"/>
    <w:rPr>
      <w:rFonts w:cs="Times New Roman"/>
    </w:rPr>
  </w:style>
  <w:style w:type="character" w:customStyle="1" w:styleId="ft12373">
    <w:name w:val="ft12373"/>
    <w:basedOn w:val="a3"/>
    <w:uiPriority w:val="99"/>
    <w:qFormat/>
    <w:rsid w:val="001761FB"/>
    <w:rPr>
      <w:rFonts w:cs="Times New Roman"/>
    </w:rPr>
  </w:style>
  <w:style w:type="character" w:customStyle="1" w:styleId="ft12374">
    <w:name w:val="ft12374"/>
    <w:basedOn w:val="a3"/>
    <w:uiPriority w:val="99"/>
    <w:qFormat/>
    <w:rsid w:val="001761FB"/>
    <w:rPr>
      <w:rFonts w:cs="Times New Roman"/>
    </w:rPr>
  </w:style>
  <w:style w:type="character" w:customStyle="1" w:styleId="ft12429">
    <w:name w:val="ft12429"/>
    <w:basedOn w:val="a3"/>
    <w:uiPriority w:val="99"/>
    <w:qFormat/>
    <w:rsid w:val="001761FB"/>
    <w:rPr>
      <w:rFonts w:cs="Times New Roman"/>
    </w:rPr>
  </w:style>
  <w:style w:type="character" w:customStyle="1" w:styleId="ft12471">
    <w:name w:val="ft12471"/>
    <w:basedOn w:val="a3"/>
    <w:uiPriority w:val="99"/>
    <w:qFormat/>
    <w:rsid w:val="001761FB"/>
    <w:rPr>
      <w:rFonts w:cs="Times New Roman"/>
    </w:rPr>
  </w:style>
  <w:style w:type="character" w:customStyle="1" w:styleId="ft12500">
    <w:name w:val="ft12500"/>
    <w:basedOn w:val="a3"/>
    <w:uiPriority w:val="99"/>
    <w:qFormat/>
    <w:rsid w:val="001761FB"/>
    <w:rPr>
      <w:rFonts w:cs="Times New Roman"/>
    </w:rPr>
  </w:style>
  <w:style w:type="character" w:customStyle="1" w:styleId="ft12501">
    <w:name w:val="ft12501"/>
    <w:basedOn w:val="a3"/>
    <w:uiPriority w:val="99"/>
    <w:qFormat/>
    <w:rsid w:val="001761FB"/>
    <w:rPr>
      <w:rFonts w:cs="Times New Roman"/>
    </w:rPr>
  </w:style>
  <w:style w:type="character" w:customStyle="1" w:styleId="ft12561">
    <w:name w:val="ft12561"/>
    <w:basedOn w:val="a3"/>
    <w:uiPriority w:val="99"/>
    <w:qFormat/>
    <w:rsid w:val="001761FB"/>
    <w:rPr>
      <w:rFonts w:cs="Times New Roman"/>
    </w:rPr>
  </w:style>
  <w:style w:type="character" w:customStyle="1" w:styleId="ft12562">
    <w:name w:val="ft12562"/>
    <w:basedOn w:val="a3"/>
    <w:uiPriority w:val="99"/>
    <w:qFormat/>
    <w:rsid w:val="001761FB"/>
    <w:rPr>
      <w:rFonts w:cs="Times New Roman"/>
    </w:rPr>
  </w:style>
  <w:style w:type="character" w:customStyle="1" w:styleId="ft12589">
    <w:name w:val="ft12589"/>
    <w:basedOn w:val="a3"/>
    <w:uiPriority w:val="99"/>
    <w:qFormat/>
    <w:rsid w:val="001761FB"/>
    <w:rPr>
      <w:rFonts w:cs="Times New Roman"/>
    </w:rPr>
  </w:style>
  <w:style w:type="character" w:customStyle="1" w:styleId="ft12609">
    <w:name w:val="ft12609"/>
    <w:basedOn w:val="a3"/>
    <w:uiPriority w:val="99"/>
    <w:qFormat/>
    <w:rsid w:val="001761FB"/>
    <w:rPr>
      <w:rFonts w:cs="Times New Roman"/>
    </w:rPr>
  </w:style>
  <w:style w:type="character" w:customStyle="1" w:styleId="ft12670">
    <w:name w:val="ft12670"/>
    <w:basedOn w:val="a3"/>
    <w:uiPriority w:val="99"/>
    <w:qFormat/>
    <w:rsid w:val="001761FB"/>
    <w:rPr>
      <w:rFonts w:cs="Times New Roman"/>
    </w:rPr>
  </w:style>
  <w:style w:type="character" w:customStyle="1" w:styleId="ft12676">
    <w:name w:val="ft12676"/>
    <w:basedOn w:val="a3"/>
    <w:uiPriority w:val="99"/>
    <w:qFormat/>
    <w:rsid w:val="001761FB"/>
    <w:rPr>
      <w:rFonts w:cs="Times New Roman"/>
    </w:rPr>
  </w:style>
  <w:style w:type="character" w:customStyle="1" w:styleId="ft12686">
    <w:name w:val="ft12686"/>
    <w:basedOn w:val="a3"/>
    <w:uiPriority w:val="99"/>
    <w:qFormat/>
    <w:rsid w:val="001761FB"/>
    <w:rPr>
      <w:rFonts w:cs="Times New Roman"/>
    </w:rPr>
  </w:style>
  <w:style w:type="character" w:customStyle="1" w:styleId="ft12696">
    <w:name w:val="ft12696"/>
    <w:basedOn w:val="a3"/>
    <w:uiPriority w:val="99"/>
    <w:qFormat/>
    <w:rsid w:val="001761FB"/>
    <w:rPr>
      <w:rFonts w:cs="Times New Roman"/>
    </w:rPr>
  </w:style>
  <w:style w:type="character" w:customStyle="1" w:styleId="ft12701">
    <w:name w:val="ft12701"/>
    <w:basedOn w:val="a3"/>
    <w:uiPriority w:val="99"/>
    <w:qFormat/>
    <w:rsid w:val="001761FB"/>
    <w:rPr>
      <w:rFonts w:cs="Times New Roman"/>
    </w:rPr>
  </w:style>
  <w:style w:type="character" w:customStyle="1" w:styleId="ft12708">
    <w:name w:val="ft12708"/>
    <w:basedOn w:val="a3"/>
    <w:uiPriority w:val="99"/>
    <w:qFormat/>
    <w:rsid w:val="001761FB"/>
    <w:rPr>
      <w:rFonts w:cs="Times New Roman"/>
    </w:rPr>
  </w:style>
  <w:style w:type="character" w:customStyle="1" w:styleId="ft12715">
    <w:name w:val="ft12715"/>
    <w:basedOn w:val="a3"/>
    <w:uiPriority w:val="99"/>
    <w:qFormat/>
    <w:rsid w:val="001761FB"/>
    <w:rPr>
      <w:rFonts w:cs="Times New Roman"/>
    </w:rPr>
  </w:style>
  <w:style w:type="character" w:customStyle="1" w:styleId="ft12722">
    <w:name w:val="ft12722"/>
    <w:basedOn w:val="a3"/>
    <w:uiPriority w:val="99"/>
    <w:qFormat/>
    <w:rsid w:val="001761FB"/>
    <w:rPr>
      <w:rFonts w:cs="Times New Roman"/>
    </w:rPr>
  </w:style>
  <w:style w:type="character" w:customStyle="1" w:styleId="ft12787">
    <w:name w:val="ft12787"/>
    <w:basedOn w:val="a3"/>
    <w:uiPriority w:val="99"/>
    <w:qFormat/>
    <w:rsid w:val="001761FB"/>
    <w:rPr>
      <w:rFonts w:cs="Times New Roman"/>
    </w:rPr>
  </w:style>
  <w:style w:type="character" w:customStyle="1" w:styleId="ft12790">
    <w:name w:val="ft12790"/>
    <w:basedOn w:val="a3"/>
    <w:uiPriority w:val="99"/>
    <w:qFormat/>
    <w:rsid w:val="001761FB"/>
    <w:rPr>
      <w:rFonts w:cs="Times New Roman"/>
    </w:rPr>
  </w:style>
  <w:style w:type="character" w:customStyle="1" w:styleId="ft12850">
    <w:name w:val="ft12850"/>
    <w:basedOn w:val="a3"/>
    <w:uiPriority w:val="99"/>
    <w:qFormat/>
    <w:rsid w:val="001761FB"/>
    <w:rPr>
      <w:rFonts w:cs="Times New Roman"/>
    </w:rPr>
  </w:style>
  <w:style w:type="character" w:customStyle="1" w:styleId="ft12896">
    <w:name w:val="ft12896"/>
    <w:basedOn w:val="a3"/>
    <w:uiPriority w:val="99"/>
    <w:qFormat/>
    <w:rsid w:val="001761FB"/>
    <w:rPr>
      <w:rFonts w:cs="Times New Roman"/>
    </w:rPr>
  </w:style>
  <w:style w:type="character" w:customStyle="1" w:styleId="ft12942">
    <w:name w:val="ft12942"/>
    <w:basedOn w:val="a3"/>
    <w:uiPriority w:val="99"/>
    <w:qFormat/>
    <w:rsid w:val="001761FB"/>
    <w:rPr>
      <w:rFonts w:cs="Times New Roman"/>
    </w:rPr>
  </w:style>
  <w:style w:type="character" w:customStyle="1" w:styleId="ft12991">
    <w:name w:val="ft12991"/>
    <w:basedOn w:val="a3"/>
    <w:uiPriority w:val="99"/>
    <w:qFormat/>
    <w:rsid w:val="001761FB"/>
    <w:rPr>
      <w:rFonts w:cs="Times New Roman"/>
    </w:rPr>
  </w:style>
  <w:style w:type="character" w:customStyle="1" w:styleId="ft13046">
    <w:name w:val="ft13046"/>
    <w:basedOn w:val="a3"/>
    <w:uiPriority w:val="99"/>
    <w:qFormat/>
    <w:rsid w:val="001761FB"/>
    <w:rPr>
      <w:rFonts w:cs="Times New Roman"/>
    </w:rPr>
  </w:style>
  <w:style w:type="character" w:customStyle="1" w:styleId="ft13079">
    <w:name w:val="ft13079"/>
    <w:basedOn w:val="a3"/>
    <w:uiPriority w:val="99"/>
    <w:qFormat/>
    <w:rsid w:val="001761FB"/>
    <w:rPr>
      <w:rFonts w:cs="Times New Roman"/>
    </w:rPr>
  </w:style>
  <w:style w:type="character" w:customStyle="1" w:styleId="ft13129">
    <w:name w:val="ft13129"/>
    <w:basedOn w:val="a3"/>
    <w:uiPriority w:val="99"/>
    <w:qFormat/>
    <w:rsid w:val="001761FB"/>
    <w:rPr>
      <w:rFonts w:cs="Times New Roman"/>
    </w:rPr>
  </w:style>
  <w:style w:type="character" w:customStyle="1" w:styleId="ft13186">
    <w:name w:val="ft13186"/>
    <w:basedOn w:val="a3"/>
    <w:uiPriority w:val="99"/>
    <w:qFormat/>
    <w:rsid w:val="001761FB"/>
    <w:rPr>
      <w:rFonts w:cs="Times New Roman"/>
    </w:rPr>
  </w:style>
  <w:style w:type="character" w:customStyle="1" w:styleId="ft13226">
    <w:name w:val="ft13226"/>
    <w:basedOn w:val="a3"/>
    <w:uiPriority w:val="99"/>
    <w:qFormat/>
    <w:rsid w:val="001761FB"/>
    <w:rPr>
      <w:rFonts w:cs="Times New Roman"/>
    </w:rPr>
  </w:style>
  <w:style w:type="character" w:customStyle="1" w:styleId="ft13271">
    <w:name w:val="ft13271"/>
    <w:basedOn w:val="a3"/>
    <w:uiPriority w:val="99"/>
    <w:qFormat/>
    <w:rsid w:val="001761FB"/>
    <w:rPr>
      <w:rFonts w:cs="Times New Roman"/>
    </w:rPr>
  </w:style>
  <w:style w:type="character" w:customStyle="1" w:styleId="ft13309">
    <w:name w:val="ft13309"/>
    <w:basedOn w:val="a3"/>
    <w:uiPriority w:val="99"/>
    <w:qFormat/>
    <w:rsid w:val="001761FB"/>
    <w:rPr>
      <w:rFonts w:cs="Times New Roman"/>
    </w:rPr>
  </w:style>
  <w:style w:type="character" w:customStyle="1" w:styleId="ft13366">
    <w:name w:val="ft13366"/>
    <w:basedOn w:val="a3"/>
    <w:uiPriority w:val="99"/>
    <w:qFormat/>
    <w:rsid w:val="001761FB"/>
    <w:rPr>
      <w:rFonts w:cs="Times New Roman"/>
    </w:rPr>
  </w:style>
  <w:style w:type="character" w:customStyle="1" w:styleId="ft13418">
    <w:name w:val="ft13418"/>
    <w:basedOn w:val="a3"/>
    <w:uiPriority w:val="99"/>
    <w:qFormat/>
    <w:rsid w:val="001761FB"/>
    <w:rPr>
      <w:rFonts w:cs="Times New Roman"/>
    </w:rPr>
  </w:style>
  <w:style w:type="character" w:customStyle="1" w:styleId="ft13441">
    <w:name w:val="ft13441"/>
    <w:basedOn w:val="a3"/>
    <w:uiPriority w:val="99"/>
    <w:qFormat/>
    <w:rsid w:val="001761FB"/>
    <w:rPr>
      <w:rFonts w:cs="Times New Roman"/>
    </w:rPr>
  </w:style>
  <w:style w:type="character" w:customStyle="1" w:styleId="ft13487">
    <w:name w:val="ft13487"/>
    <w:basedOn w:val="a3"/>
    <w:uiPriority w:val="99"/>
    <w:qFormat/>
    <w:rsid w:val="001761FB"/>
    <w:rPr>
      <w:rFonts w:cs="Times New Roman"/>
    </w:rPr>
  </w:style>
  <w:style w:type="character" w:customStyle="1" w:styleId="ft13488">
    <w:name w:val="ft13488"/>
    <w:basedOn w:val="a3"/>
    <w:uiPriority w:val="99"/>
    <w:qFormat/>
    <w:rsid w:val="001761FB"/>
    <w:rPr>
      <w:rFonts w:cs="Times New Roman"/>
    </w:rPr>
  </w:style>
  <w:style w:type="character" w:customStyle="1" w:styleId="ft13494">
    <w:name w:val="ft13494"/>
    <w:basedOn w:val="a3"/>
    <w:uiPriority w:val="99"/>
    <w:qFormat/>
    <w:rsid w:val="001761FB"/>
    <w:rPr>
      <w:rFonts w:cs="Times New Roman"/>
    </w:rPr>
  </w:style>
  <w:style w:type="character" w:customStyle="1" w:styleId="ft13500">
    <w:name w:val="ft13500"/>
    <w:basedOn w:val="a3"/>
    <w:uiPriority w:val="99"/>
    <w:qFormat/>
    <w:rsid w:val="001761FB"/>
    <w:rPr>
      <w:rFonts w:cs="Times New Roman"/>
    </w:rPr>
  </w:style>
  <w:style w:type="character" w:customStyle="1" w:styleId="ft13505">
    <w:name w:val="ft13505"/>
    <w:basedOn w:val="a3"/>
    <w:uiPriority w:val="99"/>
    <w:qFormat/>
    <w:rsid w:val="001761FB"/>
    <w:rPr>
      <w:rFonts w:cs="Times New Roman"/>
    </w:rPr>
  </w:style>
  <w:style w:type="character" w:customStyle="1" w:styleId="ft13518">
    <w:name w:val="ft13518"/>
    <w:basedOn w:val="a3"/>
    <w:uiPriority w:val="99"/>
    <w:qFormat/>
    <w:rsid w:val="001761FB"/>
    <w:rPr>
      <w:rFonts w:cs="Times New Roman"/>
    </w:rPr>
  </w:style>
  <w:style w:type="character" w:customStyle="1" w:styleId="ft13525">
    <w:name w:val="ft13525"/>
    <w:basedOn w:val="a3"/>
    <w:uiPriority w:val="99"/>
    <w:qFormat/>
    <w:rsid w:val="001761FB"/>
    <w:rPr>
      <w:rFonts w:cs="Times New Roman"/>
    </w:rPr>
  </w:style>
  <w:style w:type="character" w:customStyle="1" w:styleId="ft13537">
    <w:name w:val="ft13537"/>
    <w:basedOn w:val="a3"/>
    <w:uiPriority w:val="99"/>
    <w:qFormat/>
    <w:rsid w:val="001761FB"/>
    <w:rPr>
      <w:rFonts w:cs="Times New Roman"/>
    </w:rPr>
  </w:style>
  <w:style w:type="character" w:customStyle="1" w:styleId="ft13542">
    <w:name w:val="ft13542"/>
    <w:basedOn w:val="a3"/>
    <w:uiPriority w:val="99"/>
    <w:qFormat/>
    <w:rsid w:val="001761FB"/>
    <w:rPr>
      <w:rFonts w:cs="Times New Roman"/>
    </w:rPr>
  </w:style>
  <w:style w:type="character" w:customStyle="1" w:styleId="ft13555">
    <w:name w:val="ft13555"/>
    <w:basedOn w:val="a3"/>
    <w:uiPriority w:val="99"/>
    <w:qFormat/>
    <w:rsid w:val="001761FB"/>
    <w:rPr>
      <w:rFonts w:cs="Times New Roman"/>
    </w:rPr>
  </w:style>
  <w:style w:type="character" w:customStyle="1" w:styleId="ft13563">
    <w:name w:val="ft13563"/>
    <w:basedOn w:val="a3"/>
    <w:uiPriority w:val="99"/>
    <w:qFormat/>
    <w:rsid w:val="001761FB"/>
    <w:rPr>
      <w:rFonts w:cs="Times New Roman"/>
    </w:rPr>
  </w:style>
  <w:style w:type="character" w:customStyle="1" w:styleId="ft13566">
    <w:name w:val="ft13566"/>
    <w:basedOn w:val="a3"/>
    <w:uiPriority w:val="99"/>
    <w:qFormat/>
    <w:rsid w:val="001761FB"/>
    <w:rPr>
      <w:rFonts w:cs="Times New Roman"/>
    </w:rPr>
  </w:style>
  <w:style w:type="character" w:customStyle="1" w:styleId="ft13578">
    <w:name w:val="ft13578"/>
    <w:basedOn w:val="a3"/>
    <w:uiPriority w:val="99"/>
    <w:qFormat/>
    <w:rsid w:val="001761FB"/>
    <w:rPr>
      <w:rFonts w:cs="Times New Roman"/>
    </w:rPr>
  </w:style>
  <w:style w:type="character" w:customStyle="1" w:styleId="ft13580">
    <w:name w:val="ft13580"/>
    <w:basedOn w:val="a3"/>
    <w:uiPriority w:val="99"/>
    <w:qFormat/>
    <w:rsid w:val="001761FB"/>
    <w:rPr>
      <w:rFonts w:cs="Times New Roman"/>
    </w:rPr>
  </w:style>
  <w:style w:type="character" w:customStyle="1" w:styleId="ft13588">
    <w:name w:val="ft13588"/>
    <w:basedOn w:val="a3"/>
    <w:uiPriority w:val="99"/>
    <w:qFormat/>
    <w:rsid w:val="001761FB"/>
    <w:rPr>
      <w:rFonts w:cs="Times New Roman"/>
    </w:rPr>
  </w:style>
  <w:style w:type="character" w:customStyle="1" w:styleId="ft13644">
    <w:name w:val="ft13644"/>
    <w:basedOn w:val="a3"/>
    <w:uiPriority w:val="99"/>
    <w:qFormat/>
    <w:rsid w:val="001761FB"/>
    <w:rPr>
      <w:rFonts w:cs="Times New Roman"/>
    </w:rPr>
  </w:style>
  <w:style w:type="character" w:customStyle="1" w:styleId="ft13668">
    <w:name w:val="ft13668"/>
    <w:basedOn w:val="a3"/>
    <w:uiPriority w:val="99"/>
    <w:qFormat/>
    <w:rsid w:val="001761FB"/>
    <w:rPr>
      <w:rFonts w:cs="Times New Roman"/>
    </w:rPr>
  </w:style>
  <w:style w:type="character" w:customStyle="1" w:styleId="ft13712">
    <w:name w:val="ft13712"/>
    <w:basedOn w:val="a3"/>
    <w:uiPriority w:val="99"/>
    <w:qFormat/>
    <w:rsid w:val="001761FB"/>
    <w:rPr>
      <w:rFonts w:cs="Times New Roman"/>
    </w:rPr>
  </w:style>
  <w:style w:type="character" w:customStyle="1" w:styleId="ft13768">
    <w:name w:val="ft13768"/>
    <w:basedOn w:val="a3"/>
    <w:uiPriority w:val="99"/>
    <w:qFormat/>
    <w:rsid w:val="001761FB"/>
    <w:rPr>
      <w:rFonts w:cs="Times New Roman"/>
    </w:rPr>
  </w:style>
  <w:style w:type="character" w:customStyle="1" w:styleId="ft13810">
    <w:name w:val="ft13810"/>
    <w:basedOn w:val="a3"/>
    <w:uiPriority w:val="99"/>
    <w:qFormat/>
    <w:rsid w:val="001761FB"/>
    <w:rPr>
      <w:rFonts w:cs="Times New Roman"/>
    </w:rPr>
  </w:style>
  <w:style w:type="character" w:customStyle="1" w:styleId="ft13834">
    <w:name w:val="ft13834"/>
    <w:basedOn w:val="a3"/>
    <w:uiPriority w:val="99"/>
    <w:qFormat/>
    <w:rsid w:val="001761FB"/>
    <w:rPr>
      <w:rFonts w:cs="Times New Roman"/>
    </w:rPr>
  </w:style>
  <w:style w:type="character" w:customStyle="1" w:styleId="ft13885">
    <w:name w:val="ft13885"/>
    <w:basedOn w:val="a3"/>
    <w:uiPriority w:val="99"/>
    <w:qFormat/>
    <w:rsid w:val="001761FB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1761FB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1761FB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1761FB"/>
    <w:rPr>
      <w:rFonts w:cs="Times New Roman"/>
    </w:rPr>
  </w:style>
  <w:style w:type="character" w:customStyle="1" w:styleId="FontStyle41">
    <w:name w:val="Font Style41"/>
    <w:uiPriority w:val="99"/>
    <w:qFormat/>
    <w:rsid w:val="001761FB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1761FB"/>
  </w:style>
  <w:style w:type="character" w:customStyle="1" w:styleId="Heading2Char1">
    <w:name w:val="Heading 2 Char1"/>
    <w:uiPriority w:val="99"/>
    <w:locked/>
    <w:rsid w:val="001761FB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1761FB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1761FB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1761FB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1761FB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1761FB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1761FB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1761FB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1761FB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1761FB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1761FB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1761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1761FB"/>
  </w:style>
  <w:style w:type="paragraph" w:customStyle="1" w:styleId="justify2">
    <w:name w:val="justify2"/>
    <w:basedOn w:val="a2"/>
    <w:uiPriority w:val="99"/>
    <w:qFormat/>
    <w:rsid w:val="001761FB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1761FB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1761FB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1761FB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1761FB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1761FB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1761FB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1761FB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1761FB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1761FB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1761FB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1761FB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1761FB"/>
    <w:rPr>
      <w:color w:val="4682B4"/>
    </w:rPr>
  </w:style>
  <w:style w:type="character" w:customStyle="1" w:styleId="b1">
    <w:name w:val="b1"/>
    <w:uiPriority w:val="99"/>
    <w:qFormat/>
    <w:rsid w:val="001761FB"/>
    <w:rPr>
      <w:b/>
    </w:rPr>
  </w:style>
  <w:style w:type="character" w:customStyle="1" w:styleId="FontStyle201">
    <w:name w:val="Font Style201"/>
    <w:uiPriority w:val="99"/>
    <w:qFormat/>
    <w:rsid w:val="001761FB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1761FB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1761FB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1761FB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1761FB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1761FB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1761FB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1761FB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1761FB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1761FB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1761F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1761F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1761FB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1761FB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1761FB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1761FB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1761FB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1761FB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1761FB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1761FB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1761FB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1761FB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1761FB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1761FB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1761FB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1761FB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1761FB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1761FB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1761FB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1761FB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1761FB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1761FB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1761FB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1761FB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1761FB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1761FB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1761FB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1761FB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1761FB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1761FB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1761FB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1761FB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1761FB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1761FB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1761FB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1761FB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1761FB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1761FB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1761FB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1761FB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1761FB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1761FB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1761FB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1761FB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1761FB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1761FB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1761FB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1761FB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1761FB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1761FB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1761FB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1761FB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1761FB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1761FB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1761FB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1761FB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1761F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1761F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1761FB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1761FB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1761FB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1761FB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1761FB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1761FB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1761FB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1761FB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1761FB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1761FB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1761FB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1761FB"/>
    <w:rPr>
      <w:b/>
      <w:sz w:val="28"/>
    </w:rPr>
  </w:style>
  <w:style w:type="character" w:customStyle="1" w:styleId="720">
    <w:name w:val="Знак Знак72"/>
    <w:uiPriority w:val="99"/>
    <w:qFormat/>
    <w:rsid w:val="001761FB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1761FB"/>
  </w:style>
  <w:style w:type="character" w:customStyle="1" w:styleId="Garamond">
    <w:name w:val="Основной текст + Garamond"/>
    <w:uiPriority w:val="99"/>
    <w:qFormat/>
    <w:rsid w:val="001761FB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1761FB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1761FB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1761FB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1761FB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1761FB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1761FB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1761FB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1761FB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1761FB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1761FB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1761FB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1761FB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1761FB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1761FB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1761FB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1761FB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1761FB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1761FB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1761FB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1761FB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1761FB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1761FB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1761FB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1761FB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1761FB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1761FB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1761FB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1761FB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1761FB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1761FB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1761FB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1761FB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1761FB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1761FB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1761FB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1761F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1761F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1761FB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1761FB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1761FB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1761FB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1761FB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1761FB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1761FB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1761FB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1761FB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1761FB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1761FB"/>
    <w:rPr>
      <w:lang w:val="en-US"/>
    </w:rPr>
  </w:style>
  <w:style w:type="paragraph" w:customStyle="1" w:styleId="94">
    <w:name w:val="Без интервала9"/>
    <w:link w:val="affffff1"/>
    <w:uiPriority w:val="99"/>
    <w:rsid w:val="001761FB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1761FB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1761FB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1761F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1761FB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1761FB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1761FB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1761FB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1761FB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1761FB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1761FB"/>
    <w:rPr>
      <w:sz w:val="24"/>
    </w:rPr>
  </w:style>
  <w:style w:type="character" w:customStyle="1" w:styleId="124">
    <w:name w:val="Знак1 Знак Знак24"/>
    <w:uiPriority w:val="99"/>
    <w:qFormat/>
    <w:locked/>
    <w:rsid w:val="001761FB"/>
    <w:rPr>
      <w:sz w:val="24"/>
    </w:rPr>
  </w:style>
  <w:style w:type="character" w:customStyle="1" w:styleId="1230">
    <w:name w:val="Знак1 Знак Знак23"/>
    <w:uiPriority w:val="99"/>
    <w:qFormat/>
    <w:locked/>
    <w:rsid w:val="001761FB"/>
    <w:rPr>
      <w:sz w:val="24"/>
    </w:rPr>
  </w:style>
  <w:style w:type="character" w:customStyle="1" w:styleId="216">
    <w:name w:val="Цитата 2 Знак1"/>
    <w:basedOn w:val="a3"/>
    <w:uiPriority w:val="99"/>
    <w:qFormat/>
    <w:rsid w:val="001761FB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1761FB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1761FB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1761FB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1761FB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1761FB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1761FB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1761FB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1761FB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1761FB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1761FB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1761FB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1761FB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1761FB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1761FB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1761FB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1761FB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1761FB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1761FB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1761FB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1761FB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1761FB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1761FB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1761F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1761FB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1761FB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1761FB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1761FB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1761FB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1761FB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1761FB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1761FB"/>
    <w:rPr>
      <w:rFonts w:cs="Times New Roman"/>
    </w:rPr>
  </w:style>
  <w:style w:type="character" w:customStyle="1" w:styleId="udar">
    <w:name w:val="udar"/>
    <w:basedOn w:val="a3"/>
    <w:uiPriority w:val="99"/>
    <w:qFormat/>
    <w:rsid w:val="001761FB"/>
    <w:rPr>
      <w:rFonts w:cs="Times New Roman"/>
    </w:rPr>
  </w:style>
  <w:style w:type="character" w:customStyle="1" w:styleId="FontStyle139">
    <w:name w:val="Font Style139"/>
    <w:uiPriority w:val="99"/>
    <w:qFormat/>
    <w:rsid w:val="001761FB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1761FB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1761FB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1761FB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1761FB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1761FB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1761FB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1761FB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1761FB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1761FB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1761FB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1761FB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1761FB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1761FB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1761FB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1761FB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1761FB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1761FB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1761FB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1761FB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1761FB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1761FB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1761FB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1761FB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1761FB"/>
    <w:rPr>
      <w:b/>
      <w:sz w:val="24"/>
    </w:rPr>
  </w:style>
  <w:style w:type="character" w:customStyle="1" w:styleId="8pt">
    <w:name w:val="Основной текст + 8 pt"/>
    <w:uiPriority w:val="99"/>
    <w:qFormat/>
    <w:rsid w:val="001761FB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1761FB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1761FB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1761FB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1761FB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1761FB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1761FB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1761FB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1761FB"/>
    <w:rPr>
      <w:rFonts w:cs="Times New Roman"/>
    </w:rPr>
  </w:style>
  <w:style w:type="character" w:customStyle="1" w:styleId="FontStyle124">
    <w:name w:val="Font Style124"/>
    <w:uiPriority w:val="99"/>
    <w:qFormat/>
    <w:rsid w:val="001761FB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1761FB"/>
    <w:rPr>
      <w:rFonts w:cs="Times New Roman"/>
    </w:rPr>
  </w:style>
  <w:style w:type="character" w:customStyle="1" w:styleId="msosubtleemphasis0">
    <w:name w:val="msosubtleemphasis"/>
    <w:uiPriority w:val="99"/>
    <w:qFormat/>
    <w:rsid w:val="001761FB"/>
    <w:rPr>
      <w:i/>
      <w:color w:val="808080"/>
    </w:rPr>
  </w:style>
  <w:style w:type="character" w:customStyle="1" w:styleId="FontStyle120">
    <w:name w:val="Font Style120"/>
    <w:uiPriority w:val="99"/>
    <w:qFormat/>
    <w:rsid w:val="001761FB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1761FB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1761FB"/>
    <w:rPr>
      <w:rFonts w:ascii="Tahoma" w:hAnsi="Tahoma"/>
      <w:sz w:val="16"/>
    </w:rPr>
  </w:style>
  <w:style w:type="character" w:customStyle="1" w:styleId="t9">
    <w:name w:val="t9"/>
    <w:uiPriority w:val="99"/>
    <w:qFormat/>
    <w:rsid w:val="001761FB"/>
  </w:style>
  <w:style w:type="character" w:customStyle="1" w:styleId="t10">
    <w:name w:val="t10"/>
    <w:uiPriority w:val="99"/>
    <w:qFormat/>
    <w:rsid w:val="001761FB"/>
  </w:style>
  <w:style w:type="character" w:customStyle="1" w:styleId="c2">
    <w:name w:val="c2"/>
    <w:uiPriority w:val="99"/>
    <w:qFormat/>
    <w:rsid w:val="001761FB"/>
  </w:style>
  <w:style w:type="character" w:customStyle="1" w:styleId="c0">
    <w:name w:val="c0"/>
    <w:uiPriority w:val="99"/>
    <w:qFormat/>
    <w:rsid w:val="001761FB"/>
  </w:style>
  <w:style w:type="character" w:customStyle="1" w:styleId="ft776">
    <w:name w:val="ft776"/>
    <w:uiPriority w:val="99"/>
    <w:qFormat/>
    <w:rsid w:val="001761FB"/>
  </w:style>
  <w:style w:type="character" w:customStyle="1" w:styleId="highlight">
    <w:name w:val="highlight"/>
    <w:uiPriority w:val="99"/>
    <w:qFormat/>
    <w:rsid w:val="001761FB"/>
  </w:style>
  <w:style w:type="character" w:customStyle="1" w:styleId="ft431">
    <w:name w:val="ft431"/>
    <w:uiPriority w:val="99"/>
    <w:qFormat/>
    <w:rsid w:val="001761FB"/>
  </w:style>
  <w:style w:type="character" w:customStyle="1" w:styleId="ft793">
    <w:name w:val="ft793"/>
    <w:uiPriority w:val="99"/>
    <w:qFormat/>
    <w:rsid w:val="001761FB"/>
  </w:style>
  <w:style w:type="character" w:customStyle="1" w:styleId="ft802">
    <w:name w:val="ft802"/>
    <w:uiPriority w:val="99"/>
    <w:qFormat/>
    <w:rsid w:val="001761FB"/>
  </w:style>
  <w:style w:type="character" w:customStyle="1" w:styleId="ft890">
    <w:name w:val="ft890"/>
    <w:uiPriority w:val="99"/>
    <w:qFormat/>
    <w:rsid w:val="001761FB"/>
  </w:style>
  <w:style w:type="character" w:customStyle="1" w:styleId="ft904">
    <w:name w:val="ft904"/>
    <w:uiPriority w:val="99"/>
    <w:qFormat/>
    <w:rsid w:val="001761FB"/>
  </w:style>
  <w:style w:type="character" w:customStyle="1" w:styleId="ft914">
    <w:name w:val="ft914"/>
    <w:uiPriority w:val="99"/>
    <w:qFormat/>
    <w:rsid w:val="001761FB"/>
  </w:style>
  <w:style w:type="character" w:customStyle="1" w:styleId="1fff">
    <w:name w:val="Текст Знак1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1761FB"/>
    <w:rPr>
      <w:rFonts w:cs="Times New Roman"/>
    </w:rPr>
  </w:style>
  <w:style w:type="character" w:customStyle="1" w:styleId="FontStyle214">
    <w:name w:val="Font Style214"/>
    <w:uiPriority w:val="99"/>
    <w:qFormat/>
    <w:rsid w:val="001761FB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1761FB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1761FB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1761FB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1761FB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1761FB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1761FB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1761FB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1761FB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1761FB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1761FB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1761FB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1761FB"/>
    <w:rPr>
      <w:rFonts w:cs="Times New Roman"/>
    </w:rPr>
  </w:style>
  <w:style w:type="character" w:customStyle="1" w:styleId="s3">
    <w:name w:val="s3"/>
    <w:uiPriority w:val="99"/>
    <w:qFormat/>
    <w:rsid w:val="001761FB"/>
  </w:style>
  <w:style w:type="character" w:customStyle="1" w:styleId="FontStyle46">
    <w:name w:val="Font Style46"/>
    <w:uiPriority w:val="99"/>
    <w:qFormat/>
    <w:rsid w:val="001761FB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1761FB"/>
    <w:rPr>
      <w:rFonts w:cs="Times New Roman"/>
    </w:rPr>
  </w:style>
  <w:style w:type="character" w:customStyle="1" w:styleId="s1">
    <w:name w:val="s1"/>
    <w:uiPriority w:val="99"/>
    <w:qFormat/>
    <w:rsid w:val="001761FB"/>
  </w:style>
  <w:style w:type="character" w:customStyle="1" w:styleId="WW8Num8z0">
    <w:name w:val="WW8Num8z0"/>
    <w:uiPriority w:val="99"/>
    <w:qFormat/>
    <w:rsid w:val="001761FB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1761FB"/>
    <w:rPr>
      <w:rFonts w:cs="Times New Roman"/>
    </w:rPr>
  </w:style>
  <w:style w:type="character" w:customStyle="1" w:styleId="searchterm1">
    <w:name w:val="searchterm1"/>
    <w:uiPriority w:val="99"/>
    <w:qFormat/>
    <w:rsid w:val="001761FB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1761FB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1761FB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1761FB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1761FB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1761FB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1761FB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1761FB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1761FB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1761FB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1761FB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1761FB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1761FB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1761FB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1761FB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1761FB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1761FB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1761FB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1761FB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1761FB"/>
  </w:style>
  <w:style w:type="character" w:customStyle="1" w:styleId="WW8Num1z0">
    <w:name w:val="WW8Num1z0"/>
    <w:uiPriority w:val="99"/>
    <w:qFormat/>
    <w:rsid w:val="001761FB"/>
  </w:style>
  <w:style w:type="character" w:customStyle="1" w:styleId="WW8Num2z0">
    <w:name w:val="WW8Num2z0"/>
    <w:uiPriority w:val="99"/>
    <w:qFormat/>
    <w:rsid w:val="001761FB"/>
  </w:style>
  <w:style w:type="character" w:customStyle="1" w:styleId="WW8Num3z0">
    <w:name w:val="WW8Num3z0"/>
    <w:uiPriority w:val="99"/>
    <w:qFormat/>
    <w:rsid w:val="001761FB"/>
  </w:style>
  <w:style w:type="character" w:customStyle="1" w:styleId="WW8Num1z1">
    <w:name w:val="WW8Num1z1"/>
    <w:uiPriority w:val="99"/>
    <w:qFormat/>
    <w:rsid w:val="001761FB"/>
  </w:style>
  <w:style w:type="character" w:customStyle="1" w:styleId="WW8Num1z2">
    <w:name w:val="WW8Num1z2"/>
    <w:uiPriority w:val="99"/>
    <w:qFormat/>
    <w:rsid w:val="001761FB"/>
  </w:style>
  <w:style w:type="character" w:customStyle="1" w:styleId="WW8Num1z3">
    <w:name w:val="WW8Num1z3"/>
    <w:uiPriority w:val="99"/>
    <w:qFormat/>
    <w:rsid w:val="001761FB"/>
  </w:style>
  <w:style w:type="character" w:customStyle="1" w:styleId="WW8Num1z4">
    <w:name w:val="WW8Num1z4"/>
    <w:uiPriority w:val="99"/>
    <w:qFormat/>
    <w:rsid w:val="001761FB"/>
  </w:style>
  <w:style w:type="character" w:customStyle="1" w:styleId="WW8Num1z5">
    <w:name w:val="WW8Num1z5"/>
    <w:uiPriority w:val="99"/>
    <w:qFormat/>
    <w:rsid w:val="001761FB"/>
  </w:style>
  <w:style w:type="character" w:customStyle="1" w:styleId="WW8Num1z6">
    <w:name w:val="WW8Num1z6"/>
    <w:uiPriority w:val="99"/>
    <w:qFormat/>
    <w:rsid w:val="001761FB"/>
  </w:style>
  <w:style w:type="character" w:customStyle="1" w:styleId="WW8Num1z7">
    <w:name w:val="WW8Num1z7"/>
    <w:uiPriority w:val="99"/>
    <w:qFormat/>
    <w:rsid w:val="001761FB"/>
  </w:style>
  <w:style w:type="character" w:customStyle="1" w:styleId="WW8Num1z8">
    <w:name w:val="WW8Num1z8"/>
    <w:uiPriority w:val="99"/>
    <w:qFormat/>
    <w:rsid w:val="001761FB"/>
  </w:style>
  <w:style w:type="character" w:customStyle="1" w:styleId="1fff5">
    <w:name w:val="Основной шрифт абзаца1"/>
    <w:uiPriority w:val="99"/>
    <w:qFormat/>
    <w:rsid w:val="001761FB"/>
  </w:style>
  <w:style w:type="character" w:styleId="afffffff0">
    <w:name w:val="Placeholder Text"/>
    <w:basedOn w:val="a3"/>
    <w:uiPriority w:val="99"/>
    <w:qFormat/>
    <w:rsid w:val="001761FB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1761FB"/>
    <w:rPr>
      <w:vertAlign w:val="superscript"/>
    </w:rPr>
  </w:style>
  <w:style w:type="character" w:customStyle="1" w:styleId="-">
    <w:name w:val="опред-е"/>
    <w:uiPriority w:val="99"/>
    <w:qFormat/>
    <w:rsid w:val="001761FB"/>
    <w:rPr>
      <w:b/>
    </w:rPr>
  </w:style>
  <w:style w:type="character" w:customStyle="1" w:styleId="FontStyle436">
    <w:name w:val="Font Style436"/>
    <w:uiPriority w:val="99"/>
    <w:qFormat/>
    <w:rsid w:val="001761FB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1761FB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1761FB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1761FB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1761FB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1761FB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1761FB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1761FB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1761FB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1761FB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1761FB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1761FB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1761FB"/>
    <w:rPr>
      <w:sz w:val="24"/>
    </w:rPr>
  </w:style>
  <w:style w:type="character" w:customStyle="1" w:styleId="231">
    <w:name w:val="Знак Знак231"/>
    <w:uiPriority w:val="99"/>
    <w:qFormat/>
    <w:locked/>
    <w:rsid w:val="001761FB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1761FB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1761FB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1761FB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1761FB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1761FB"/>
  </w:style>
  <w:style w:type="paragraph" w:customStyle="1" w:styleId="48">
    <w:name w:val="Без интервала4"/>
    <w:link w:val="1fff7"/>
    <w:uiPriority w:val="99"/>
    <w:qFormat/>
    <w:rsid w:val="001761FB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1761FB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1761FB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1761FB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1761FB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1761FB"/>
    <w:rPr>
      <w:rFonts w:cs="Times New Roman"/>
    </w:rPr>
  </w:style>
  <w:style w:type="character" w:customStyle="1" w:styleId="epm">
    <w:name w:val="epm"/>
    <w:uiPriority w:val="99"/>
    <w:qFormat/>
    <w:rsid w:val="001761FB"/>
  </w:style>
  <w:style w:type="character" w:customStyle="1" w:styleId="afffffff2">
    <w:name w:val="Стиль Зеленый"/>
    <w:uiPriority w:val="99"/>
    <w:qFormat/>
    <w:rsid w:val="001761FB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1761FB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1761FB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1761FB"/>
    <w:rPr>
      <w:rFonts w:cs="Times New Roman"/>
    </w:rPr>
  </w:style>
  <w:style w:type="character" w:customStyle="1" w:styleId="s5">
    <w:name w:val="s5"/>
    <w:basedOn w:val="a3"/>
    <w:uiPriority w:val="99"/>
    <w:qFormat/>
    <w:rsid w:val="001761FB"/>
    <w:rPr>
      <w:rFonts w:cs="Times New Roman"/>
    </w:rPr>
  </w:style>
  <w:style w:type="character" w:customStyle="1" w:styleId="sz12">
    <w:name w:val="sz12"/>
    <w:basedOn w:val="a3"/>
    <w:uiPriority w:val="99"/>
    <w:qFormat/>
    <w:rsid w:val="001761FB"/>
    <w:rPr>
      <w:rFonts w:cs="Times New Roman"/>
    </w:rPr>
  </w:style>
  <w:style w:type="character" w:customStyle="1" w:styleId="s6">
    <w:name w:val="s6"/>
    <w:basedOn w:val="a3"/>
    <w:uiPriority w:val="99"/>
    <w:qFormat/>
    <w:rsid w:val="001761FB"/>
    <w:rPr>
      <w:rFonts w:cs="Times New Roman"/>
    </w:rPr>
  </w:style>
  <w:style w:type="character" w:customStyle="1" w:styleId="FontStyle133">
    <w:name w:val="Font Style133"/>
    <w:uiPriority w:val="99"/>
    <w:qFormat/>
    <w:rsid w:val="001761FB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1761FB"/>
  </w:style>
  <w:style w:type="character" w:customStyle="1" w:styleId="11f1">
    <w:name w:val="Знак1 Знак Знак1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1761FB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1761FB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1761FB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1761FB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1761FB"/>
    <w:rPr>
      <w:sz w:val="24"/>
    </w:rPr>
  </w:style>
  <w:style w:type="character" w:customStyle="1" w:styleId="511">
    <w:name w:val="Знак Знак5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1761FB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1761FB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1761FB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1761FB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1761FB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1761FB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1761F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1761FB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1761FB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1761FB"/>
  </w:style>
  <w:style w:type="character" w:customStyle="1" w:styleId="lbldata1">
    <w:name w:val="lbldata1"/>
    <w:uiPriority w:val="99"/>
    <w:qFormat/>
    <w:rsid w:val="001761FB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1761FB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1761FB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1761FB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1761FB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1761FB"/>
    <w:rPr>
      <w:rFonts w:cs="Times New Roman"/>
    </w:rPr>
  </w:style>
  <w:style w:type="paragraph" w:customStyle="1" w:styleId="c3">
    <w:name w:val="c3"/>
    <w:basedOn w:val="a2"/>
    <w:uiPriority w:val="99"/>
    <w:qFormat/>
    <w:rsid w:val="001761FB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1761FB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1761FB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1761FB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1761FB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1761FB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1761FB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1761FB"/>
    <w:rPr>
      <w:rFonts w:cs="Times New Roman"/>
    </w:rPr>
  </w:style>
  <w:style w:type="character" w:customStyle="1" w:styleId="afffffff4">
    <w:name w:val="полужирный"/>
    <w:uiPriority w:val="99"/>
    <w:qFormat/>
    <w:rsid w:val="001761FB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1761FB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1761FB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1761FB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1761FB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1761FB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1761F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1761FB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1761FB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1761FB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1761FB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1761FB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1761FB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1761FB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1761FB"/>
    <w:rPr>
      <w:sz w:val="16"/>
    </w:rPr>
  </w:style>
  <w:style w:type="character" w:customStyle="1" w:styleId="500">
    <w:name w:val="Знак Знак50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1761FB"/>
    <w:rPr>
      <w:rFonts w:cs="Times New Roman"/>
    </w:rPr>
  </w:style>
  <w:style w:type="character" w:customStyle="1" w:styleId="520">
    <w:name w:val="Знак Знак52"/>
    <w:uiPriority w:val="99"/>
    <w:qFormat/>
    <w:rsid w:val="001761FB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1761FB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1761FB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1761FB"/>
  </w:style>
  <w:style w:type="character" w:customStyle="1" w:styleId="fliesstext">
    <w:name w:val="fliesstext"/>
    <w:uiPriority w:val="99"/>
    <w:qFormat/>
    <w:rsid w:val="001761FB"/>
  </w:style>
  <w:style w:type="character" w:customStyle="1" w:styleId="skypec2ctextspan">
    <w:name w:val="skype_c2c_text_span"/>
    <w:uiPriority w:val="99"/>
    <w:qFormat/>
    <w:rsid w:val="001761FB"/>
  </w:style>
  <w:style w:type="paragraph" w:customStyle="1" w:styleId="1fffd">
    <w:name w:val="ЗАГОЛОВОК 1"/>
    <w:link w:val="1fffe"/>
    <w:uiPriority w:val="99"/>
    <w:qFormat/>
    <w:rsid w:val="001761FB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1761FB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1761FB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1761FB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1761FB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1761FB"/>
    <w:rPr>
      <w:sz w:val="24"/>
    </w:rPr>
  </w:style>
  <w:style w:type="character" w:customStyle="1" w:styleId="s15122">
    <w:name w:val="s15122"/>
    <w:basedOn w:val="a3"/>
    <w:uiPriority w:val="99"/>
    <w:qFormat/>
    <w:rsid w:val="001761FB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1761FB"/>
    <w:rPr>
      <w:rFonts w:cs="Times New Roman"/>
    </w:rPr>
  </w:style>
  <w:style w:type="character" w:customStyle="1" w:styleId="CommentTextChar1">
    <w:name w:val="Comment Text Char1"/>
    <w:uiPriority w:val="99"/>
    <w:qFormat/>
    <w:rsid w:val="001761FB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1761FB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1761FB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1761FB"/>
    <w:rPr>
      <w:sz w:val="24"/>
    </w:rPr>
  </w:style>
  <w:style w:type="character" w:customStyle="1" w:styleId="1ffff">
    <w:name w:val="Основной текст Знак Знак Знак1"/>
    <w:uiPriority w:val="99"/>
    <w:rsid w:val="001761FB"/>
    <w:rPr>
      <w:sz w:val="24"/>
    </w:rPr>
  </w:style>
  <w:style w:type="character" w:customStyle="1" w:styleId="56">
    <w:name w:val="Знак Знак5"/>
    <w:uiPriority w:val="99"/>
    <w:qFormat/>
    <w:locked/>
    <w:rsid w:val="001761FB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1761FB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1761FB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1761FB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1761FB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1761FB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1761FB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1761FB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1761FB"/>
    <w:rPr>
      <w:color w:val="auto"/>
    </w:rPr>
  </w:style>
  <w:style w:type="paragraph" w:customStyle="1" w:styleId="bodytext2">
    <w:name w:val="bodytext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1761FB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1761FB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1761FB"/>
    <w:rPr>
      <w:rFonts w:cs="Times New Roman"/>
    </w:rPr>
  </w:style>
  <w:style w:type="paragraph" w:customStyle="1" w:styleId="text">
    <w:name w:val="tex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1761FB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1761FB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1761FB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1761FB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1761FB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1761FB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1761FB"/>
    <w:rPr>
      <w:rFonts w:cs="Times New Roman"/>
    </w:rPr>
  </w:style>
  <w:style w:type="paragraph" w:customStyle="1" w:styleId="p">
    <w:name w:val="p"/>
    <w:basedOn w:val="a2"/>
    <w:uiPriority w:val="99"/>
    <w:qFormat/>
    <w:rsid w:val="001761FB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1761FB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1761FB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1761FB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1761FB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1761FB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1761FB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1761FB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1761FB"/>
    <w:rPr>
      <w:lang w:eastAsia="ru-RU"/>
    </w:rPr>
  </w:style>
  <w:style w:type="character" w:customStyle="1" w:styleId="612">
    <w:name w:val="Знак Знак61"/>
    <w:uiPriority w:val="99"/>
    <w:qFormat/>
    <w:rsid w:val="001761FB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1761FB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1761FB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1761FB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1761FB"/>
    <w:rPr>
      <w:sz w:val="24"/>
    </w:rPr>
  </w:style>
  <w:style w:type="character" w:customStyle="1" w:styleId="BodyTextIndentChar1">
    <w:name w:val="Body Text Indent Char1"/>
    <w:uiPriority w:val="99"/>
    <w:qFormat/>
    <w:rsid w:val="001761FB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1761FB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1761FB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1761FB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1761FB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1761FB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1761FB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1761FB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1761FB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1761FB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1761FB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1761FB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1761FB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1761FB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1761FB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1761FB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1761FB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1761FB"/>
    <w:rPr>
      <w:i/>
      <w:color w:val="808080"/>
    </w:rPr>
  </w:style>
  <w:style w:type="paragraph" w:customStyle="1" w:styleId="p35">
    <w:name w:val="p35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1761FB"/>
    <w:rPr>
      <w:rFonts w:cs="Times New Roman"/>
    </w:rPr>
  </w:style>
  <w:style w:type="character" w:customStyle="1" w:styleId="FontStyle820">
    <w:name w:val="Font Style820"/>
    <w:uiPriority w:val="99"/>
    <w:qFormat/>
    <w:rsid w:val="001761FB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1761FB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1761FB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1761FB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1761FB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1761FB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1761FB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1761FB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1761FB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1761FB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1761FB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1761FB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1761FB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1761FB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1761FB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1761FB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1761FB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1761FB"/>
    <w:rPr>
      <w:rFonts w:cs="Times New Roman"/>
    </w:rPr>
  </w:style>
  <w:style w:type="character" w:customStyle="1" w:styleId="s2">
    <w:name w:val="s2"/>
    <w:basedOn w:val="a3"/>
    <w:uiPriority w:val="99"/>
    <w:qFormat/>
    <w:rsid w:val="001761FB"/>
    <w:rPr>
      <w:rFonts w:cs="Times New Roman"/>
    </w:rPr>
  </w:style>
  <w:style w:type="paragraph" w:customStyle="1" w:styleId="p2">
    <w:name w:val="p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1761FB"/>
    <w:rPr>
      <w:rFonts w:ascii="Wingdings" w:hAnsi="Wingdings"/>
    </w:rPr>
  </w:style>
  <w:style w:type="character" w:customStyle="1" w:styleId="WW8Num4z0">
    <w:name w:val="WW8Num4z0"/>
    <w:uiPriority w:val="99"/>
    <w:qFormat/>
    <w:rsid w:val="001761FB"/>
    <w:rPr>
      <w:color w:val="auto"/>
    </w:rPr>
  </w:style>
  <w:style w:type="character" w:customStyle="1" w:styleId="WW8Num5z0">
    <w:name w:val="WW8Num5z0"/>
    <w:uiPriority w:val="99"/>
    <w:qFormat/>
    <w:rsid w:val="001761FB"/>
    <w:rPr>
      <w:b/>
      <w:sz w:val="20"/>
    </w:rPr>
  </w:style>
  <w:style w:type="character" w:customStyle="1" w:styleId="WW8Num6z0">
    <w:name w:val="WW8Num6z0"/>
    <w:uiPriority w:val="99"/>
    <w:qFormat/>
    <w:rsid w:val="001761FB"/>
    <w:rPr>
      <w:sz w:val="20"/>
    </w:rPr>
  </w:style>
  <w:style w:type="character" w:customStyle="1" w:styleId="WW8Num7z0">
    <w:name w:val="WW8Num7z0"/>
    <w:uiPriority w:val="99"/>
    <w:qFormat/>
    <w:rsid w:val="001761FB"/>
    <w:rPr>
      <w:b/>
      <w:sz w:val="20"/>
    </w:rPr>
  </w:style>
  <w:style w:type="character" w:customStyle="1" w:styleId="WW8Num9z0">
    <w:name w:val="WW8Num9z0"/>
    <w:uiPriority w:val="99"/>
    <w:qFormat/>
    <w:rsid w:val="001761FB"/>
    <w:rPr>
      <w:sz w:val="20"/>
    </w:rPr>
  </w:style>
  <w:style w:type="character" w:customStyle="1" w:styleId="WW8Num9z1">
    <w:name w:val="WW8Num9z1"/>
    <w:uiPriority w:val="99"/>
    <w:qFormat/>
    <w:rsid w:val="001761FB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1761FB"/>
  </w:style>
  <w:style w:type="character" w:customStyle="1" w:styleId="WW8Num9z3">
    <w:name w:val="WW8Num9z3"/>
    <w:uiPriority w:val="99"/>
    <w:qFormat/>
    <w:rsid w:val="001761FB"/>
  </w:style>
  <w:style w:type="character" w:customStyle="1" w:styleId="WW8Num9z4">
    <w:name w:val="WW8Num9z4"/>
    <w:uiPriority w:val="99"/>
    <w:qFormat/>
    <w:rsid w:val="001761FB"/>
  </w:style>
  <w:style w:type="character" w:customStyle="1" w:styleId="WW8Num9z5">
    <w:name w:val="WW8Num9z5"/>
    <w:uiPriority w:val="99"/>
    <w:qFormat/>
    <w:rsid w:val="001761FB"/>
  </w:style>
  <w:style w:type="character" w:customStyle="1" w:styleId="WW8Num9z6">
    <w:name w:val="WW8Num9z6"/>
    <w:uiPriority w:val="99"/>
    <w:qFormat/>
    <w:rsid w:val="001761FB"/>
  </w:style>
  <w:style w:type="character" w:customStyle="1" w:styleId="WW8Num9z7">
    <w:name w:val="WW8Num9z7"/>
    <w:uiPriority w:val="99"/>
    <w:qFormat/>
    <w:rsid w:val="001761FB"/>
  </w:style>
  <w:style w:type="character" w:customStyle="1" w:styleId="WW8Num9z8">
    <w:name w:val="WW8Num9z8"/>
    <w:uiPriority w:val="99"/>
    <w:qFormat/>
    <w:rsid w:val="001761FB"/>
  </w:style>
  <w:style w:type="character" w:customStyle="1" w:styleId="WW8Num10z0">
    <w:name w:val="WW8Num10z0"/>
    <w:uiPriority w:val="99"/>
    <w:qFormat/>
    <w:rsid w:val="001761FB"/>
    <w:rPr>
      <w:sz w:val="20"/>
    </w:rPr>
  </w:style>
  <w:style w:type="character" w:customStyle="1" w:styleId="WW8Num11z0">
    <w:name w:val="WW8Num11z0"/>
    <w:uiPriority w:val="99"/>
    <w:qFormat/>
    <w:rsid w:val="001761FB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1761FB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1761FB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1761FB"/>
    <w:rPr>
      <w:sz w:val="20"/>
    </w:rPr>
  </w:style>
  <w:style w:type="character" w:customStyle="1" w:styleId="WW8Num15z0">
    <w:name w:val="WW8Num15z0"/>
    <w:uiPriority w:val="99"/>
    <w:qFormat/>
    <w:rsid w:val="001761FB"/>
    <w:rPr>
      <w:sz w:val="20"/>
    </w:rPr>
  </w:style>
  <w:style w:type="character" w:customStyle="1" w:styleId="WW8Num17z0">
    <w:name w:val="WW8Num17z0"/>
    <w:uiPriority w:val="99"/>
    <w:qFormat/>
    <w:rsid w:val="001761FB"/>
    <w:rPr>
      <w:rFonts w:ascii="Wingdings" w:hAnsi="Wingdings"/>
    </w:rPr>
  </w:style>
  <w:style w:type="character" w:customStyle="1" w:styleId="WW8Num18z0">
    <w:name w:val="WW8Num18z0"/>
    <w:uiPriority w:val="99"/>
    <w:qFormat/>
    <w:rsid w:val="001761FB"/>
  </w:style>
  <w:style w:type="character" w:customStyle="1" w:styleId="WW8Num18z1">
    <w:name w:val="WW8Num18z1"/>
    <w:uiPriority w:val="99"/>
    <w:qFormat/>
    <w:rsid w:val="001761FB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1761FB"/>
  </w:style>
  <w:style w:type="character" w:customStyle="1" w:styleId="WW8Num18z3">
    <w:name w:val="WW8Num18z3"/>
    <w:uiPriority w:val="99"/>
    <w:qFormat/>
    <w:rsid w:val="001761FB"/>
  </w:style>
  <w:style w:type="character" w:customStyle="1" w:styleId="WW8Num18z4">
    <w:name w:val="WW8Num18z4"/>
    <w:uiPriority w:val="99"/>
    <w:qFormat/>
    <w:rsid w:val="001761FB"/>
  </w:style>
  <w:style w:type="character" w:customStyle="1" w:styleId="WW8Num18z5">
    <w:name w:val="WW8Num18z5"/>
    <w:uiPriority w:val="99"/>
    <w:qFormat/>
    <w:rsid w:val="001761FB"/>
  </w:style>
  <w:style w:type="character" w:customStyle="1" w:styleId="WW8Num18z6">
    <w:name w:val="WW8Num18z6"/>
    <w:uiPriority w:val="99"/>
    <w:qFormat/>
    <w:rsid w:val="001761FB"/>
  </w:style>
  <w:style w:type="character" w:customStyle="1" w:styleId="WW8Num18z7">
    <w:name w:val="WW8Num18z7"/>
    <w:uiPriority w:val="99"/>
    <w:qFormat/>
    <w:rsid w:val="001761FB"/>
  </w:style>
  <w:style w:type="character" w:customStyle="1" w:styleId="WW8Num18z8">
    <w:name w:val="WW8Num18z8"/>
    <w:uiPriority w:val="99"/>
    <w:qFormat/>
    <w:rsid w:val="001761FB"/>
  </w:style>
  <w:style w:type="character" w:customStyle="1" w:styleId="WW8Num19z0">
    <w:name w:val="WW8Num19z0"/>
    <w:uiPriority w:val="99"/>
    <w:qFormat/>
    <w:rsid w:val="001761FB"/>
  </w:style>
  <w:style w:type="character" w:customStyle="1" w:styleId="WW8Num19z1">
    <w:name w:val="WW8Num19z1"/>
    <w:uiPriority w:val="99"/>
    <w:qFormat/>
    <w:rsid w:val="001761FB"/>
  </w:style>
  <w:style w:type="character" w:customStyle="1" w:styleId="WW8Num19z2">
    <w:name w:val="WW8Num19z2"/>
    <w:uiPriority w:val="99"/>
    <w:qFormat/>
    <w:rsid w:val="001761FB"/>
  </w:style>
  <w:style w:type="character" w:customStyle="1" w:styleId="WW8Num19z3">
    <w:name w:val="WW8Num19z3"/>
    <w:uiPriority w:val="99"/>
    <w:qFormat/>
    <w:rsid w:val="001761FB"/>
  </w:style>
  <w:style w:type="character" w:customStyle="1" w:styleId="WW8Num19z4">
    <w:name w:val="WW8Num19z4"/>
    <w:uiPriority w:val="99"/>
    <w:qFormat/>
    <w:rsid w:val="001761FB"/>
  </w:style>
  <w:style w:type="character" w:customStyle="1" w:styleId="WW8Num19z5">
    <w:name w:val="WW8Num19z5"/>
    <w:uiPriority w:val="99"/>
    <w:qFormat/>
    <w:rsid w:val="001761FB"/>
  </w:style>
  <w:style w:type="character" w:customStyle="1" w:styleId="WW8Num19z6">
    <w:name w:val="WW8Num19z6"/>
    <w:uiPriority w:val="99"/>
    <w:qFormat/>
    <w:rsid w:val="001761FB"/>
  </w:style>
  <w:style w:type="character" w:customStyle="1" w:styleId="WW8Num19z7">
    <w:name w:val="WW8Num19z7"/>
    <w:uiPriority w:val="99"/>
    <w:qFormat/>
    <w:rsid w:val="001761FB"/>
  </w:style>
  <w:style w:type="character" w:customStyle="1" w:styleId="WW8Num19z8">
    <w:name w:val="WW8Num19z8"/>
    <w:uiPriority w:val="99"/>
    <w:qFormat/>
    <w:rsid w:val="001761FB"/>
  </w:style>
  <w:style w:type="character" w:customStyle="1" w:styleId="WW8Num4z1">
    <w:name w:val="WW8Num4z1"/>
    <w:uiPriority w:val="99"/>
    <w:qFormat/>
    <w:rsid w:val="001761FB"/>
  </w:style>
  <w:style w:type="character" w:customStyle="1" w:styleId="WW8Num4z2">
    <w:name w:val="WW8Num4z2"/>
    <w:uiPriority w:val="99"/>
    <w:qFormat/>
    <w:rsid w:val="001761FB"/>
  </w:style>
  <w:style w:type="character" w:customStyle="1" w:styleId="WW8Num4z3">
    <w:name w:val="WW8Num4z3"/>
    <w:uiPriority w:val="99"/>
    <w:qFormat/>
    <w:rsid w:val="001761FB"/>
  </w:style>
  <w:style w:type="character" w:customStyle="1" w:styleId="WW8Num4z4">
    <w:name w:val="WW8Num4z4"/>
    <w:uiPriority w:val="99"/>
    <w:qFormat/>
    <w:rsid w:val="001761FB"/>
  </w:style>
  <w:style w:type="character" w:customStyle="1" w:styleId="WW8Num4z5">
    <w:name w:val="WW8Num4z5"/>
    <w:uiPriority w:val="99"/>
    <w:qFormat/>
    <w:rsid w:val="001761FB"/>
  </w:style>
  <w:style w:type="character" w:customStyle="1" w:styleId="WW8Num4z6">
    <w:name w:val="WW8Num4z6"/>
    <w:uiPriority w:val="99"/>
    <w:qFormat/>
    <w:rsid w:val="001761FB"/>
  </w:style>
  <w:style w:type="character" w:customStyle="1" w:styleId="WW8Num4z7">
    <w:name w:val="WW8Num4z7"/>
    <w:uiPriority w:val="99"/>
    <w:qFormat/>
    <w:rsid w:val="001761FB"/>
  </w:style>
  <w:style w:type="character" w:customStyle="1" w:styleId="WW8Num4z8">
    <w:name w:val="WW8Num4z8"/>
    <w:uiPriority w:val="99"/>
    <w:qFormat/>
    <w:rsid w:val="001761FB"/>
  </w:style>
  <w:style w:type="character" w:customStyle="1" w:styleId="WW8Num5z1">
    <w:name w:val="WW8Num5z1"/>
    <w:uiPriority w:val="99"/>
    <w:qFormat/>
    <w:rsid w:val="001761FB"/>
  </w:style>
  <w:style w:type="character" w:customStyle="1" w:styleId="WW8Num5z2">
    <w:name w:val="WW8Num5z2"/>
    <w:uiPriority w:val="99"/>
    <w:qFormat/>
    <w:rsid w:val="001761FB"/>
  </w:style>
  <w:style w:type="character" w:customStyle="1" w:styleId="WW8Num5z3">
    <w:name w:val="WW8Num5z3"/>
    <w:uiPriority w:val="99"/>
    <w:qFormat/>
    <w:rsid w:val="001761FB"/>
  </w:style>
  <w:style w:type="character" w:customStyle="1" w:styleId="WW8Num5z4">
    <w:name w:val="WW8Num5z4"/>
    <w:uiPriority w:val="99"/>
    <w:qFormat/>
    <w:rsid w:val="001761FB"/>
  </w:style>
  <w:style w:type="character" w:customStyle="1" w:styleId="WW8Num5z5">
    <w:name w:val="WW8Num5z5"/>
    <w:uiPriority w:val="99"/>
    <w:qFormat/>
    <w:rsid w:val="001761FB"/>
  </w:style>
  <w:style w:type="character" w:customStyle="1" w:styleId="WW8Num5z6">
    <w:name w:val="WW8Num5z6"/>
    <w:uiPriority w:val="99"/>
    <w:qFormat/>
    <w:rsid w:val="001761FB"/>
  </w:style>
  <w:style w:type="character" w:customStyle="1" w:styleId="WW8Num5z7">
    <w:name w:val="WW8Num5z7"/>
    <w:uiPriority w:val="99"/>
    <w:qFormat/>
    <w:rsid w:val="001761FB"/>
  </w:style>
  <w:style w:type="character" w:customStyle="1" w:styleId="WW8Num5z8">
    <w:name w:val="WW8Num5z8"/>
    <w:uiPriority w:val="99"/>
    <w:qFormat/>
    <w:rsid w:val="001761FB"/>
  </w:style>
  <w:style w:type="character" w:customStyle="1" w:styleId="WW8Num6z1">
    <w:name w:val="WW8Num6z1"/>
    <w:uiPriority w:val="99"/>
    <w:qFormat/>
    <w:rsid w:val="001761FB"/>
  </w:style>
  <w:style w:type="character" w:customStyle="1" w:styleId="WW8Num6z2">
    <w:name w:val="WW8Num6z2"/>
    <w:uiPriority w:val="99"/>
    <w:qFormat/>
    <w:rsid w:val="001761FB"/>
  </w:style>
  <w:style w:type="character" w:customStyle="1" w:styleId="WW8Num6z3">
    <w:name w:val="WW8Num6z3"/>
    <w:uiPriority w:val="99"/>
    <w:qFormat/>
    <w:rsid w:val="001761FB"/>
  </w:style>
  <w:style w:type="character" w:customStyle="1" w:styleId="WW8Num6z4">
    <w:name w:val="WW8Num6z4"/>
    <w:uiPriority w:val="99"/>
    <w:qFormat/>
    <w:rsid w:val="001761FB"/>
  </w:style>
  <w:style w:type="character" w:customStyle="1" w:styleId="WW8Num6z5">
    <w:name w:val="WW8Num6z5"/>
    <w:uiPriority w:val="99"/>
    <w:qFormat/>
    <w:rsid w:val="001761FB"/>
  </w:style>
  <w:style w:type="character" w:customStyle="1" w:styleId="WW8Num6z6">
    <w:name w:val="WW8Num6z6"/>
    <w:uiPriority w:val="99"/>
    <w:qFormat/>
    <w:rsid w:val="001761FB"/>
  </w:style>
  <w:style w:type="character" w:customStyle="1" w:styleId="WW8Num6z7">
    <w:name w:val="WW8Num6z7"/>
    <w:uiPriority w:val="99"/>
    <w:qFormat/>
    <w:rsid w:val="001761FB"/>
  </w:style>
  <w:style w:type="character" w:customStyle="1" w:styleId="WW8Num6z8">
    <w:name w:val="WW8Num6z8"/>
    <w:uiPriority w:val="99"/>
    <w:qFormat/>
    <w:rsid w:val="001761FB"/>
  </w:style>
  <w:style w:type="character" w:customStyle="1" w:styleId="WW8Num7z1">
    <w:name w:val="WW8Num7z1"/>
    <w:uiPriority w:val="99"/>
    <w:qFormat/>
    <w:rsid w:val="001761FB"/>
  </w:style>
  <w:style w:type="character" w:customStyle="1" w:styleId="WW8Num7z2">
    <w:name w:val="WW8Num7z2"/>
    <w:uiPriority w:val="99"/>
    <w:qFormat/>
    <w:rsid w:val="001761FB"/>
  </w:style>
  <w:style w:type="character" w:customStyle="1" w:styleId="WW8Num7z3">
    <w:name w:val="WW8Num7z3"/>
    <w:uiPriority w:val="99"/>
    <w:qFormat/>
    <w:rsid w:val="001761FB"/>
  </w:style>
  <w:style w:type="character" w:customStyle="1" w:styleId="WW8Num7z4">
    <w:name w:val="WW8Num7z4"/>
    <w:uiPriority w:val="99"/>
    <w:qFormat/>
    <w:rsid w:val="001761FB"/>
  </w:style>
  <w:style w:type="character" w:customStyle="1" w:styleId="WW8Num7z5">
    <w:name w:val="WW8Num7z5"/>
    <w:uiPriority w:val="99"/>
    <w:qFormat/>
    <w:rsid w:val="001761FB"/>
  </w:style>
  <w:style w:type="character" w:customStyle="1" w:styleId="WW8Num7z6">
    <w:name w:val="WW8Num7z6"/>
    <w:uiPriority w:val="99"/>
    <w:qFormat/>
    <w:rsid w:val="001761FB"/>
  </w:style>
  <w:style w:type="character" w:customStyle="1" w:styleId="WW8Num7z7">
    <w:name w:val="WW8Num7z7"/>
    <w:uiPriority w:val="99"/>
    <w:qFormat/>
    <w:rsid w:val="001761FB"/>
  </w:style>
  <w:style w:type="character" w:customStyle="1" w:styleId="WW8Num7z8">
    <w:name w:val="WW8Num7z8"/>
    <w:uiPriority w:val="99"/>
    <w:qFormat/>
    <w:rsid w:val="001761FB"/>
  </w:style>
  <w:style w:type="character" w:customStyle="1" w:styleId="WW8Num8z1">
    <w:name w:val="WW8Num8z1"/>
    <w:uiPriority w:val="99"/>
    <w:qFormat/>
    <w:rsid w:val="001761FB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1761FB"/>
  </w:style>
  <w:style w:type="character" w:customStyle="1" w:styleId="WW8Num8z3">
    <w:name w:val="WW8Num8z3"/>
    <w:uiPriority w:val="99"/>
    <w:qFormat/>
    <w:rsid w:val="001761FB"/>
  </w:style>
  <w:style w:type="character" w:customStyle="1" w:styleId="WW8Num8z4">
    <w:name w:val="WW8Num8z4"/>
    <w:uiPriority w:val="99"/>
    <w:qFormat/>
    <w:rsid w:val="001761FB"/>
  </w:style>
  <w:style w:type="character" w:customStyle="1" w:styleId="WW8Num8z5">
    <w:name w:val="WW8Num8z5"/>
    <w:uiPriority w:val="99"/>
    <w:qFormat/>
    <w:rsid w:val="001761FB"/>
  </w:style>
  <w:style w:type="character" w:customStyle="1" w:styleId="WW8Num8z6">
    <w:name w:val="WW8Num8z6"/>
    <w:uiPriority w:val="99"/>
    <w:qFormat/>
    <w:rsid w:val="001761FB"/>
  </w:style>
  <w:style w:type="character" w:customStyle="1" w:styleId="WW8Num8z7">
    <w:name w:val="WW8Num8z7"/>
    <w:uiPriority w:val="99"/>
    <w:qFormat/>
    <w:rsid w:val="001761FB"/>
  </w:style>
  <w:style w:type="character" w:customStyle="1" w:styleId="WW8Num8z8">
    <w:name w:val="WW8Num8z8"/>
    <w:uiPriority w:val="99"/>
    <w:qFormat/>
    <w:rsid w:val="001761FB"/>
  </w:style>
  <w:style w:type="character" w:customStyle="1" w:styleId="WW8Num10z1">
    <w:name w:val="WW8Num10z1"/>
    <w:uiPriority w:val="99"/>
    <w:qFormat/>
    <w:rsid w:val="001761FB"/>
  </w:style>
  <w:style w:type="character" w:customStyle="1" w:styleId="WW8Num10z2">
    <w:name w:val="WW8Num10z2"/>
    <w:uiPriority w:val="99"/>
    <w:qFormat/>
    <w:rsid w:val="001761FB"/>
  </w:style>
  <w:style w:type="character" w:customStyle="1" w:styleId="WW8Num10z3">
    <w:name w:val="WW8Num10z3"/>
    <w:uiPriority w:val="99"/>
    <w:qFormat/>
    <w:rsid w:val="001761FB"/>
  </w:style>
  <w:style w:type="character" w:customStyle="1" w:styleId="WW8Num10z4">
    <w:name w:val="WW8Num10z4"/>
    <w:uiPriority w:val="99"/>
    <w:qFormat/>
    <w:rsid w:val="001761FB"/>
  </w:style>
  <w:style w:type="character" w:customStyle="1" w:styleId="WW8Num10z5">
    <w:name w:val="WW8Num10z5"/>
    <w:uiPriority w:val="99"/>
    <w:qFormat/>
    <w:rsid w:val="001761FB"/>
  </w:style>
  <w:style w:type="character" w:customStyle="1" w:styleId="WW8Num10z6">
    <w:name w:val="WW8Num10z6"/>
    <w:uiPriority w:val="99"/>
    <w:qFormat/>
    <w:rsid w:val="001761FB"/>
  </w:style>
  <w:style w:type="character" w:customStyle="1" w:styleId="WW8Num10z7">
    <w:name w:val="WW8Num10z7"/>
    <w:uiPriority w:val="99"/>
    <w:qFormat/>
    <w:rsid w:val="001761FB"/>
  </w:style>
  <w:style w:type="character" w:customStyle="1" w:styleId="WW8Num10z8">
    <w:name w:val="WW8Num10z8"/>
    <w:uiPriority w:val="99"/>
    <w:qFormat/>
    <w:rsid w:val="001761FB"/>
  </w:style>
  <w:style w:type="character" w:customStyle="1" w:styleId="WW8Num11z1">
    <w:name w:val="WW8Num11z1"/>
    <w:uiPriority w:val="99"/>
    <w:qFormat/>
    <w:rsid w:val="001761FB"/>
    <w:rPr>
      <w:sz w:val="20"/>
    </w:rPr>
  </w:style>
  <w:style w:type="character" w:customStyle="1" w:styleId="WW8Num11z2">
    <w:name w:val="WW8Num11z2"/>
    <w:uiPriority w:val="99"/>
    <w:qFormat/>
    <w:rsid w:val="001761FB"/>
  </w:style>
  <w:style w:type="character" w:customStyle="1" w:styleId="WW8Num11z3">
    <w:name w:val="WW8Num11z3"/>
    <w:uiPriority w:val="99"/>
    <w:qFormat/>
    <w:rsid w:val="001761FB"/>
  </w:style>
  <w:style w:type="character" w:customStyle="1" w:styleId="WW8Num11z4">
    <w:name w:val="WW8Num11z4"/>
    <w:uiPriority w:val="99"/>
    <w:qFormat/>
    <w:rsid w:val="001761FB"/>
  </w:style>
  <w:style w:type="character" w:customStyle="1" w:styleId="WW8Num11z5">
    <w:name w:val="WW8Num11z5"/>
    <w:uiPriority w:val="99"/>
    <w:qFormat/>
    <w:rsid w:val="001761FB"/>
  </w:style>
  <w:style w:type="character" w:customStyle="1" w:styleId="WW8Num11z6">
    <w:name w:val="WW8Num11z6"/>
    <w:uiPriority w:val="99"/>
    <w:qFormat/>
    <w:rsid w:val="001761FB"/>
  </w:style>
  <w:style w:type="character" w:customStyle="1" w:styleId="WW8Num11z7">
    <w:name w:val="WW8Num11z7"/>
    <w:uiPriority w:val="99"/>
    <w:qFormat/>
    <w:rsid w:val="001761FB"/>
  </w:style>
  <w:style w:type="character" w:customStyle="1" w:styleId="WW8Num11z8">
    <w:name w:val="WW8Num11z8"/>
    <w:uiPriority w:val="99"/>
    <w:qFormat/>
    <w:rsid w:val="001761FB"/>
  </w:style>
  <w:style w:type="character" w:customStyle="1" w:styleId="WW8Num12z2">
    <w:name w:val="WW8Num12z2"/>
    <w:uiPriority w:val="99"/>
    <w:qFormat/>
    <w:rsid w:val="001761FB"/>
    <w:rPr>
      <w:rFonts w:ascii="Wingdings" w:hAnsi="Wingdings"/>
    </w:rPr>
  </w:style>
  <w:style w:type="character" w:customStyle="1" w:styleId="WW8Num12z3">
    <w:name w:val="WW8Num12z3"/>
    <w:uiPriority w:val="99"/>
    <w:qFormat/>
    <w:rsid w:val="001761FB"/>
    <w:rPr>
      <w:rFonts w:ascii="Symbol" w:hAnsi="Symbol"/>
    </w:rPr>
  </w:style>
  <w:style w:type="character" w:customStyle="1" w:styleId="WW8Num12z4">
    <w:name w:val="WW8Num12z4"/>
    <w:uiPriority w:val="99"/>
    <w:qFormat/>
    <w:rsid w:val="001761FB"/>
    <w:rPr>
      <w:rFonts w:ascii="Courier New" w:hAnsi="Courier New"/>
    </w:rPr>
  </w:style>
  <w:style w:type="character" w:customStyle="1" w:styleId="WW8Num13z1">
    <w:name w:val="WW8Num13z1"/>
    <w:uiPriority w:val="99"/>
    <w:qFormat/>
    <w:rsid w:val="001761FB"/>
  </w:style>
  <w:style w:type="character" w:customStyle="1" w:styleId="WW8Num13z2">
    <w:name w:val="WW8Num13z2"/>
    <w:uiPriority w:val="99"/>
    <w:qFormat/>
    <w:rsid w:val="001761FB"/>
  </w:style>
  <w:style w:type="character" w:customStyle="1" w:styleId="WW8Num13z3">
    <w:name w:val="WW8Num13z3"/>
    <w:uiPriority w:val="99"/>
    <w:qFormat/>
    <w:rsid w:val="001761FB"/>
  </w:style>
  <w:style w:type="character" w:customStyle="1" w:styleId="WW8Num13z4">
    <w:name w:val="WW8Num13z4"/>
    <w:uiPriority w:val="99"/>
    <w:qFormat/>
    <w:rsid w:val="001761FB"/>
  </w:style>
  <w:style w:type="character" w:customStyle="1" w:styleId="WW8Num13z5">
    <w:name w:val="WW8Num13z5"/>
    <w:uiPriority w:val="99"/>
    <w:qFormat/>
    <w:rsid w:val="001761FB"/>
  </w:style>
  <w:style w:type="character" w:customStyle="1" w:styleId="WW8Num13z6">
    <w:name w:val="WW8Num13z6"/>
    <w:uiPriority w:val="99"/>
    <w:qFormat/>
    <w:rsid w:val="001761FB"/>
  </w:style>
  <w:style w:type="character" w:customStyle="1" w:styleId="WW8Num13z7">
    <w:name w:val="WW8Num13z7"/>
    <w:uiPriority w:val="99"/>
    <w:qFormat/>
    <w:rsid w:val="001761FB"/>
  </w:style>
  <w:style w:type="character" w:customStyle="1" w:styleId="WW8Num13z8">
    <w:name w:val="WW8Num13z8"/>
    <w:uiPriority w:val="99"/>
    <w:qFormat/>
    <w:rsid w:val="001761FB"/>
  </w:style>
  <w:style w:type="character" w:customStyle="1" w:styleId="WW8Num14z1">
    <w:name w:val="WW8Num14z1"/>
    <w:uiPriority w:val="99"/>
    <w:qFormat/>
    <w:rsid w:val="001761FB"/>
  </w:style>
  <w:style w:type="character" w:customStyle="1" w:styleId="WW8Num14z2">
    <w:name w:val="WW8Num14z2"/>
    <w:uiPriority w:val="99"/>
    <w:qFormat/>
    <w:rsid w:val="001761FB"/>
  </w:style>
  <w:style w:type="character" w:customStyle="1" w:styleId="WW8Num14z3">
    <w:name w:val="WW8Num14z3"/>
    <w:uiPriority w:val="99"/>
    <w:qFormat/>
    <w:rsid w:val="001761FB"/>
  </w:style>
  <w:style w:type="character" w:customStyle="1" w:styleId="WW8Num14z4">
    <w:name w:val="WW8Num14z4"/>
    <w:uiPriority w:val="99"/>
    <w:qFormat/>
    <w:rsid w:val="001761FB"/>
  </w:style>
  <w:style w:type="character" w:customStyle="1" w:styleId="WW8Num14z5">
    <w:name w:val="WW8Num14z5"/>
    <w:uiPriority w:val="99"/>
    <w:qFormat/>
    <w:rsid w:val="001761FB"/>
  </w:style>
  <w:style w:type="character" w:customStyle="1" w:styleId="WW8Num14z6">
    <w:name w:val="WW8Num14z6"/>
    <w:uiPriority w:val="99"/>
    <w:qFormat/>
    <w:rsid w:val="001761FB"/>
  </w:style>
  <w:style w:type="character" w:customStyle="1" w:styleId="WW8Num14z7">
    <w:name w:val="WW8Num14z7"/>
    <w:uiPriority w:val="99"/>
    <w:qFormat/>
    <w:rsid w:val="001761FB"/>
  </w:style>
  <w:style w:type="character" w:customStyle="1" w:styleId="WW8Num14z8">
    <w:name w:val="WW8Num14z8"/>
    <w:uiPriority w:val="99"/>
    <w:qFormat/>
    <w:rsid w:val="001761FB"/>
  </w:style>
  <w:style w:type="character" w:customStyle="1" w:styleId="WW8Num15z1">
    <w:name w:val="WW8Num15z1"/>
    <w:uiPriority w:val="99"/>
    <w:qFormat/>
    <w:rsid w:val="001761FB"/>
  </w:style>
  <w:style w:type="character" w:customStyle="1" w:styleId="WW8Num15z2">
    <w:name w:val="WW8Num15z2"/>
    <w:uiPriority w:val="99"/>
    <w:qFormat/>
    <w:rsid w:val="001761FB"/>
  </w:style>
  <w:style w:type="character" w:customStyle="1" w:styleId="WW8Num15z3">
    <w:name w:val="WW8Num15z3"/>
    <w:uiPriority w:val="99"/>
    <w:qFormat/>
    <w:rsid w:val="001761FB"/>
  </w:style>
  <w:style w:type="character" w:customStyle="1" w:styleId="WW8Num15z4">
    <w:name w:val="WW8Num15z4"/>
    <w:uiPriority w:val="99"/>
    <w:qFormat/>
    <w:rsid w:val="001761FB"/>
  </w:style>
  <w:style w:type="character" w:customStyle="1" w:styleId="WW8Num15z5">
    <w:name w:val="WW8Num15z5"/>
    <w:uiPriority w:val="99"/>
    <w:qFormat/>
    <w:rsid w:val="001761FB"/>
  </w:style>
  <w:style w:type="character" w:customStyle="1" w:styleId="WW8Num15z6">
    <w:name w:val="WW8Num15z6"/>
    <w:uiPriority w:val="99"/>
    <w:qFormat/>
    <w:rsid w:val="001761FB"/>
  </w:style>
  <w:style w:type="character" w:customStyle="1" w:styleId="WW8Num15z7">
    <w:name w:val="WW8Num15z7"/>
    <w:uiPriority w:val="99"/>
    <w:qFormat/>
    <w:rsid w:val="001761FB"/>
  </w:style>
  <w:style w:type="character" w:customStyle="1" w:styleId="WW8Num15z8">
    <w:name w:val="WW8Num15z8"/>
    <w:uiPriority w:val="99"/>
    <w:qFormat/>
    <w:rsid w:val="001761FB"/>
  </w:style>
  <w:style w:type="character" w:customStyle="1" w:styleId="WW8Num16z1">
    <w:name w:val="WW8Num16z1"/>
    <w:uiPriority w:val="99"/>
    <w:qFormat/>
    <w:rsid w:val="001761FB"/>
  </w:style>
  <w:style w:type="character" w:customStyle="1" w:styleId="WW8Num16z2">
    <w:name w:val="WW8Num16z2"/>
    <w:uiPriority w:val="99"/>
    <w:qFormat/>
    <w:rsid w:val="001761FB"/>
  </w:style>
  <w:style w:type="character" w:customStyle="1" w:styleId="WW8Num16z3">
    <w:name w:val="WW8Num16z3"/>
    <w:uiPriority w:val="99"/>
    <w:qFormat/>
    <w:rsid w:val="001761FB"/>
  </w:style>
  <w:style w:type="character" w:customStyle="1" w:styleId="WW8Num16z4">
    <w:name w:val="WW8Num16z4"/>
    <w:uiPriority w:val="99"/>
    <w:qFormat/>
    <w:rsid w:val="001761FB"/>
  </w:style>
  <w:style w:type="character" w:customStyle="1" w:styleId="WW8Num16z5">
    <w:name w:val="WW8Num16z5"/>
    <w:uiPriority w:val="99"/>
    <w:qFormat/>
    <w:rsid w:val="001761FB"/>
  </w:style>
  <w:style w:type="character" w:customStyle="1" w:styleId="WW8Num16z6">
    <w:name w:val="WW8Num16z6"/>
    <w:uiPriority w:val="99"/>
    <w:qFormat/>
    <w:rsid w:val="001761FB"/>
  </w:style>
  <w:style w:type="character" w:customStyle="1" w:styleId="WW8Num16z7">
    <w:name w:val="WW8Num16z7"/>
    <w:uiPriority w:val="99"/>
    <w:qFormat/>
    <w:rsid w:val="001761FB"/>
  </w:style>
  <w:style w:type="character" w:customStyle="1" w:styleId="WW8Num16z8">
    <w:name w:val="WW8Num16z8"/>
    <w:uiPriority w:val="99"/>
    <w:qFormat/>
    <w:rsid w:val="001761FB"/>
  </w:style>
  <w:style w:type="character" w:customStyle="1" w:styleId="affffffff1">
    <w:name w:val="Символ нумерации"/>
    <w:uiPriority w:val="99"/>
    <w:qFormat/>
    <w:rsid w:val="001761FB"/>
  </w:style>
  <w:style w:type="paragraph" w:customStyle="1" w:styleId="1ffff3">
    <w:name w:val="Название1"/>
    <w:basedOn w:val="a2"/>
    <w:uiPriority w:val="99"/>
    <w:qFormat/>
    <w:rsid w:val="001761FB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1761FB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1761FB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1761FB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1761FB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1761FB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1761FB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1761FB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1761FB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1761FB"/>
    <w:rPr>
      <w:sz w:val="24"/>
    </w:rPr>
  </w:style>
  <w:style w:type="character" w:customStyle="1" w:styleId="501">
    <w:name w:val="Знак Знак501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1761FB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1761FB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1761FB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1761FB"/>
    <w:rPr>
      <w:rFonts w:cs="Times New Roman"/>
    </w:rPr>
  </w:style>
  <w:style w:type="character" w:customStyle="1" w:styleId="Heading12">
    <w:name w:val="Heading 12 Знак Знак"/>
    <w:uiPriority w:val="99"/>
    <w:qFormat/>
    <w:rsid w:val="001761FB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1761FB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1761FB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1761FB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1761FB"/>
    <w:rPr>
      <w:lang w:eastAsia="en-US"/>
    </w:rPr>
  </w:style>
  <w:style w:type="character" w:customStyle="1" w:styleId="225">
    <w:name w:val="Заголовок 2 Знак2"/>
    <w:uiPriority w:val="99"/>
    <w:qFormat/>
    <w:rsid w:val="001761FB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1761FB"/>
    <w:rPr>
      <w:sz w:val="24"/>
    </w:rPr>
  </w:style>
  <w:style w:type="paragraph" w:customStyle="1" w:styleId="paragraf2">
    <w:name w:val="paragraf2"/>
    <w:basedOn w:val="a2"/>
    <w:uiPriority w:val="99"/>
    <w:qFormat/>
    <w:rsid w:val="001761FB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1761FB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1761FB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1761FB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1761FB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1761FB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1761FB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1761FB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1761FB"/>
    <w:rPr>
      <w:color w:val="auto"/>
    </w:rPr>
  </w:style>
  <w:style w:type="paragraph" w:customStyle="1" w:styleId="affffffff3">
    <w:name w:val="Обычный.Нормальный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1761FB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1761FB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1761FB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1761FB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1761FB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1761FB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1761FB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1761FB"/>
    <w:rPr>
      <w:i/>
    </w:rPr>
  </w:style>
  <w:style w:type="character" w:customStyle="1" w:styleId="font2">
    <w:name w:val="font2"/>
    <w:uiPriority w:val="99"/>
    <w:qFormat/>
    <w:rsid w:val="001761FB"/>
  </w:style>
  <w:style w:type="character" w:customStyle="1" w:styleId="keyworddef1">
    <w:name w:val="keyword_def1"/>
    <w:uiPriority w:val="99"/>
    <w:qFormat/>
    <w:rsid w:val="001761FB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1761FB"/>
    <w:rPr>
      <w:b/>
    </w:rPr>
  </w:style>
  <w:style w:type="paragraph" w:customStyle="1" w:styleId="affffffff5">
    <w:name w:val="Текст документа"/>
    <w:basedOn w:val="a2"/>
    <w:uiPriority w:val="99"/>
    <w:qFormat/>
    <w:rsid w:val="001761FB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1761FB"/>
    <w:rPr>
      <w:i/>
    </w:rPr>
  </w:style>
  <w:style w:type="paragraph" w:customStyle="1" w:styleId="Style164">
    <w:name w:val="Style16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1761FB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1761FB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1761FB"/>
    <w:rPr>
      <w:i/>
    </w:rPr>
  </w:style>
  <w:style w:type="paragraph" w:customStyle="1" w:styleId="68">
    <w:name w:val="Обычный (веб)6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1761FB"/>
  </w:style>
  <w:style w:type="character" w:customStyle="1" w:styleId="pav31">
    <w:name w:val="pav31"/>
    <w:uiPriority w:val="99"/>
    <w:qFormat/>
    <w:rsid w:val="001761FB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1761FB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1761FB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1761FB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1761FB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1761FB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1761FB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1761FB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1761FB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1761FB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1761FB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1761FB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1761FB"/>
  </w:style>
  <w:style w:type="character" w:customStyle="1" w:styleId="fontstyle160">
    <w:name w:val="fontstyle16"/>
    <w:uiPriority w:val="99"/>
    <w:qFormat/>
    <w:rsid w:val="001761FB"/>
  </w:style>
  <w:style w:type="character" w:customStyle="1" w:styleId="noprint">
    <w:name w:val="noprint"/>
    <w:uiPriority w:val="99"/>
    <w:qFormat/>
    <w:rsid w:val="001761FB"/>
  </w:style>
  <w:style w:type="paragraph" w:customStyle="1" w:styleId="center">
    <w:name w:val="cent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1761FB"/>
  </w:style>
  <w:style w:type="character" w:customStyle="1" w:styleId="Typewriter">
    <w:name w:val="Typewriter"/>
    <w:uiPriority w:val="99"/>
    <w:qFormat/>
    <w:rsid w:val="001761FB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1761FB"/>
  </w:style>
  <w:style w:type="character" w:customStyle="1" w:styleId="texample">
    <w:name w:val="texample"/>
    <w:uiPriority w:val="99"/>
    <w:qFormat/>
    <w:rsid w:val="001761FB"/>
  </w:style>
  <w:style w:type="character" w:customStyle="1" w:styleId="sentence">
    <w:name w:val="sentence"/>
    <w:uiPriority w:val="99"/>
    <w:qFormat/>
    <w:rsid w:val="001761FB"/>
  </w:style>
  <w:style w:type="character" w:customStyle="1" w:styleId="input">
    <w:name w:val="input"/>
    <w:uiPriority w:val="99"/>
    <w:qFormat/>
    <w:rsid w:val="001761FB"/>
  </w:style>
  <w:style w:type="character" w:customStyle="1" w:styleId="xmlemitalic">
    <w:name w:val="xml_em_italic"/>
    <w:uiPriority w:val="99"/>
    <w:qFormat/>
    <w:rsid w:val="001761FB"/>
  </w:style>
  <w:style w:type="character" w:customStyle="1" w:styleId="serp-urlitem">
    <w:name w:val="serp-url__item"/>
    <w:uiPriority w:val="99"/>
    <w:qFormat/>
    <w:rsid w:val="001761FB"/>
  </w:style>
  <w:style w:type="character" w:customStyle="1" w:styleId="1ffff9">
    <w:name w:val="Гиперссылка1"/>
    <w:uiPriority w:val="99"/>
    <w:qFormat/>
    <w:rsid w:val="001761FB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1761FB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1761FB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1761FB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1761FB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1761FB"/>
  </w:style>
  <w:style w:type="character" w:customStyle="1" w:styleId="zagl">
    <w:name w:val="zagl"/>
    <w:uiPriority w:val="99"/>
    <w:qFormat/>
    <w:rsid w:val="001761FB"/>
  </w:style>
  <w:style w:type="character" w:customStyle="1" w:styleId="FontStyle135">
    <w:name w:val="Font Style135"/>
    <w:uiPriority w:val="99"/>
    <w:qFormat/>
    <w:rsid w:val="001761FB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1761FB"/>
    <w:rPr>
      <w:vanish/>
    </w:rPr>
  </w:style>
  <w:style w:type="character" w:customStyle="1" w:styleId="butback">
    <w:name w:val="butback"/>
    <w:uiPriority w:val="99"/>
    <w:qFormat/>
    <w:rsid w:val="001761FB"/>
  </w:style>
  <w:style w:type="character" w:customStyle="1" w:styleId="3f8">
    <w:name w:val="Основной текст Знак Знак3"/>
    <w:uiPriority w:val="99"/>
    <w:locked/>
    <w:rsid w:val="001761FB"/>
    <w:rPr>
      <w:sz w:val="24"/>
      <w:lang w:val="ru-RU" w:eastAsia="ru-RU"/>
    </w:rPr>
  </w:style>
  <w:style w:type="character" w:customStyle="1" w:styleId="a30">
    <w:name w:val="a3"/>
    <w:uiPriority w:val="99"/>
    <w:qFormat/>
    <w:rsid w:val="001761FB"/>
  </w:style>
  <w:style w:type="character" w:customStyle="1" w:styleId="formula">
    <w:name w:val="formula"/>
    <w:uiPriority w:val="99"/>
    <w:qFormat/>
    <w:rsid w:val="001761FB"/>
  </w:style>
  <w:style w:type="character" w:customStyle="1" w:styleId="style170">
    <w:name w:val="style17"/>
    <w:uiPriority w:val="99"/>
    <w:qFormat/>
    <w:rsid w:val="001761FB"/>
  </w:style>
  <w:style w:type="character" w:customStyle="1" w:styleId="texhtml">
    <w:name w:val="texhtml"/>
    <w:uiPriority w:val="99"/>
    <w:qFormat/>
    <w:rsid w:val="001761FB"/>
  </w:style>
  <w:style w:type="character" w:customStyle="1" w:styleId="style230">
    <w:name w:val="style23"/>
    <w:uiPriority w:val="99"/>
    <w:qFormat/>
    <w:rsid w:val="001761FB"/>
  </w:style>
  <w:style w:type="character" w:customStyle="1" w:styleId="BodyTextChar1">
    <w:name w:val="Body Text Char1"/>
    <w:uiPriority w:val="99"/>
    <w:qFormat/>
    <w:locked/>
    <w:rsid w:val="001761FB"/>
    <w:rPr>
      <w:sz w:val="24"/>
      <w:lang w:eastAsia="ru-RU"/>
    </w:rPr>
  </w:style>
  <w:style w:type="character" w:customStyle="1" w:styleId="FontStyle29">
    <w:name w:val="Font Style29"/>
    <w:uiPriority w:val="99"/>
    <w:qFormat/>
    <w:rsid w:val="001761FB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1761FB"/>
  </w:style>
  <w:style w:type="character" w:customStyle="1" w:styleId="answer-source">
    <w:name w:val="answer-source"/>
    <w:uiPriority w:val="99"/>
    <w:qFormat/>
    <w:rsid w:val="001761FB"/>
  </w:style>
  <w:style w:type="character" w:customStyle="1" w:styleId="reftag">
    <w:name w:val="reftag"/>
    <w:uiPriority w:val="99"/>
    <w:qFormat/>
    <w:rsid w:val="001761FB"/>
  </w:style>
  <w:style w:type="character" w:customStyle="1" w:styleId="tgc">
    <w:name w:val="_tgc"/>
    <w:uiPriority w:val="99"/>
    <w:qFormat/>
    <w:rsid w:val="001761FB"/>
  </w:style>
  <w:style w:type="paragraph" w:customStyle="1" w:styleId="Style134">
    <w:name w:val="Style13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1761FB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1761FB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1761FB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1761FB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1761FB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1761FB"/>
  </w:style>
  <w:style w:type="character" w:customStyle="1" w:styleId="s13">
    <w:name w:val="s13"/>
    <w:uiPriority w:val="99"/>
    <w:qFormat/>
    <w:rsid w:val="001761FB"/>
  </w:style>
  <w:style w:type="paragraph" w:customStyle="1" w:styleId="p29">
    <w:name w:val="p29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1761FB"/>
  </w:style>
  <w:style w:type="character" w:customStyle="1" w:styleId="s15">
    <w:name w:val="s15"/>
    <w:uiPriority w:val="99"/>
    <w:qFormat/>
    <w:rsid w:val="001761FB"/>
  </w:style>
  <w:style w:type="paragraph" w:customStyle="1" w:styleId="p33">
    <w:name w:val="p3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1761FB"/>
  </w:style>
  <w:style w:type="paragraph" w:customStyle="1" w:styleId="p25">
    <w:name w:val="p25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1761FB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1761FB"/>
    <w:rPr>
      <w:sz w:val="24"/>
    </w:rPr>
  </w:style>
  <w:style w:type="character" w:customStyle="1" w:styleId="1ffffb">
    <w:name w:val="Красная строка Знак1"/>
    <w:uiPriority w:val="99"/>
    <w:qFormat/>
    <w:rsid w:val="001761FB"/>
    <w:rPr>
      <w:sz w:val="24"/>
    </w:rPr>
  </w:style>
  <w:style w:type="character" w:customStyle="1" w:styleId="2610">
    <w:name w:val="Знак Знак261"/>
    <w:uiPriority w:val="99"/>
    <w:qFormat/>
    <w:rsid w:val="001761FB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1761FB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1761FB"/>
    <w:rPr>
      <w:rFonts w:cs="Times New Roman"/>
    </w:rPr>
  </w:style>
  <w:style w:type="character" w:customStyle="1" w:styleId="2112">
    <w:name w:val="Цитата 2 Знак11"/>
    <w:uiPriority w:val="99"/>
    <w:qFormat/>
    <w:rsid w:val="001761FB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1761FB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1761FB"/>
    <w:rPr>
      <w:sz w:val="24"/>
    </w:rPr>
  </w:style>
  <w:style w:type="character" w:customStyle="1" w:styleId="613">
    <w:name w:val="Знак6 Знак Знак1"/>
    <w:uiPriority w:val="99"/>
    <w:qFormat/>
    <w:rsid w:val="001761FB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1761FB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1761FB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1761FB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1761FB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1761FB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1761FB"/>
    <w:rPr>
      <w:rFonts w:cs="Times New Roman"/>
    </w:rPr>
  </w:style>
  <w:style w:type="paragraph" w:customStyle="1" w:styleId="p21">
    <w:name w:val="p2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1761FB"/>
    <w:rPr>
      <w:color w:val="2C437A"/>
      <w:u w:val="none"/>
    </w:rPr>
  </w:style>
  <w:style w:type="character" w:customStyle="1" w:styleId="700">
    <w:name w:val="Знак Знак70"/>
    <w:uiPriority w:val="99"/>
    <w:qFormat/>
    <w:rsid w:val="001761FB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1761FB"/>
    <w:rPr>
      <w:b/>
      <w:sz w:val="28"/>
    </w:rPr>
  </w:style>
  <w:style w:type="character" w:customStyle="1" w:styleId="680">
    <w:name w:val="Знак Знак68"/>
    <w:uiPriority w:val="99"/>
    <w:qFormat/>
    <w:rsid w:val="001761FB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1761FB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1761FB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1761FB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1761FB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1761FB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1761FB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1761FB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1761FB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1761FB"/>
    <w:rPr>
      <w:shd w:val="clear" w:color="auto" w:fill="FFFFFF"/>
    </w:rPr>
  </w:style>
  <w:style w:type="paragraph" w:customStyle="1" w:styleId="WW-Normal">
    <w:name w:val="WW-Normal"/>
    <w:uiPriority w:val="99"/>
    <w:qFormat/>
    <w:rsid w:val="001761FB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1761FB"/>
    <w:rPr>
      <w:color w:val="000000"/>
      <w:sz w:val="20"/>
    </w:rPr>
  </w:style>
  <w:style w:type="character" w:customStyle="1" w:styleId="A31">
    <w:name w:val="A3"/>
    <w:uiPriority w:val="99"/>
    <w:qFormat/>
    <w:rsid w:val="001761FB"/>
    <w:rPr>
      <w:b/>
      <w:color w:val="000000"/>
      <w:sz w:val="30"/>
    </w:rPr>
  </w:style>
  <w:style w:type="character" w:customStyle="1" w:styleId="para6">
    <w:name w:val="para6"/>
    <w:uiPriority w:val="99"/>
    <w:qFormat/>
    <w:rsid w:val="001761FB"/>
  </w:style>
  <w:style w:type="character" w:customStyle="1" w:styleId="affffffff9">
    <w:name w:val="Абзац списка Знак"/>
    <w:link w:val="5a"/>
    <w:uiPriority w:val="34"/>
    <w:qFormat/>
    <w:locked/>
    <w:rsid w:val="001761FB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1761FB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1761FB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1761FB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1761FB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1761FB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1761FB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1761FB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1761FB"/>
    <w:rPr>
      <w:color w:val="808080"/>
    </w:rPr>
  </w:style>
  <w:style w:type="paragraph" w:customStyle="1" w:styleId="small">
    <w:name w:val="small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1761FB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1761FB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1761FB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1761FB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1761FB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1761FB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1761FB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1761FB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1761FB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1761FB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1761FB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1761FB"/>
  </w:style>
  <w:style w:type="paragraph" w:customStyle="1" w:styleId="affffffffc">
    <w:name w:val="_Обычный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1761FB"/>
  </w:style>
  <w:style w:type="paragraph" w:customStyle="1" w:styleId="1270">
    <w:name w:val="Стиль по ширине Первая строка:  127 см"/>
    <w:basedOn w:val="a2"/>
    <w:uiPriority w:val="99"/>
    <w:qFormat/>
    <w:rsid w:val="001761FB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1761FB"/>
    <w:rPr>
      <w:rFonts w:cs="Times New Roman"/>
    </w:rPr>
  </w:style>
  <w:style w:type="character" w:customStyle="1" w:styleId="hl">
    <w:name w:val="hl"/>
    <w:uiPriority w:val="99"/>
    <w:qFormat/>
    <w:rsid w:val="001761FB"/>
  </w:style>
  <w:style w:type="paragraph" w:customStyle="1" w:styleId="book">
    <w:name w:val="book"/>
    <w:basedOn w:val="a2"/>
    <w:uiPriority w:val="99"/>
    <w:qFormat/>
    <w:rsid w:val="001761FB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1761FB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1761FB"/>
  </w:style>
  <w:style w:type="paragraph" w:customStyle="1" w:styleId="12a">
    <w:name w:val="стиль12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1761FB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1761FB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1761FB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1761FB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1761FB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1761FB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1761FB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1761FB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1761FB"/>
    <w:rPr>
      <w:rFonts w:ascii="Wingdings" w:hAnsi="Wingdings"/>
    </w:rPr>
  </w:style>
  <w:style w:type="character" w:customStyle="1" w:styleId="WW8Num3z2">
    <w:name w:val="WW8Num3z2"/>
    <w:uiPriority w:val="99"/>
    <w:qFormat/>
    <w:rsid w:val="001761FB"/>
    <w:rPr>
      <w:rFonts w:ascii="Wingdings" w:hAnsi="Wingdings"/>
    </w:rPr>
  </w:style>
  <w:style w:type="character" w:customStyle="1" w:styleId="WW8Num3z3">
    <w:name w:val="WW8Num3z3"/>
    <w:uiPriority w:val="99"/>
    <w:qFormat/>
    <w:rsid w:val="001761FB"/>
    <w:rPr>
      <w:rFonts w:ascii="Symbol" w:hAnsi="Symbol"/>
    </w:rPr>
  </w:style>
  <w:style w:type="character" w:customStyle="1" w:styleId="WW8Num12z1">
    <w:name w:val="WW8Num12z1"/>
    <w:uiPriority w:val="99"/>
    <w:qFormat/>
    <w:rsid w:val="001761FB"/>
    <w:rPr>
      <w:b/>
    </w:rPr>
  </w:style>
  <w:style w:type="character" w:customStyle="1" w:styleId="WW8Num12z5">
    <w:name w:val="WW8Num12z5"/>
    <w:uiPriority w:val="99"/>
    <w:qFormat/>
    <w:rsid w:val="001761FB"/>
  </w:style>
  <w:style w:type="character" w:customStyle="1" w:styleId="WW8Num12z6">
    <w:name w:val="WW8Num12z6"/>
    <w:uiPriority w:val="99"/>
    <w:qFormat/>
    <w:rsid w:val="001761FB"/>
  </w:style>
  <w:style w:type="character" w:customStyle="1" w:styleId="WW8Num12z7">
    <w:name w:val="WW8Num12z7"/>
    <w:uiPriority w:val="99"/>
    <w:qFormat/>
    <w:rsid w:val="001761FB"/>
  </w:style>
  <w:style w:type="character" w:customStyle="1" w:styleId="WW8Num12z8">
    <w:name w:val="WW8Num12z8"/>
    <w:uiPriority w:val="99"/>
    <w:qFormat/>
    <w:rsid w:val="001761FB"/>
  </w:style>
  <w:style w:type="character" w:customStyle="1" w:styleId="WW8Num17z2">
    <w:name w:val="WW8Num17z2"/>
    <w:uiPriority w:val="99"/>
    <w:qFormat/>
    <w:rsid w:val="001761FB"/>
  </w:style>
  <w:style w:type="character" w:customStyle="1" w:styleId="WW8Num17z3">
    <w:name w:val="WW8Num17z3"/>
    <w:uiPriority w:val="99"/>
    <w:qFormat/>
    <w:rsid w:val="001761FB"/>
  </w:style>
  <w:style w:type="character" w:customStyle="1" w:styleId="WW8Num17z4">
    <w:name w:val="WW8Num17z4"/>
    <w:uiPriority w:val="99"/>
    <w:qFormat/>
    <w:rsid w:val="001761FB"/>
  </w:style>
  <w:style w:type="character" w:customStyle="1" w:styleId="WW8Num17z5">
    <w:name w:val="WW8Num17z5"/>
    <w:uiPriority w:val="99"/>
    <w:qFormat/>
    <w:rsid w:val="001761FB"/>
  </w:style>
  <w:style w:type="character" w:customStyle="1" w:styleId="WW8Num17z6">
    <w:name w:val="WW8Num17z6"/>
    <w:uiPriority w:val="99"/>
    <w:qFormat/>
    <w:rsid w:val="001761FB"/>
  </w:style>
  <w:style w:type="character" w:customStyle="1" w:styleId="WW8Num17z7">
    <w:name w:val="WW8Num17z7"/>
    <w:uiPriority w:val="99"/>
    <w:qFormat/>
    <w:rsid w:val="001761FB"/>
  </w:style>
  <w:style w:type="character" w:customStyle="1" w:styleId="WW8Num17z8">
    <w:name w:val="WW8Num17z8"/>
    <w:uiPriority w:val="99"/>
    <w:qFormat/>
    <w:rsid w:val="001761FB"/>
  </w:style>
  <w:style w:type="character" w:customStyle="1" w:styleId="WW8Num20z0">
    <w:name w:val="WW8Num20z0"/>
    <w:uiPriority w:val="99"/>
    <w:qFormat/>
    <w:rsid w:val="001761FB"/>
  </w:style>
  <w:style w:type="character" w:customStyle="1" w:styleId="WW8Num21z0">
    <w:name w:val="WW8Num21z0"/>
    <w:uiPriority w:val="99"/>
    <w:qFormat/>
    <w:rsid w:val="001761FB"/>
  </w:style>
  <w:style w:type="character" w:customStyle="1" w:styleId="WW8Num21z1">
    <w:name w:val="WW8Num21z1"/>
    <w:uiPriority w:val="99"/>
    <w:qFormat/>
    <w:rsid w:val="001761FB"/>
  </w:style>
  <w:style w:type="character" w:customStyle="1" w:styleId="WW8Num21z2">
    <w:name w:val="WW8Num21z2"/>
    <w:uiPriority w:val="99"/>
    <w:qFormat/>
    <w:rsid w:val="001761FB"/>
  </w:style>
  <w:style w:type="character" w:customStyle="1" w:styleId="WW8Num21z3">
    <w:name w:val="WW8Num21z3"/>
    <w:uiPriority w:val="99"/>
    <w:qFormat/>
    <w:rsid w:val="001761FB"/>
  </w:style>
  <w:style w:type="character" w:customStyle="1" w:styleId="WW8Num21z4">
    <w:name w:val="WW8Num21z4"/>
    <w:uiPriority w:val="99"/>
    <w:qFormat/>
    <w:rsid w:val="001761FB"/>
  </w:style>
  <w:style w:type="character" w:customStyle="1" w:styleId="WW8Num21z5">
    <w:name w:val="WW8Num21z5"/>
    <w:uiPriority w:val="99"/>
    <w:qFormat/>
    <w:rsid w:val="001761FB"/>
  </w:style>
  <w:style w:type="character" w:customStyle="1" w:styleId="WW8Num21z6">
    <w:name w:val="WW8Num21z6"/>
    <w:uiPriority w:val="99"/>
    <w:qFormat/>
    <w:rsid w:val="001761FB"/>
  </w:style>
  <w:style w:type="character" w:customStyle="1" w:styleId="WW8Num21z7">
    <w:name w:val="WW8Num21z7"/>
    <w:uiPriority w:val="99"/>
    <w:qFormat/>
    <w:rsid w:val="001761FB"/>
  </w:style>
  <w:style w:type="character" w:customStyle="1" w:styleId="WW8Num21z8">
    <w:name w:val="WW8Num21z8"/>
    <w:uiPriority w:val="99"/>
    <w:qFormat/>
    <w:rsid w:val="001761FB"/>
  </w:style>
  <w:style w:type="character" w:customStyle="1" w:styleId="WW8Num22z0">
    <w:name w:val="WW8Num22z0"/>
    <w:uiPriority w:val="99"/>
    <w:qFormat/>
    <w:rsid w:val="001761FB"/>
    <w:rPr>
      <w:rFonts w:ascii="Symbol" w:hAnsi="Symbol"/>
    </w:rPr>
  </w:style>
  <w:style w:type="character" w:customStyle="1" w:styleId="WW8Num22z1">
    <w:name w:val="WW8Num22z1"/>
    <w:uiPriority w:val="99"/>
    <w:qFormat/>
    <w:rsid w:val="001761FB"/>
    <w:rPr>
      <w:rFonts w:ascii="Courier New" w:hAnsi="Courier New"/>
    </w:rPr>
  </w:style>
  <w:style w:type="character" w:customStyle="1" w:styleId="WW8Num22z2">
    <w:name w:val="WW8Num22z2"/>
    <w:uiPriority w:val="99"/>
    <w:qFormat/>
    <w:rsid w:val="001761FB"/>
    <w:rPr>
      <w:rFonts w:ascii="Wingdings" w:hAnsi="Wingdings"/>
    </w:rPr>
  </w:style>
  <w:style w:type="character" w:customStyle="1" w:styleId="WW8Num23z0">
    <w:name w:val="WW8Num23z0"/>
    <w:uiPriority w:val="99"/>
    <w:qFormat/>
    <w:rsid w:val="001761FB"/>
  </w:style>
  <w:style w:type="character" w:customStyle="1" w:styleId="WW8Num23z1">
    <w:name w:val="WW8Num23z1"/>
    <w:uiPriority w:val="99"/>
    <w:qFormat/>
    <w:rsid w:val="001761FB"/>
  </w:style>
  <w:style w:type="character" w:customStyle="1" w:styleId="WW8Num23z2">
    <w:name w:val="WW8Num23z2"/>
    <w:uiPriority w:val="99"/>
    <w:qFormat/>
    <w:rsid w:val="001761FB"/>
  </w:style>
  <w:style w:type="character" w:customStyle="1" w:styleId="WW8Num23z3">
    <w:name w:val="WW8Num23z3"/>
    <w:uiPriority w:val="99"/>
    <w:qFormat/>
    <w:rsid w:val="001761FB"/>
  </w:style>
  <w:style w:type="character" w:customStyle="1" w:styleId="WW8Num23z4">
    <w:name w:val="WW8Num23z4"/>
    <w:uiPriority w:val="99"/>
    <w:qFormat/>
    <w:rsid w:val="001761FB"/>
  </w:style>
  <w:style w:type="character" w:customStyle="1" w:styleId="WW8Num23z5">
    <w:name w:val="WW8Num23z5"/>
    <w:uiPriority w:val="99"/>
    <w:qFormat/>
    <w:rsid w:val="001761FB"/>
  </w:style>
  <w:style w:type="character" w:customStyle="1" w:styleId="WW8Num23z6">
    <w:name w:val="WW8Num23z6"/>
    <w:uiPriority w:val="99"/>
    <w:qFormat/>
    <w:rsid w:val="001761FB"/>
  </w:style>
  <w:style w:type="character" w:customStyle="1" w:styleId="WW8Num23z7">
    <w:name w:val="WW8Num23z7"/>
    <w:uiPriority w:val="99"/>
    <w:qFormat/>
    <w:rsid w:val="001761FB"/>
  </w:style>
  <w:style w:type="character" w:customStyle="1" w:styleId="WW8Num23z8">
    <w:name w:val="WW8Num23z8"/>
    <w:uiPriority w:val="99"/>
    <w:qFormat/>
    <w:rsid w:val="001761FB"/>
  </w:style>
  <w:style w:type="character" w:customStyle="1" w:styleId="WW8Num24z0">
    <w:name w:val="WW8Num24z0"/>
    <w:uiPriority w:val="99"/>
    <w:qFormat/>
    <w:rsid w:val="001761FB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1761FB"/>
    <w:rPr>
      <w:rFonts w:ascii="Courier New" w:hAnsi="Courier New"/>
    </w:rPr>
  </w:style>
  <w:style w:type="character" w:customStyle="1" w:styleId="WW8Num24z2">
    <w:name w:val="WW8Num24z2"/>
    <w:uiPriority w:val="99"/>
    <w:qFormat/>
    <w:rsid w:val="001761FB"/>
    <w:rPr>
      <w:rFonts w:ascii="Wingdings" w:hAnsi="Wingdings"/>
    </w:rPr>
  </w:style>
  <w:style w:type="character" w:customStyle="1" w:styleId="WW8Num24z3">
    <w:name w:val="WW8Num24z3"/>
    <w:uiPriority w:val="99"/>
    <w:qFormat/>
    <w:rsid w:val="001761FB"/>
    <w:rPr>
      <w:rFonts w:ascii="Symbol" w:hAnsi="Symbol"/>
    </w:rPr>
  </w:style>
  <w:style w:type="character" w:customStyle="1" w:styleId="WW8Num25z0">
    <w:name w:val="WW8Num25z0"/>
    <w:uiPriority w:val="99"/>
    <w:qFormat/>
    <w:rsid w:val="001761FB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1761FB"/>
    <w:rPr>
      <w:rFonts w:ascii="Courier New" w:hAnsi="Courier New"/>
    </w:rPr>
  </w:style>
  <w:style w:type="character" w:customStyle="1" w:styleId="WW8Num25z2">
    <w:name w:val="WW8Num25z2"/>
    <w:uiPriority w:val="99"/>
    <w:qFormat/>
    <w:rsid w:val="001761FB"/>
    <w:rPr>
      <w:rFonts w:ascii="Wingdings" w:hAnsi="Wingdings"/>
    </w:rPr>
  </w:style>
  <w:style w:type="character" w:customStyle="1" w:styleId="WW8Num25z3">
    <w:name w:val="WW8Num25z3"/>
    <w:uiPriority w:val="99"/>
    <w:qFormat/>
    <w:rsid w:val="001761FB"/>
    <w:rPr>
      <w:rFonts w:ascii="Symbol" w:hAnsi="Symbol"/>
    </w:rPr>
  </w:style>
  <w:style w:type="character" w:customStyle="1" w:styleId="WW8Num26z0">
    <w:name w:val="WW8Num26z0"/>
    <w:uiPriority w:val="99"/>
    <w:qFormat/>
    <w:rsid w:val="001761FB"/>
    <w:rPr>
      <w:rFonts w:ascii="Symbol" w:hAnsi="Symbol"/>
    </w:rPr>
  </w:style>
  <w:style w:type="character" w:customStyle="1" w:styleId="WW8Num26z1">
    <w:name w:val="WW8Num26z1"/>
    <w:uiPriority w:val="99"/>
    <w:qFormat/>
    <w:rsid w:val="001761FB"/>
    <w:rPr>
      <w:rFonts w:ascii="Courier New" w:hAnsi="Courier New"/>
    </w:rPr>
  </w:style>
  <w:style w:type="character" w:customStyle="1" w:styleId="WW8Num26z2">
    <w:name w:val="WW8Num26z2"/>
    <w:uiPriority w:val="99"/>
    <w:qFormat/>
    <w:rsid w:val="001761FB"/>
    <w:rPr>
      <w:rFonts w:ascii="Wingdings" w:hAnsi="Wingdings"/>
    </w:rPr>
  </w:style>
  <w:style w:type="character" w:customStyle="1" w:styleId="WW8Num27z0">
    <w:name w:val="WW8Num27z0"/>
    <w:uiPriority w:val="99"/>
    <w:qFormat/>
    <w:rsid w:val="001761FB"/>
  </w:style>
  <w:style w:type="character" w:customStyle="1" w:styleId="WW8Num27z1">
    <w:name w:val="WW8Num27z1"/>
    <w:uiPriority w:val="99"/>
    <w:qFormat/>
    <w:rsid w:val="001761FB"/>
  </w:style>
  <w:style w:type="character" w:customStyle="1" w:styleId="WW8Num27z2">
    <w:name w:val="WW8Num27z2"/>
    <w:uiPriority w:val="99"/>
    <w:qFormat/>
    <w:rsid w:val="001761FB"/>
  </w:style>
  <w:style w:type="character" w:customStyle="1" w:styleId="WW8Num27z3">
    <w:name w:val="WW8Num27z3"/>
    <w:uiPriority w:val="99"/>
    <w:qFormat/>
    <w:rsid w:val="001761FB"/>
  </w:style>
  <w:style w:type="character" w:customStyle="1" w:styleId="WW8Num27z4">
    <w:name w:val="WW8Num27z4"/>
    <w:uiPriority w:val="99"/>
    <w:qFormat/>
    <w:rsid w:val="001761FB"/>
  </w:style>
  <w:style w:type="character" w:customStyle="1" w:styleId="WW8Num27z5">
    <w:name w:val="WW8Num27z5"/>
    <w:uiPriority w:val="99"/>
    <w:qFormat/>
    <w:rsid w:val="001761FB"/>
  </w:style>
  <w:style w:type="character" w:customStyle="1" w:styleId="WW8Num27z6">
    <w:name w:val="WW8Num27z6"/>
    <w:uiPriority w:val="99"/>
    <w:qFormat/>
    <w:rsid w:val="001761FB"/>
  </w:style>
  <w:style w:type="character" w:customStyle="1" w:styleId="WW8Num27z7">
    <w:name w:val="WW8Num27z7"/>
    <w:uiPriority w:val="99"/>
    <w:qFormat/>
    <w:rsid w:val="001761FB"/>
  </w:style>
  <w:style w:type="character" w:customStyle="1" w:styleId="WW8Num27z8">
    <w:name w:val="WW8Num27z8"/>
    <w:uiPriority w:val="99"/>
    <w:qFormat/>
    <w:rsid w:val="001761FB"/>
  </w:style>
  <w:style w:type="character" w:customStyle="1" w:styleId="WW8Num28z0">
    <w:name w:val="WW8Num28z0"/>
    <w:uiPriority w:val="99"/>
    <w:qFormat/>
    <w:rsid w:val="001761FB"/>
  </w:style>
  <w:style w:type="character" w:customStyle="1" w:styleId="WW8Num28z1">
    <w:name w:val="WW8Num28z1"/>
    <w:uiPriority w:val="99"/>
    <w:qFormat/>
    <w:rsid w:val="001761FB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1761FB"/>
  </w:style>
  <w:style w:type="character" w:customStyle="1" w:styleId="WW8Num28z3">
    <w:name w:val="WW8Num28z3"/>
    <w:uiPriority w:val="99"/>
    <w:qFormat/>
    <w:rsid w:val="001761FB"/>
  </w:style>
  <w:style w:type="character" w:customStyle="1" w:styleId="WW8Num28z4">
    <w:name w:val="WW8Num28z4"/>
    <w:uiPriority w:val="99"/>
    <w:qFormat/>
    <w:rsid w:val="001761FB"/>
  </w:style>
  <w:style w:type="character" w:customStyle="1" w:styleId="WW8Num28z5">
    <w:name w:val="WW8Num28z5"/>
    <w:uiPriority w:val="99"/>
    <w:qFormat/>
    <w:rsid w:val="001761FB"/>
  </w:style>
  <w:style w:type="character" w:customStyle="1" w:styleId="WW8Num28z6">
    <w:name w:val="WW8Num28z6"/>
    <w:uiPriority w:val="99"/>
    <w:qFormat/>
    <w:rsid w:val="001761FB"/>
  </w:style>
  <w:style w:type="character" w:customStyle="1" w:styleId="WW8Num28z7">
    <w:name w:val="WW8Num28z7"/>
    <w:uiPriority w:val="99"/>
    <w:qFormat/>
    <w:rsid w:val="001761FB"/>
  </w:style>
  <w:style w:type="character" w:customStyle="1" w:styleId="WW8Num28z8">
    <w:name w:val="WW8Num28z8"/>
    <w:uiPriority w:val="99"/>
    <w:qFormat/>
    <w:rsid w:val="001761FB"/>
  </w:style>
  <w:style w:type="character" w:customStyle="1" w:styleId="WW8Num29z0">
    <w:name w:val="WW8Num29z0"/>
    <w:uiPriority w:val="99"/>
    <w:qFormat/>
    <w:rsid w:val="001761FB"/>
  </w:style>
  <w:style w:type="character" w:customStyle="1" w:styleId="WW8Num29z1">
    <w:name w:val="WW8Num29z1"/>
    <w:uiPriority w:val="99"/>
    <w:qFormat/>
    <w:rsid w:val="001761FB"/>
  </w:style>
  <w:style w:type="character" w:customStyle="1" w:styleId="WW8Num29z2">
    <w:name w:val="WW8Num29z2"/>
    <w:uiPriority w:val="99"/>
    <w:qFormat/>
    <w:rsid w:val="001761FB"/>
  </w:style>
  <w:style w:type="character" w:customStyle="1" w:styleId="WW8Num29z3">
    <w:name w:val="WW8Num29z3"/>
    <w:uiPriority w:val="99"/>
    <w:qFormat/>
    <w:rsid w:val="001761FB"/>
  </w:style>
  <w:style w:type="character" w:customStyle="1" w:styleId="WW8Num29z4">
    <w:name w:val="WW8Num29z4"/>
    <w:uiPriority w:val="99"/>
    <w:qFormat/>
    <w:rsid w:val="001761FB"/>
  </w:style>
  <w:style w:type="character" w:customStyle="1" w:styleId="WW8Num29z5">
    <w:name w:val="WW8Num29z5"/>
    <w:uiPriority w:val="99"/>
    <w:qFormat/>
    <w:rsid w:val="001761FB"/>
  </w:style>
  <w:style w:type="character" w:customStyle="1" w:styleId="WW8Num29z6">
    <w:name w:val="WW8Num29z6"/>
    <w:uiPriority w:val="99"/>
    <w:qFormat/>
    <w:rsid w:val="001761FB"/>
  </w:style>
  <w:style w:type="character" w:customStyle="1" w:styleId="WW8Num29z7">
    <w:name w:val="WW8Num29z7"/>
    <w:uiPriority w:val="99"/>
    <w:qFormat/>
    <w:rsid w:val="001761FB"/>
  </w:style>
  <w:style w:type="character" w:customStyle="1" w:styleId="WW8Num29z8">
    <w:name w:val="WW8Num29z8"/>
    <w:uiPriority w:val="99"/>
    <w:qFormat/>
    <w:rsid w:val="001761FB"/>
  </w:style>
  <w:style w:type="character" w:customStyle="1" w:styleId="WW8Num30z0">
    <w:name w:val="WW8Num30z0"/>
    <w:uiPriority w:val="99"/>
    <w:qFormat/>
    <w:rsid w:val="001761FB"/>
    <w:rPr>
      <w:rFonts w:ascii="Wingdings" w:hAnsi="Wingdings"/>
    </w:rPr>
  </w:style>
  <w:style w:type="character" w:customStyle="1" w:styleId="WW8Num30z1">
    <w:name w:val="WW8Num30z1"/>
    <w:uiPriority w:val="99"/>
    <w:qFormat/>
    <w:rsid w:val="001761FB"/>
    <w:rPr>
      <w:rFonts w:ascii="Courier New" w:hAnsi="Courier New"/>
    </w:rPr>
  </w:style>
  <w:style w:type="character" w:customStyle="1" w:styleId="WW8Num30z3">
    <w:name w:val="WW8Num30z3"/>
    <w:uiPriority w:val="99"/>
    <w:qFormat/>
    <w:rsid w:val="001761FB"/>
    <w:rPr>
      <w:rFonts w:ascii="Symbol" w:hAnsi="Symbol"/>
    </w:rPr>
  </w:style>
  <w:style w:type="character" w:customStyle="1" w:styleId="WW8Num31z0">
    <w:name w:val="WW8Num31z0"/>
    <w:uiPriority w:val="99"/>
    <w:qFormat/>
    <w:rsid w:val="001761FB"/>
    <w:rPr>
      <w:rFonts w:ascii="Wingdings" w:hAnsi="Wingdings"/>
    </w:rPr>
  </w:style>
  <w:style w:type="character" w:customStyle="1" w:styleId="WW8Num31z1">
    <w:name w:val="WW8Num31z1"/>
    <w:uiPriority w:val="99"/>
    <w:qFormat/>
    <w:rsid w:val="001761FB"/>
    <w:rPr>
      <w:rFonts w:ascii="Courier New" w:hAnsi="Courier New"/>
    </w:rPr>
  </w:style>
  <w:style w:type="character" w:customStyle="1" w:styleId="WW8Num31z3">
    <w:name w:val="WW8Num31z3"/>
    <w:uiPriority w:val="99"/>
    <w:qFormat/>
    <w:rsid w:val="001761FB"/>
    <w:rPr>
      <w:rFonts w:ascii="Symbol" w:hAnsi="Symbol"/>
    </w:rPr>
  </w:style>
  <w:style w:type="character" w:customStyle="1" w:styleId="WW8Num32z0">
    <w:name w:val="WW8Num32z0"/>
    <w:uiPriority w:val="99"/>
    <w:qFormat/>
    <w:rsid w:val="001761FB"/>
  </w:style>
  <w:style w:type="character" w:customStyle="1" w:styleId="WW8Num32z1">
    <w:name w:val="WW8Num32z1"/>
    <w:uiPriority w:val="99"/>
    <w:qFormat/>
    <w:rsid w:val="001761FB"/>
    <w:rPr>
      <w:rFonts w:ascii="Courier New" w:hAnsi="Courier New"/>
    </w:rPr>
  </w:style>
  <w:style w:type="character" w:customStyle="1" w:styleId="WW8Num32z2">
    <w:name w:val="WW8Num32z2"/>
    <w:uiPriority w:val="99"/>
    <w:qFormat/>
    <w:rsid w:val="001761FB"/>
    <w:rPr>
      <w:rFonts w:ascii="Wingdings" w:hAnsi="Wingdings"/>
    </w:rPr>
  </w:style>
  <w:style w:type="character" w:customStyle="1" w:styleId="WW8Num32z3">
    <w:name w:val="WW8Num32z3"/>
    <w:uiPriority w:val="99"/>
    <w:qFormat/>
    <w:rsid w:val="001761FB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1761FB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1761FB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1761FB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1761FB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1761FB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1761FB"/>
    <w:rPr>
      <w:rFonts w:cs="Times New Roman"/>
    </w:rPr>
  </w:style>
  <w:style w:type="character" w:customStyle="1" w:styleId="WW8Num2z3">
    <w:name w:val="WW8Num2z3"/>
    <w:uiPriority w:val="99"/>
    <w:qFormat/>
    <w:rsid w:val="001761FB"/>
  </w:style>
  <w:style w:type="character" w:customStyle="1" w:styleId="WW8Num2z4">
    <w:name w:val="WW8Num2z4"/>
    <w:uiPriority w:val="99"/>
    <w:qFormat/>
    <w:rsid w:val="001761FB"/>
  </w:style>
  <w:style w:type="character" w:customStyle="1" w:styleId="WW8Num2z5">
    <w:name w:val="WW8Num2z5"/>
    <w:uiPriority w:val="99"/>
    <w:qFormat/>
    <w:rsid w:val="001761FB"/>
  </w:style>
  <w:style w:type="character" w:customStyle="1" w:styleId="WW8Num2z6">
    <w:name w:val="WW8Num2z6"/>
    <w:uiPriority w:val="99"/>
    <w:qFormat/>
    <w:rsid w:val="001761FB"/>
  </w:style>
  <w:style w:type="character" w:customStyle="1" w:styleId="WW8Num2z7">
    <w:name w:val="WW8Num2z7"/>
    <w:uiPriority w:val="99"/>
    <w:qFormat/>
    <w:rsid w:val="001761FB"/>
  </w:style>
  <w:style w:type="character" w:customStyle="1" w:styleId="WW8Num2z8">
    <w:name w:val="WW8Num2z8"/>
    <w:uiPriority w:val="99"/>
    <w:qFormat/>
    <w:rsid w:val="001761FB"/>
  </w:style>
  <w:style w:type="character" w:customStyle="1" w:styleId="WW8Num3z4">
    <w:name w:val="WW8Num3z4"/>
    <w:uiPriority w:val="99"/>
    <w:qFormat/>
    <w:rsid w:val="001761FB"/>
  </w:style>
  <w:style w:type="character" w:customStyle="1" w:styleId="WW8Num3z5">
    <w:name w:val="WW8Num3z5"/>
    <w:uiPriority w:val="99"/>
    <w:qFormat/>
    <w:rsid w:val="001761FB"/>
  </w:style>
  <w:style w:type="character" w:customStyle="1" w:styleId="WW8Num3z6">
    <w:name w:val="WW8Num3z6"/>
    <w:uiPriority w:val="99"/>
    <w:qFormat/>
    <w:rsid w:val="001761FB"/>
  </w:style>
  <w:style w:type="character" w:customStyle="1" w:styleId="WW8Num3z7">
    <w:name w:val="WW8Num3z7"/>
    <w:uiPriority w:val="99"/>
    <w:qFormat/>
    <w:rsid w:val="001761FB"/>
  </w:style>
  <w:style w:type="character" w:customStyle="1" w:styleId="WW8Num3z8">
    <w:name w:val="WW8Num3z8"/>
    <w:uiPriority w:val="99"/>
    <w:qFormat/>
    <w:rsid w:val="001761FB"/>
  </w:style>
  <w:style w:type="paragraph" w:customStyle="1" w:styleId="LO-Normal">
    <w:name w:val="LO-Normal"/>
    <w:uiPriority w:val="99"/>
    <w:qFormat/>
    <w:rsid w:val="001761FB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1761FB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1761FB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1761FB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1761FB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1761FB"/>
    <w:rPr>
      <w:color w:val="666666"/>
    </w:rPr>
  </w:style>
  <w:style w:type="character" w:customStyle="1" w:styleId="FontStyle95">
    <w:name w:val="Font Style95"/>
    <w:uiPriority w:val="99"/>
    <w:qFormat/>
    <w:rsid w:val="001761FB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1761FB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1761FB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1761FB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1761FB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1761FB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1761FB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1761FB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1761FB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1761FB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1761FB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1761FB"/>
    <w:rPr>
      <w:rFonts w:cs="Times New Roman"/>
    </w:rPr>
  </w:style>
  <w:style w:type="paragraph" w:customStyle="1" w:styleId="biblio">
    <w:name w:val="biblio"/>
    <w:basedOn w:val="a2"/>
    <w:uiPriority w:val="99"/>
    <w:qFormat/>
    <w:rsid w:val="001761FB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1761FB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1761FB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1761FB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1761FB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1761FB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1761FB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1761FB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1761FB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1761FB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1761FB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1761FB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1761FB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1761FB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1761FB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1761FB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1761FB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1761FB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1761FB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1761FB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1761FB"/>
  </w:style>
  <w:style w:type="character" w:customStyle="1" w:styleId="texttext1">
    <w:name w:val="texttext1"/>
    <w:uiPriority w:val="99"/>
    <w:qFormat/>
    <w:rsid w:val="001761FB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1761FB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1761FB"/>
    <w:rPr>
      <w:rFonts w:ascii="Times New Roman" w:hAnsi="Times New Roman"/>
    </w:rPr>
  </w:style>
  <w:style w:type="character" w:customStyle="1" w:styleId="textbf">
    <w:name w:val="textbf"/>
    <w:uiPriority w:val="99"/>
    <w:qFormat/>
    <w:rsid w:val="001761FB"/>
  </w:style>
  <w:style w:type="character" w:customStyle="1" w:styleId="textit">
    <w:name w:val="textit"/>
    <w:uiPriority w:val="99"/>
    <w:qFormat/>
    <w:rsid w:val="001761FB"/>
  </w:style>
  <w:style w:type="character" w:customStyle="1" w:styleId="textdoc1">
    <w:name w:val="textdoc1"/>
    <w:uiPriority w:val="99"/>
    <w:qFormat/>
    <w:rsid w:val="001761FB"/>
  </w:style>
  <w:style w:type="paragraph" w:customStyle="1" w:styleId="textdoc">
    <w:name w:val="textdoc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1761FB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1761FB"/>
  </w:style>
  <w:style w:type="paragraph" w:customStyle="1" w:styleId="normalrus">
    <w:name w:val="normalrus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1761FB"/>
  </w:style>
  <w:style w:type="character" w:customStyle="1" w:styleId="num0">
    <w:name w:val="num0"/>
    <w:uiPriority w:val="99"/>
    <w:qFormat/>
    <w:rsid w:val="001761FB"/>
  </w:style>
  <w:style w:type="paragraph" w:customStyle="1" w:styleId="Style27">
    <w:name w:val="Style27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1761FB"/>
  </w:style>
  <w:style w:type="character" w:customStyle="1" w:styleId="style80">
    <w:name w:val="style8"/>
    <w:uiPriority w:val="99"/>
    <w:qFormat/>
    <w:rsid w:val="001761FB"/>
  </w:style>
  <w:style w:type="paragraph" w:customStyle="1" w:styleId="ptx2">
    <w:name w:val="ptx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1761FB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1761FB"/>
    <w:rPr>
      <w:b/>
    </w:rPr>
  </w:style>
  <w:style w:type="character" w:customStyle="1" w:styleId="ListLabel1">
    <w:name w:val="ListLabel 1"/>
    <w:uiPriority w:val="99"/>
    <w:qFormat/>
    <w:rsid w:val="001761FB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1761FB"/>
  </w:style>
  <w:style w:type="character" w:customStyle="1" w:styleId="ListLabel3">
    <w:name w:val="ListLabel 3"/>
    <w:uiPriority w:val="99"/>
    <w:qFormat/>
    <w:rsid w:val="001761FB"/>
    <w:rPr>
      <w:b/>
    </w:rPr>
  </w:style>
  <w:style w:type="character" w:customStyle="1" w:styleId="ListLabel4">
    <w:name w:val="ListLabel 4"/>
    <w:uiPriority w:val="99"/>
    <w:qFormat/>
    <w:rsid w:val="001761FB"/>
  </w:style>
  <w:style w:type="character" w:customStyle="1" w:styleId="ListLabel5">
    <w:name w:val="ListLabel 5"/>
    <w:uiPriority w:val="99"/>
    <w:qFormat/>
    <w:rsid w:val="001761FB"/>
    <w:rPr>
      <w:color w:val="00000A"/>
    </w:rPr>
  </w:style>
  <w:style w:type="character" w:customStyle="1" w:styleId="ListLabel6">
    <w:name w:val="ListLabel 6"/>
    <w:uiPriority w:val="99"/>
    <w:qFormat/>
    <w:rsid w:val="001761FB"/>
    <w:rPr>
      <w:sz w:val="20"/>
    </w:rPr>
  </w:style>
  <w:style w:type="character" w:customStyle="1" w:styleId="2ff9">
    <w:name w:val="Название Знак2"/>
    <w:uiPriority w:val="99"/>
    <w:qFormat/>
    <w:locked/>
    <w:rsid w:val="001761FB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1761FB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1761FB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1761FB"/>
    <w:rPr>
      <w:sz w:val="24"/>
    </w:rPr>
  </w:style>
  <w:style w:type="character" w:customStyle="1" w:styleId="2ffc">
    <w:name w:val="Текст выноски Знак2"/>
    <w:uiPriority w:val="99"/>
    <w:qFormat/>
    <w:locked/>
    <w:rsid w:val="001761FB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1761FB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1761FB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1761FB"/>
  </w:style>
  <w:style w:type="character" w:customStyle="1" w:styleId="ft1846">
    <w:name w:val="ft1846"/>
    <w:uiPriority w:val="99"/>
    <w:qFormat/>
    <w:rsid w:val="001761FB"/>
  </w:style>
  <w:style w:type="character" w:customStyle="1" w:styleId="ft1850">
    <w:name w:val="ft1850"/>
    <w:uiPriority w:val="99"/>
    <w:qFormat/>
    <w:rsid w:val="001761FB"/>
  </w:style>
  <w:style w:type="character" w:customStyle="1" w:styleId="ft1994">
    <w:name w:val="ft1994"/>
    <w:uiPriority w:val="99"/>
    <w:qFormat/>
    <w:rsid w:val="001761FB"/>
  </w:style>
  <w:style w:type="character" w:customStyle="1" w:styleId="ft2006">
    <w:name w:val="ft2006"/>
    <w:uiPriority w:val="99"/>
    <w:qFormat/>
    <w:rsid w:val="001761FB"/>
  </w:style>
  <w:style w:type="character" w:customStyle="1" w:styleId="ft2181">
    <w:name w:val="ft2181"/>
    <w:uiPriority w:val="99"/>
    <w:qFormat/>
    <w:rsid w:val="001761FB"/>
  </w:style>
  <w:style w:type="character" w:customStyle="1" w:styleId="ft2193">
    <w:name w:val="ft2193"/>
    <w:uiPriority w:val="99"/>
    <w:qFormat/>
    <w:rsid w:val="001761FB"/>
  </w:style>
  <w:style w:type="character" w:customStyle="1" w:styleId="ft2205">
    <w:name w:val="ft2205"/>
    <w:uiPriority w:val="99"/>
    <w:qFormat/>
    <w:rsid w:val="001761FB"/>
  </w:style>
  <w:style w:type="character" w:customStyle="1" w:styleId="ft2213">
    <w:name w:val="ft2213"/>
    <w:uiPriority w:val="99"/>
    <w:qFormat/>
    <w:rsid w:val="001761FB"/>
  </w:style>
  <w:style w:type="character" w:customStyle="1" w:styleId="editsection">
    <w:name w:val="editsection"/>
    <w:uiPriority w:val="99"/>
    <w:qFormat/>
    <w:rsid w:val="001761FB"/>
  </w:style>
  <w:style w:type="paragraph" w:customStyle="1" w:styleId="-10-11">
    <w:name w:val="А-10-11"/>
    <w:basedOn w:val="a2"/>
    <w:uiPriority w:val="99"/>
    <w:qFormat/>
    <w:rsid w:val="001761FB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1761FB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1761FB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1761F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1761FB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1761FB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1761FB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1761FB"/>
  </w:style>
  <w:style w:type="character" w:customStyle="1" w:styleId="1113">
    <w:name w:val="Сильное выделение111"/>
    <w:uiPriority w:val="99"/>
    <w:qFormat/>
    <w:rsid w:val="001761FB"/>
    <w:rPr>
      <w:b/>
    </w:rPr>
  </w:style>
  <w:style w:type="paragraph" w:customStyle="1" w:styleId="HTML1a">
    <w:name w:val="Стандартный HTML1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1761FB"/>
  </w:style>
  <w:style w:type="character" w:customStyle="1" w:styleId="reference-text">
    <w:name w:val="reference-text"/>
    <w:uiPriority w:val="99"/>
    <w:qFormat/>
    <w:rsid w:val="001761FB"/>
  </w:style>
  <w:style w:type="paragraph" w:customStyle="1" w:styleId="snip1">
    <w:name w:val="snip1"/>
    <w:basedOn w:val="a2"/>
    <w:uiPriority w:val="99"/>
    <w:qFormat/>
    <w:rsid w:val="001761FB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1761FB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1761FB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1761FB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1761FB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1761FB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1761FB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1761FB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1761FB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1761FB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1761FB"/>
    <w:rPr>
      <w:b/>
      <w:sz w:val="28"/>
    </w:rPr>
  </w:style>
  <w:style w:type="character" w:customStyle="1" w:styleId="4120">
    <w:name w:val="Знак Знак412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1761FB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1761FB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1761FB"/>
    <w:rPr>
      <w:sz w:val="24"/>
    </w:rPr>
  </w:style>
  <w:style w:type="character" w:customStyle="1" w:styleId="5120">
    <w:name w:val="Знак Знак512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1761FB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1761FB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1761FB"/>
    <w:rPr>
      <w:sz w:val="16"/>
    </w:rPr>
  </w:style>
  <w:style w:type="character" w:customStyle="1" w:styleId="502">
    <w:name w:val="Знак Знак502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1761FB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1761FB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1761FB"/>
    <w:rPr>
      <w:sz w:val="24"/>
      <w:lang w:val="ru-RU" w:eastAsia="ru-RU"/>
    </w:rPr>
  </w:style>
  <w:style w:type="character" w:customStyle="1" w:styleId="5210">
    <w:name w:val="Знак5 Знак21"/>
    <w:uiPriority w:val="99"/>
    <w:rsid w:val="001761FB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1761FB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1761FB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1761FB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1761FB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1761FB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1761FB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1761FB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1761FB"/>
    <w:rPr>
      <w:b/>
      <w:sz w:val="28"/>
    </w:rPr>
  </w:style>
  <w:style w:type="character" w:customStyle="1" w:styleId="4130">
    <w:name w:val="Знак Знак413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1761FB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1761FB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1761FB"/>
    <w:rPr>
      <w:sz w:val="24"/>
    </w:rPr>
  </w:style>
  <w:style w:type="character" w:customStyle="1" w:styleId="513">
    <w:name w:val="Знак Знак513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1761FB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1761FB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1761FB"/>
    <w:rPr>
      <w:sz w:val="16"/>
    </w:rPr>
  </w:style>
  <w:style w:type="character" w:customStyle="1" w:styleId="503">
    <w:name w:val="Знак Знак503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1761FB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1761FB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1761FB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1761FB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1761FB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1761FB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1761FB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1761FB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1761FB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1761FB"/>
    <w:rPr>
      <w:b/>
      <w:sz w:val="28"/>
    </w:rPr>
  </w:style>
  <w:style w:type="character" w:customStyle="1" w:styleId="4140">
    <w:name w:val="Знак Знак414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1761FB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1761FB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1761FB"/>
    <w:rPr>
      <w:sz w:val="24"/>
    </w:rPr>
  </w:style>
  <w:style w:type="character" w:customStyle="1" w:styleId="514">
    <w:name w:val="Знак Знак514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1761FB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1761FB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1761FB"/>
    <w:rPr>
      <w:sz w:val="16"/>
    </w:rPr>
  </w:style>
  <w:style w:type="character" w:customStyle="1" w:styleId="504">
    <w:name w:val="Знак Знак504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1761FB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1761FB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1761FB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1761FB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1761FB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1761FB"/>
    <w:rPr>
      <w:sz w:val="24"/>
    </w:rPr>
  </w:style>
  <w:style w:type="character" w:customStyle="1" w:styleId="77">
    <w:name w:val="Знак Знак77"/>
    <w:uiPriority w:val="99"/>
    <w:qFormat/>
    <w:rsid w:val="001761FB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1761FB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1761FB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1761FB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1761FB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1761FB"/>
    <w:rPr>
      <w:b/>
      <w:sz w:val="28"/>
    </w:rPr>
  </w:style>
  <w:style w:type="character" w:customStyle="1" w:styleId="415">
    <w:name w:val="Знак Знак415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1761FB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1761FB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1761FB"/>
    <w:rPr>
      <w:sz w:val="24"/>
    </w:rPr>
  </w:style>
  <w:style w:type="character" w:customStyle="1" w:styleId="515">
    <w:name w:val="Знак Знак515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1761FB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1761FB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1761FB"/>
    <w:rPr>
      <w:sz w:val="16"/>
    </w:rPr>
  </w:style>
  <w:style w:type="character" w:customStyle="1" w:styleId="505">
    <w:name w:val="Знак Знак505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1761FB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1761FB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1761FB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1761FB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1761FB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1761FB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1761FB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1761FB"/>
    <w:rPr>
      <w:sz w:val="24"/>
    </w:rPr>
  </w:style>
  <w:style w:type="character" w:customStyle="1" w:styleId="780">
    <w:name w:val="Знак Знак78"/>
    <w:uiPriority w:val="99"/>
    <w:qFormat/>
    <w:rsid w:val="001761FB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1761FB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1761FB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1761FB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1761FB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1761FB"/>
    <w:rPr>
      <w:b/>
      <w:sz w:val="28"/>
    </w:rPr>
  </w:style>
  <w:style w:type="character" w:customStyle="1" w:styleId="416">
    <w:name w:val="Знак Знак416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1761FB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1761FB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1761FB"/>
    <w:rPr>
      <w:sz w:val="24"/>
    </w:rPr>
  </w:style>
  <w:style w:type="character" w:customStyle="1" w:styleId="516">
    <w:name w:val="Знак Знак516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1761FB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1761FB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1761FB"/>
    <w:rPr>
      <w:sz w:val="16"/>
    </w:rPr>
  </w:style>
  <w:style w:type="character" w:customStyle="1" w:styleId="506">
    <w:name w:val="Знак Знак506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1761FB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1761FB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1761FB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1761FB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1761FB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1761FB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1761F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1761FB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1761FB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1761F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1761F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1761F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1761F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1761F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1761F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1761FB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1761FB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1761FB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1761FB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1761FB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1761FB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1761FB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1761FB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1761FB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1761F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1761FB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1761FB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1761F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1761F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1761F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1761FB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1761FB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1761FB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1761FB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1761FB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1761FB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1761FB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1761FB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1761FB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1761FB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1761FB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1761FB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1761FB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1761FB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1761FB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1761FB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1761FB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1761FB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1761FB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1761F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1761FB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1761FB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1761FB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1761FB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1761FB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1761FB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1761FB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1761FB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1761FB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1761FB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1761FB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1761FB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1761FB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1761FB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1761FB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1761FB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1761FB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1761FB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1761FB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1761FB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1761FB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1761FB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1761FB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1761FB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1761FB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1761FB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1761FB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1761FB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1761FB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1761F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1761FB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1761FB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1761FB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1761FB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1761FB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1761FB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1761FB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1761FB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1761FB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1761FB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1761FB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1761F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1761FB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1761FB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1761FB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1761FB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1761FB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1761FB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1761FB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1761F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1761F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1761F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1761FB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1761F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1761FB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1761FB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1761FB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1761FB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1761FB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1761FB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1761FB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1761FB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1761F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1761F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1761F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1761F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1761FB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1761FB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1761FB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1761FB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1761FB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1761FB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1761FB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1761FB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1761FB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1761FB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1761FB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1761FB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1761FB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1761FB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1761FB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1761FB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1761FB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1761FB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1761FB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1761FB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1761FB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1761FB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1761FB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1761FB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1761FB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1761FB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1761FB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1761FB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1761FB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1761FB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1761FB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1761FB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1761FB"/>
    <w:rPr>
      <w:sz w:val="22"/>
    </w:rPr>
  </w:style>
  <w:style w:type="character" w:customStyle="1" w:styleId="useremail">
    <w:name w:val="useremail"/>
    <w:uiPriority w:val="99"/>
    <w:qFormat/>
    <w:rsid w:val="001761FB"/>
    <w:rPr>
      <w:b/>
      <w:color w:val="555555"/>
    </w:rPr>
  </w:style>
  <w:style w:type="character" w:customStyle="1" w:styleId="sel1">
    <w:name w:val="sel1"/>
    <w:basedOn w:val="a3"/>
    <w:uiPriority w:val="99"/>
    <w:qFormat/>
    <w:rsid w:val="001761FB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1761FB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1761FB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1761FB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1761FB"/>
    <w:rPr>
      <w:rFonts w:cs="Times New Roman"/>
    </w:rPr>
  </w:style>
  <w:style w:type="character" w:customStyle="1" w:styleId="at3">
    <w:name w:val="at3"/>
    <w:basedOn w:val="a3"/>
    <w:uiPriority w:val="99"/>
    <w:qFormat/>
    <w:rsid w:val="001761FB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1761FB"/>
    <w:rPr>
      <w:rFonts w:cs="Times New Roman"/>
    </w:rPr>
  </w:style>
  <w:style w:type="character" w:customStyle="1" w:styleId="tooltipextranews">
    <w:name w:val="tooltip_extranews"/>
    <w:uiPriority w:val="99"/>
    <w:qFormat/>
    <w:rsid w:val="001761FB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1761FB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1761FB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1761FB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1761FB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1761FB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1761FB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1761FB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1761FB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1761FB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1761FB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1761FB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1761FB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1761FB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1761FB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1761FB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1761FB"/>
  </w:style>
  <w:style w:type="character" w:customStyle="1" w:styleId="WW-Absatz-Standardschriftart">
    <w:name w:val="WW-Absatz-Standardschriftart"/>
    <w:uiPriority w:val="99"/>
    <w:qFormat/>
    <w:rsid w:val="001761FB"/>
  </w:style>
  <w:style w:type="character" w:customStyle="1" w:styleId="FontStyle150">
    <w:name w:val="Font Style15"/>
    <w:basedOn w:val="1fff5"/>
    <w:uiPriority w:val="99"/>
    <w:qFormat/>
    <w:rsid w:val="001761FB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1761FB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1761FB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1761FB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1761FB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1761FB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1761FB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1761FB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1761FB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1761FB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1761FB"/>
    <w:rPr>
      <w:rFonts w:cs="Times New Roman"/>
    </w:rPr>
  </w:style>
  <w:style w:type="character" w:customStyle="1" w:styleId="mr1">
    <w:name w:val="mr1"/>
    <w:basedOn w:val="a3"/>
    <w:uiPriority w:val="99"/>
    <w:qFormat/>
    <w:rsid w:val="001761FB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1761FB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1761FB"/>
    <w:rPr>
      <w:rFonts w:cs="Times New Roman"/>
    </w:rPr>
  </w:style>
  <w:style w:type="character" w:customStyle="1" w:styleId="bod1">
    <w:name w:val="bod1"/>
    <w:basedOn w:val="a3"/>
    <w:uiPriority w:val="99"/>
    <w:qFormat/>
    <w:rsid w:val="001761FB"/>
    <w:rPr>
      <w:rFonts w:cs="Times New Roman"/>
    </w:rPr>
  </w:style>
  <w:style w:type="paragraph" w:customStyle="1" w:styleId="911">
    <w:name w:val="Знак91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1761FB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1761FB"/>
  </w:style>
  <w:style w:type="character" w:customStyle="1" w:styleId="contextualspellingandgrammarerror">
    <w:name w:val="contextualspellingandgrammarerror"/>
    <w:uiPriority w:val="99"/>
    <w:qFormat/>
    <w:rsid w:val="001761FB"/>
  </w:style>
  <w:style w:type="character" w:customStyle="1" w:styleId="normaltextrun1">
    <w:name w:val="normaltextrun1"/>
    <w:uiPriority w:val="99"/>
    <w:qFormat/>
    <w:rsid w:val="001761FB"/>
  </w:style>
  <w:style w:type="character" w:customStyle="1" w:styleId="eop">
    <w:name w:val="eop"/>
    <w:uiPriority w:val="99"/>
    <w:qFormat/>
    <w:rsid w:val="001761FB"/>
  </w:style>
  <w:style w:type="character" w:customStyle="1" w:styleId="NormalWebChar">
    <w:name w:val="Normal (Web) Char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1761FB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1761FB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1761FB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1761FB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1761FB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1761FB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1761FB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1761FB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1761FB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1761FB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1761FB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1761FB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1761FB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1761FB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1761FB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1761FB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1761FB"/>
    <w:rPr>
      <w:b/>
      <w:sz w:val="28"/>
    </w:rPr>
  </w:style>
  <w:style w:type="character" w:customStyle="1" w:styleId="86">
    <w:name w:val="Знак Знак86"/>
    <w:uiPriority w:val="99"/>
    <w:rsid w:val="001761FB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1761FB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1761FB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1761FB"/>
  </w:style>
  <w:style w:type="character" w:customStyle="1" w:styleId="2310">
    <w:name w:val="Знак Знак23 Знак1"/>
    <w:uiPriority w:val="99"/>
    <w:locked/>
    <w:rsid w:val="001761FB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1761FB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1761FB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1761FB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1761FB"/>
    <w:rPr>
      <w:sz w:val="24"/>
    </w:rPr>
  </w:style>
  <w:style w:type="character" w:customStyle="1" w:styleId="518">
    <w:name w:val="Знак Знак518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1761FB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1761FB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1761FB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1761F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1761FB"/>
    <w:rPr>
      <w:sz w:val="16"/>
    </w:rPr>
  </w:style>
  <w:style w:type="character" w:customStyle="1" w:styleId="508">
    <w:name w:val="Знак Знак508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1761FB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1761FB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1761FB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1761FB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1761FB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1761F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1761FB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1761FB"/>
    <w:rPr>
      <w:color w:val="808080"/>
    </w:rPr>
  </w:style>
  <w:style w:type="character" w:customStyle="1" w:styleId="552">
    <w:name w:val="Знак Знак552"/>
    <w:uiPriority w:val="99"/>
    <w:qFormat/>
    <w:locked/>
    <w:rsid w:val="001761FB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1761FB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1761FB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1761FB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1761FB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1761FB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1761FB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1761FB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1761FB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1761FB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1761F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1761F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1761F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1761F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1761F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1761F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1761F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1761F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1761FB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1761FB"/>
    <w:rPr>
      <w:b/>
      <w:sz w:val="28"/>
    </w:rPr>
  </w:style>
  <w:style w:type="character" w:customStyle="1" w:styleId="702">
    <w:name w:val="Знак Знак702"/>
    <w:uiPriority w:val="99"/>
    <w:qFormat/>
    <w:rsid w:val="001761FB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1761FB"/>
    <w:rPr>
      <w:b/>
      <w:sz w:val="28"/>
    </w:rPr>
  </w:style>
  <w:style w:type="character" w:customStyle="1" w:styleId="682">
    <w:name w:val="Знак Знак682"/>
    <w:uiPriority w:val="99"/>
    <w:qFormat/>
    <w:rsid w:val="001761FB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1761FB"/>
    <w:rPr>
      <w:b/>
    </w:rPr>
  </w:style>
  <w:style w:type="paragraph" w:customStyle="1" w:styleId="HTML21">
    <w:name w:val="Стандартный HTML2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1761F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1761FB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1761FB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1761FB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1761FB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1761FB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1761F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1761FB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1761FB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1761FB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1761FB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1761FB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1761FB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1761FB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1761FB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1761FB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1761FB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1761FB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1761FB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1761FB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1761FB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1761FB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1761FB"/>
    <w:rPr>
      <w:sz w:val="24"/>
    </w:rPr>
  </w:style>
  <w:style w:type="character" w:customStyle="1" w:styleId="5170">
    <w:name w:val="Знак Знак517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1761FB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1761FB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1761FB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1761FB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1761FB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1761FB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1761F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1761FB"/>
    <w:rPr>
      <w:sz w:val="16"/>
    </w:rPr>
  </w:style>
  <w:style w:type="character" w:customStyle="1" w:styleId="507">
    <w:name w:val="Знак Знак507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1761FB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1761FB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1761F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1761FB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1761FB"/>
    <w:rPr>
      <w:color w:val="808080"/>
    </w:rPr>
  </w:style>
  <w:style w:type="character" w:customStyle="1" w:styleId="5510">
    <w:name w:val="Знак Знак551"/>
    <w:uiPriority w:val="99"/>
    <w:qFormat/>
    <w:locked/>
    <w:rsid w:val="001761FB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1761FB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1761FB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1761FB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1761FB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1761FB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1761FB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1761FB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1761FB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1761FB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1761F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1761F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1761F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1761F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1761F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1761F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1761F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1761F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1761FB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1761FB"/>
    <w:rPr>
      <w:b/>
      <w:sz w:val="28"/>
    </w:rPr>
  </w:style>
  <w:style w:type="character" w:customStyle="1" w:styleId="701">
    <w:name w:val="Знак Знак701"/>
    <w:uiPriority w:val="99"/>
    <w:qFormat/>
    <w:rsid w:val="001761FB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1761FB"/>
    <w:rPr>
      <w:b/>
      <w:sz w:val="28"/>
    </w:rPr>
  </w:style>
  <w:style w:type="character" w:customStyle="1" w:styleId="6810">
    <w:name w:val="Знак Знак681"/>
    <w:uiPriority w:val="99"/>
    <w:qFormat/>
    <w:rsid w:val="001761FB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1761FB"/>
    <w:rPr>
      <w:b/>
    </w:rPr>
  </w:style>
  <w:style w:type="paragraph" w:customStyle="1" w:styleId="HTML31">
    <w:name w:val="Стандартный HTML3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1761FB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1761FB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1761FB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1761FB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1761FB"/>
    <w:rPr>
      <w:b/>
    </w:rPr>
  </w:style>
  <w:style w:type="character" w:customStyle="1" w:styleId="1115">
    <w:name w:val="Слабая ссылка111"/>
    <w:uiPriority w:val="99"/>
    <w:qFormat/>
    <w:rsid w:val="001761FB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1761FB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1761FB"/>
    <w:rPr>
      <w:b/>
      <w:smallCaps/>
      <w:spacing w:val="5"/>
    </w:rPr>
  </w:style>
  <w:style w:type="character" w:customStyle="1" w:styleId="3ff9">
    <w:name w:val="Замещающий текст3"/>
    <w:uiPriority w:val="99"/>
    <w:rsid w:val="001761FB"/>
    <w:rPr>
      <w:color w:val="808080"/>
    </w:rPr>
  </w:style>
  <w:style w:type="character" w:customStyle="1" w:styleId="1260">
    <w:name w:val="Знак1 Знак Знак26"/>
    <w:uiPriority w:val="99"/>
    <w:locked/>
    <w:rsid w:val="001761FB"/>
    <w:rPr>
      <w:sz w:val="24"/>
    </w:rPr>
  </w:style>
  <w:style w:type="character" w:customStyle="1" w:styleId="1272">
    <w:name w:val="Знак1 Знак Знак27"/>
    <w:uiPriority w:val="99"/>
    <w:locked/>
    <w:rsid w:val="001761FB"/>
    <w:rPr>
      <w:sz w:val="24"/>
    </w:rPr>
  </w:style>
  <w:style w:type="character" w:customStyle="1" w:styleId="7d">
    <w:name w:val="Без интервала Знак7"/>
    <w:uiPriority w:val="99"/>
    <w:locked/>
    <w:rsid w:val="001761FB"/>
    <w:rPr>
      <w:sz w:val="24"/>
      <w:lang w:eastAsia="en-US"/>
    </w:rPr>
  </w:style>
  <w:style w:type="character" w:customStyle="1" w:styleId="393">
    <w:name w:val="Знак Знак393"/>
    <w:uiPriority w:val="99"/>
    <w:rsid w:val="001761FB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1761FB"/>
    <w:rPr>
      <w:b/>
      <w:sz w:val="28"/>
    </w:rPr>
  </w:style>
  <w:style w:type="character" w:customStyle="1" w:styleId="373">
    <w:name w:val="Знак Знак373"/>
    <w:uiPriority w:val="99"/>
    <w:rsid w:val="001761FB"/>
    <w:rPr>
      <w:b/>
      <w:i/>
      <w:sz w:val="26"/>
    </w:rPr>
  </w:style>
  <w:style w:type="character" w:customStyle="1" w:styleId="363">
    <w:name w:val="Знак Знак363"/>
    <w:uiPriority w:val="99"/>
    <w:rsid w:val="001761FB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1761FB"/>
    <w:rPr>
      <w:sz w:val="24"/>
      <w:lang w:val="ru-RU" w:eastAsia="ru-RU"/>
    </w:rPr>
  </w:style>
  <w:style w:type="character" w:customStyle="1" w:styleId="3430">
    <w:name w:val="Знак Знак343"/>
    <w:uiPriority w:val="99"/>
    <w:rsid w:val="001761FB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1761FB"/>
    <w:rPr>
      <w:sz w:val="16"/>
    </w:rPr>
  </w:style>
  <w:style w:type="character" w:customStyle="1" w:styleId="Heading122">
    <w:name w:val="Heading 12 Знак Знак2"/>
    <w:uiPriority w:val="99"/>
    <w:qFormat/>
    <w:rsid w:val="001761FB"/>
    <w:rPr>
      <w:rFonts w:ascii="Courier New" w:hAnsi="Courier New"/>
    </w:rPr>
  </w:style>
  <w:style w:type="character" w:customStyle="1" w:styleId="3140">
    <w:name w:val="Знак Знак314"/>
    <w:uiPriority w:val="99"/>
    <w:rsid w:val="001761FB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1761FB"/>
    <w:rPr>
      <w:sz w:val="24"/>
    </w:rPr>
  </w:style>
  <w:style w:type="character" w:customStyle="1" w:styleId="293">
    <w:name w:val="Знак Знак293"/>
    <w:uiPriority w:val="99"/>
    <w:rsid w:val="001761FB"/>
    <w:rPr>
      <w:sz w:val="24"/>
    </w:rPr>
  </w:style>
  <w:style w:type="character" w:customStyle="1" w:styleId="7130">
    <w:name w:val="Знак Знак713"/>
    <w:uiPriority w:val="99"/>
    <w:rsid w:val="001761FB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1761FB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1761FB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1761FB"/>
    <w:rPr>
      <w:rFonts w:ascii="Tahoma" w:hAnsi="Tahoma"/>
    </w:rPr>
  </w:style>
  <w:style w:type="character" w:customStyle="1" w:styleId="273">
    <w:name w:val="Знак Знак273"/>
    <w:uiPriority w:val="99"/>
    <w:qFormat/>
    <w:rsid w:val="001761FB"/>
    <w:rPr>
      <w:sz w:val="24"/>
    </w:rPr>
  </w:style>
  <w:style w:type="character" w:customStyle="1" w:styleId="1090">
    <w:name w:val="Знак Знак109"/>
    <w:uiPriority w:val="99"/>
    <w:locked/>
    <w:rsid w:val="001761FB"/>
    <w:rPr>
      <w:sz w:val="16"/>
      <w:lang w:val="ru-RU" w:eastAsia="ru-RU"/>
    </w:rPr>
  </w:style>
  <w:style w:type="character" w:customStyle="1" w:styleId="626">
    <w:name w:val="Знак Знак626"/>
    <w:uiPriority w:val="99"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1761FB"/>
    <w:rPr>
      <w:sz w:val="24"/>
      <w:lang w:val="en-US"/>
    </w:rPr>
  </w:style>
  <w:style w:type="character" w:customStyle="1" w:styleId="1231">
    <w:name w:val="Знак Знак123"/>
    <w:uiPriority w:val="99"/>
    <w:rsid w:val="001761FB"/>
    <w:rPr>
      <w:sz w:val="16"/>
    </w:rPr>
  </w:style>
  <w:style w:type="character" w:customStyle="1" w:styleId="1350">
    <w:name w:val="Знак Знак135"/>
    <w:uiPriority w:val="99"/>
    <w:rsid w:val="001761FB"/>
    <w:rPr>
      <w:lang w:val="ru-RU" w:eastAsia="ru-RU"/>
    </w:rPr>
  </w:style>
  <w:style w:type="character" w:customStyle="1" w:styleId="16100">
    <w:name w:val="Знак Знак1610"/>
    <w:uiPriority w:val="99"/>
    <w:locked/>
    <w:rsid w:val="001761FB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1761FB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1761FB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1761FB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1761FB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1761FB"/>
    <w:rPr>
      <w:rFonts w:ascii="Arial" w:hAnsi="Arial"/>
      <w:sz w:val="22"/>
    </w:rPr>
  </w:style>
  <w:style w:type="character" w:customStyle="1" w:styleId="199">
    <w:name w:val="Знак Знак199"/>
    <w:uiPriority w:val="99"/>
    <w:rsid w:val="001761FB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1761FB"/>
    <w:rPr>
      <w:rFonts w:ascii="Courier New" w:hAnsi="Courier New"/>
    </w:rPr>
  </w:style>
  <w:style w:type="character" w:customStyle="1" w:styleId="179">
    <w:name w:val="Знак Знак179"/>
    <w:uiPriority w:val="99"/>
    <w:rsid w:val="001761FB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1761FB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1761FB"/>
    <w:rPr>
      <w:sz w:val="24"/>
    </w:rPr>
  </w:style>
  <w:style w:type="character" w:customStyle="1" w:styleId="5200">
    <w:name w:val="Знак Знак520"/>
    <w:uiPriority w:val="99"/>
    <w:rsid w:val="001761FB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1761FB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1761FB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1761FB"/>
    <w:rPr>
      <w:b/>
      <w:sz w:val="28"/>
    </w:rPr>
  </w:style>
  <w:style w:type="character" w:customStyle="1" w:styleId="800">
    <w:name w:val="Знак Знак80"/>
    <w:uiPriority w:val="99"/>
    <w:rsid w:val="001761FB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1761FB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1761FB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1761FB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1761FB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1761FB"/>
  </w:style>
  <w:style w:type="character" w:customStyle="1" w:styleId="2380">
    <w:name w:val="Знак Знак23 Знак8"/>
    <w:uiPriority w:val="99"/>
    <w:locked/>
    <w:rsid w:val="001761FB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1761FB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1761FB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1761FB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1761FB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1761FB"/>
    <w:rPr>
      <w:sz w:val="24"/>
    </w:rPr>
  </w:style>
  <w:style w:type="character" w:customStyle="1" w:styleId="51100">
    <w:name w:val="Знак Знак5110"/>
    <w:uiPriority w:val="99"/>
    <w:locked/>
    <w:rsid w:val="001761FB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1761FB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1761FB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1761FB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1761FB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1761FB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1761FB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1761F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1761FB"/>
    <w:rPr>
      <w:sz w:val="16"/>
    </w:rPr>
  </w:style>
  <w:style w:type="character" w:customStyle="1" w:styleId="509">
    <w:name w:val="Знак Знак509"/>
    <w:uiPriority w:val="99"/>
    <w:locked/>
    <w:rsid w:val="001761FB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1761FB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1761FB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1761FB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1761FB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1761FB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1761FB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1761FB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1761FB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1761FB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1761FB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1761FB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1761FB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1761FB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1761FB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1761FB"/>
    <w:rPr>
      <w:lang w:val="ru-RU" w:eastAsia="ru-RU"/>
    </w:rPr>
  </w:style>
  <w:style w:type="character" w:customStyle="1" w:styleId="563">
    <w:name w:val="Знак Знак563"/>
    <w:uiPriority w:val="99"/>
    <w:locked/>
    <w:rsid w:val="001761FB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1761FB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1761F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1761F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1761F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1761F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1761F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1761F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1761F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1761F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1761FB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1761FB"/>
    <w:rPr>
      <w:b/>
      <w:sz w:val="28"/>
    </w:rPr>
  </w:style>
  <w:style w:type="character" w:customStyle="1" w:styleId="703">
    <w:name w:val="Знак Знак703"/>
    <w:uiPriority w:val="99"/>
    <w:rsid w:val="001761FB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1761FB"/>
    <w:rPr>
      <w:b/>
      <w:sz w:val="28"/>
    </w:rPr>
  </w:style>
  <w:style w:type="character" w:customStyle="1" w:styleId="683">
    <w:name w:val="Знак Знак683"/>
    <w:uiPriority w:val="99"/>
    <w:rsid w:val="001761FB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1761FB"/>
  </w:style>
  <w:style w:type="character" w:customStyle="1" w:styleId="HeaderChar2">
    <w:name w:val="Header Char2"/>
    <w:uiPriority w:val="99"/>
    <w:locked/>
    <w:rsid w:val="001761FB"/>
    <w:rPr>
      <w:sz w:val="24"/>
    </w:rPr>
  </w:style>
  <w:style w:type="character" w:customStyle="1" w:styleId="FooterChar2">
    <w:name w:val="Footer Char2"/>
    <w:uiPriority w:val="99"/>
    <w:locked/>
    <w:rsid w:val="001761FB"/>
    <w:rPr>
      <w:sz w:val="24"/>
    </w:rPr>
  </w:style>
  <w:style w:type="character" w:customStyle="1" w:styleId="EndnoteTextChar2">
    <w:name w:val="Endnote Text Char2"/>
    <w:uiPriority w:val="99"/>
    <w:locked/>
    <w:rsid w:val="001761FB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1761FB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1761FB"/>
    <w:rPr>
      <w:sz w:val="24"/>
      <w:lang w:val="en-US"/>
    </w:rPr>
  </w:style>
  <w:style w:type="character" w:customStyle="1" w:styleId="SubtitleChar2">
    <w:name w:val="Subtitle Char2"/>
    <w:uiPriority w:val="99"/>
    <w:locked/>
    <w:rsid w:val="001761FB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1761FB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1761FB"/>
    <w:rPr>
      <w:sz w:val="24"/>
    </w:rPr>
  </w:style>
  <w:style w:type="character" w:customStyle="1" w:styleId="BodyTextIndent2Char2">
    <w:name w:val="Body Text Indent 2 Char2"/>
    <w:uiPriority w:val="99"/>
    <w:locked/>
    <w:rsid w:val="001761FB"/>
    <w:rPr>
      <w:sz w:val="24"/>
    </w:rPr>
  </w:style>
  <w:style w:type="character" w:customStyle="1" w:styleId="BodyTextIndent3Char2">
    <w:name w:val="Body Text Indent 3 Char2"/>
    <w:uiPriority w:val="99"/>
    <w:locked/>
    <w:rsid w:val="001761FB"/>
    <w:rPr>
      <w:sz w:val="16"/>
    </w:rPr>
  </w:style>
  <w:style w:type="character" w:customStyle="1" w:styleId="DocumentMapChar2">
    <w:name w:val="Document Map Char2"/>
    <w:uiPriority w:val="99"/>
    <w:locked/>
    <w:rsid w:val="001761FB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1761FB"/>
    <w:rPr>
      <w:sz w:val="16"/>
    </w:rPr>
  </w:style>
  <w:style w:type="character" w:customStyle="1" w:styleId="BalloonTextChar2">
    <w:name w:val="Balloon Text Char2"/>
    <w:uiPriority w:val="99"/>
    <w:locked/>
    <w:rsid w:val="001761FB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1761FB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1761FB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1761FB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1761FB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1761FB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1761FB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1761FB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1761FB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1761FB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1761FB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1761FB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1761FB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1761FB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1761FB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1761F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1761F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1761F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1761F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1761F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1761FB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1761FB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1761FB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1761FB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1761FB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1761FB"/>
    <w:rPr>
      <w:i/>
      <w:color w:val="808080"/>
    </w:rPr>
  </w:style>
  <w:style w:type="character" w:customStyle="1" w:styleId="DefaultParagraphFont1">
    <w:name w:val="Default Paragraph Font1"/>
    <w:uiPriority w:val="99"/>
    <w:rsid w:val="001761FB"/>
  </w:style>
  <w:style w:type="character" w:customStyle="1" w:styleId="PlaceholderText1">
    <w:name w:val="Placeholder Text1"/>
    <w:uiPriority w:val="99"/>
    <w:rsid w:val="001761FB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1761FB"/>
    <w:rPr>
      <w:b/>
    </w:rPr>
  </w:style>
  <w:style w:type="character" w:customStyle="1" w:styleId="1102">
    <w:name w:val="Знак Знак110"/>
    <w:uiPriority w:val="99"/>
    <w:qFormat/>
    <w:rsid w:val="001761FB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1761FB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1761FB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1761FB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1761FB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1761FB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1761FB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1761FB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1761FB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1761FB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1761FB"/>
  </w:style>
  <w:style w:type="paragraph" w:customStyle="1" w:styleId="3ffb">
    <w:name w:val="Подзаголовок3"/>
    <w:basedOn w:val="a2"/>
    <w:uiPriority w:val="99"/>
    <w:qFormat/>
    <w:rsid w:val="001761FB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1761FB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1761FB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1761FB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1761FB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1761FB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1761FB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1761FB"/>
    <w:rPr>
      <w:sz w:val="16"/>
    </w:rPr>
  </w:style>
  <w:style w:type="character" w:customStyle="1" w:styleId="1211">
    <w:name w:val="Знак Знак121"/>
    <w:uiPriority w:val="99"/>
    <w:qFormat/>
    <w:locked/>
    <w:rsid w:val="001761FB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1761FB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1761FB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1761FB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1761FB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1761FB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1761FB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1761FB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1761FB"/>
    <w:rPr>
      <w:b/>
      <w:i/>
      <w:color w:val="4F81BD"/>
    </w:rPr>
  </w:style>
  <w:style w:type="character" w:customStyle="1" w:styleId="2fffb">
    <w:name w:val="Слабая ссылка2"/>
    <w:uiPriority w:val="99"/>
    <w:rsid w:val="001761FB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1761FB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1761FB"/>
    <w:rPr>
      <w:b/>
      <w:smallCaps/>
      <w:spacing w:val="5"/>
    </w:rPr>
  </w:style>
  <w:style w:type="character" w:customStyle="1" w:styleId="4fc">
    <w:name w:val="Замещающий текст4"/>
    <w:uiPriority w:val="99"/>
    <w:rsid w:val="001761FB"/>
    <w:rPr>
      <w:color w:val="808080"/>
    </w:rPr>
  </w:style>
  <w:style w:type="character" w:customStyle="1" w:styleId="Heading4Char1">
    <w:name w:val="Heading 4 Char1"/>
    <w:uiPriority w:val="99"/>
    <w:locked/>
    <w:rsid w:val="001761FB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1761FB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1761FB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1761FB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1761FB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1761FB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1761FB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1761FB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1761FB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1761FB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1761FB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1761FB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1761FB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1761FB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1761FB"/>
    <w:rPr>
      <w:rFonts w:cs="Times New Roman"/>
    </w:rPr>
  </w:style>
  <w:style w:type="paragraph" w:customStyle="1" w:styleId="10d">
    <w:name w:val="Обычный10"/>
    <w:uiPriority w:val="99"/>
    <w:qFormat/>
    <w:rsid w:val="001761FB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1761FB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1761FB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1761FB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1761FB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1761FB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1761FB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1761FB"/>
    <w:rPr>
      <w:sz w:val="24"/>
    </w:rPr>
  </w:style>
  <w:style w:type="character" w:customStyle="1" w:styleId="624">
    <w:name w:val="Знак Знак624"/>
    <w:uiPriority w:val="99"/>
    <w:locked/>
    <w:rsid w:val="001761FB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1761FB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1761FB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1761FB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1761FB"/>
    <w:rPr>
      <w:b/>
    </w:rPr>
  </w:style>
  <w:style w:type="character" w:customStyle="1" w:styleId="affffffffff">
    <w:name w:val="текст Знак Знак"/>
    <w:uiPriority w:val="99"/>
    <w:qFormat/>
    <w:rsid w:val="001761FB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1761F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1761FB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1761FB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1761FB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1761FB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1761FB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1761FB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1761FB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1761FB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1761FB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1761FB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1761FB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1761FB"/>
    <w:rPr>
      <w:rFonts w:cs="Times New Roman"/>
    </w:rPr>
  </w:style>
  <w:style w:type="character" w:customStyle="1" w:styleId="ft1067">
    <w:name w:val="ft1067"/>
    <w:basedOn w:val="a3"/>
    <w:uiPriority w:val="99"/>
    <w:qFormat/>
    <w:rsid w:val="001761FB"/>
    <w:rPr>
      <w:rFonts w:cs="Times New Roman"/>
    </w:rPr>
  </w:style>
  <w:style w:type="character" w:customStyle="1" w:styleId="ft1144">
    <w:name w:val="ft1144"/>
    <w:basedOn w:val="a3"/>
    <w:uiPriority w:val="99"/>
    <w:qFormat/>
    <w:rsid w:val="001761FB"/>
    <w:rPr>
      <w:rFonts w:cs="Times New Roman"/>
    </w:rPr>
  </w:style>
  <w:style w:type="character" w:customStyle="1" w:styleId="ft1207">
    <w:name w:val="ft1207"/>
    <w:basedOn w:val="a3"/>
    <w:uiPriority w:val="99"/>
    <w:qFormat/>
    <w:rsid w:val="001761FB"/>
    <w:rPr>
      <w:rFonts w:cs="Times New Roman"/>
    </w:rPr>
  </w:style>
  <w:style w:type="character" w:customStyle="1" w:styleId="ft1213">
    <w:name w:val="ft1213"/>
    <w:basedOn w:val="a3"/>
    <w:uiPriority w:val="99"/>
    <w:qFormat/>
    <w:rsid w:val="001761FB"/>
    <w:rPr>
      <w:rFonts w:cs="Times New Roman"/>
    </w:rPr>
  </w:style>
  <w:style w:type="character" w:customStyle="1" w:styleId="ft1214">
    <w:name w:val="ft1214"/>
    <w:basedOn w:val="a3"/>
    <w:uiPriority w:val="99"/>
    <w:qFormat/>
    <w:rsid w:val="001761FB"/>
    <w:rPr>
      <w:rFonts w:cs="Times New Roman"/>
    </w:rPr>
  </w:style>
  <w:style w:type="character" w:customStyle="1" w:styleId="ft1289">
    <w:name w:val="ft1289"/>
    <w:basedOn w:val="a3"/>
    <w:uiPriority w:val="99"/>
    <w:qFormat/>
    <w:rsid w:val="001761FB"/>
    <w:rPr>
      <w:rFonts w:cs="Times New Roman"/>
    </w:rPr>
  </w:style>
  <w:style w:type="character" w:customStyle="1" w:styleId="ft1311">
    <w:name w:val="ft1311"/>
    <w:basedOn w:val="a3"/>
    <w:uiPriority w:val="99"/>
    <w:qFormat/>
    <w:rsid w:val="001761FB"/>
    <w:rPr>
      <w:rFonts w:cs="Times New Roman"/>
    </w:rPr>
  </w:style>
  <w:style w:type="character" w:customStyle="1" w:styleId="ft3008">
    <w:name w:val="ft3008"/>
    <w:basedOn w:val="a3"/>
    <w:uiPriority w:val="99"/>
    <w:qFormat/>
    <w:rsid w:val="001761FB"/>
    <w:rPr>
      <w:rFonts w:cs="Times New Roman"/>
    </w:rPr>
  </w:style>
  <w:style w:type="character" w:customStyle="1" w:styleId="ft3181">
    <w:name w:val="ft3181"/>
    <w:basedOn w:val="a3"/>
    <w:uiPriority w:val="99"/>
    <w:qFormat/>
    <w:rsid w:val="001761FB"/>
    <w:rPr>
      <w:rFonts w:cs="Times New Roman"/>
    </w:rPr>
  </w:style>
  <w:style w:type="character" w:customStyle="1" w:styleId="ft722">
    <w:name w:val="ft722"/>
    <w:basedOn w:val="a3"/>
    <w:uiPriority w:val="99"/>
    <w:qFormat/>
    <w:rsid w:val="001761FB"/>
    <w:rPr>
      <w:rFonts w:cs="Times New Roman"/>
    </w:rPr>
  </w:style>
  <w:style w:type="character" w:customStyle="1" w:styleId="ft728">
    <w:name w:val="ft728"/>
    <w:basedOn w:val="a3"/>
    <w:uiPriority w:val="99"/>
    <w:qFormat/>
    <w:rsid w:val="001761FB"/>
    <w:rPr>
      <w:rFonts w:cs="Times New Roman"/>
    </w:rPr>
  </w:style>
  <w:style w:type="character" w:customStyle="1" w:styleId="ft730">
    <w:name w:val="ft730"/>
    <w:basedOn w:val="a3"/>
    <w:uiPriority w:val="99"/>
    <w:qFormat/>
    <w:rsid w:val="001761FB"/>
    <w:rPr>
      <w:rFonts w:cs="Times New Roman"/>
    </w:rPr>
  </w:style>
  <w:style w:type="character" w:customStyle="1" w:styleId="ft72">
    <w:name w:val="ft72"/>
    <w:basedOn w:val="a3"/>
    <w:uiPriority w:val="99"/>
    <w:qFormat/>
    <w:rsid w:val="001761FB"/>
    <w:rPr>
      <w:rFonts w:cs="Times New Roman"/>
    </w:rPr>
  </w:style>
  <w:style w:type="character" w:customStyle="1" w:styleId="ft731">
    <w:name w:val="ft731"/>
    <w:basedOn w:val="a3"/>
    <w:uiPriority w:val="99"/>
    <w:qFormat/>
    <w:rsid w:val="001761FB"/>
    <w:rPr>
      <w:rFonts w:cs="Times New Roman"/>
    </w:rPr>
  </w:style>
  <w:style w:type="character" w:customStyle="1" w:styleId="ft732">
    <w:name w:val="ft732"/>
    <w:basedOn w:val="a3"/>
    <w:uiPriority w:val="99"/>
    <w:qFormat/>
    <w:rsid w:val="001761FB"/>
    <w:rPr>
      <w:rFonts w:cs="Times New Roman"/>
    </w:rPr>
  </w:style>
  <w:style w:type="character" w:customStyle="1" w:styleId="ft735">
    <w:name w:val="ft735"/>
    <w:basedOn w:val="a3"/>
    <w:uiPriority w:val="99"/>
    <w:qFormat/>
    <w:rsid w:val="001761FB"/>
    <w:rPr>
      <w:rFonts w:cs="Times New Roman"/>
    </w:rPr>
  </w:style>
  <w:style w:type="character" w:customStyle="1" w:styleId="ft738">
    <w:name w:val="ft738"/>
    <w:basedOn w:val="a3"/>
    <w:uiPriority w:val="99"/>
    <w:qFormat/>
    <w:rsid w:val="001761FB"/>
    <w:rPr>
      <w:rFonts w:cs="Times New Roman"/>
    </w:rPr>
  </w:style>
  <w:style w:type="character" w:customStyle="1" w:styleId="ft747">
    <w:name w:val="ft747"/>
    <w:basedOn w:val="a3"/>
    <w:uiPriority w:val="99"/>
    <w:qFormat/>
    <w:rsid w:val="001761FB"/>
    <w:rPr>
      <w:rFonts w:cs="Times New Roman"/>
    </w:rPr>
  </w:style>
  <w:style w:type="character" w:customStyle="1" w:styleId="ft758">
    <w:name w:val="ft758"/>
    <w:basedOn w:val="a3"/>
    <w:uiPriority w:val="99"/>
    <w:qFormat/>
    <w:rsid w:val="001761FB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1761FB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1761FB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1761FB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1761FB"/>
    <w:rPr>
      <w:rFonts w:cs="Times New Roman"/>
    </w:rPr>
  </w:style>
  <w:style w:type="character" w:customStyle="1" w:styleId="ft2109">
    <w:name w:val="ft2109"/>
    <w:basedOn w:val="a3"/>
    <w:uiPriority w:val="99"/>
    <w:qFormat/>
    <w:rsid w:val="001761FB"/>
    <w:rPr>
      <w:rFonts w:cs="Times New Roman"/>
    </w:rPr>
  </w:style>
  <w:style w:type="character" w:customStyle="1" w:styleId="ft2121">
    <w:name w:val="ft2121"/>
    <w:basedOn w:val="a3"/>
    <w:uiPriority w:val="99"/>
    <w:qFormat/>
    <w:rsid w:val="001761FB"/>
    <w:rPr>
      <w:rFonts w:cs="Times New Roman"/>
    </w:rPr>
  </w:style>
  <w:style w:type="character" w:customStyle="1" w:styleId="ft2130">
    <w:name w:val="ft2130"/>
    <w:basedOn w:val="a3"/>
    <w:uiPriority w:val="99"/>
    <w:qFormat/>
    <w:rsid w:val="001761FB"/>
    <w:rPr>
      <w:rFonts w:cs="Times New Roman"/>
    </w:rPr>
  </w:style>
  <w:style w:type="character" w:customStyle="1" w:styleId="ft24421">
    <w:name w:val="ft24421"/>
    <w:uiPriority w:val="99"/>
    <w:qFormat/>
    <w:rsid w:val="001761FB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1761FB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1761FB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1761FB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1761FB"/>
    <w:rPr>
      <w:rFonts w:cs="Times New Roman"/>
    </w:rPr>
  </w:style>
  <w:style w:type="character" w:customStyle="1" w:styleId="rvts15">
    <w:name w:val="rvts15"/>
    <w:basedOn w:val="a3"/>
    <w:uiPriority w:val="99"/>
    <w:qFormat/>
    <w:rsid w:val="001761FB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1761FB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1761FB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1761FB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1761FB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1761FB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1761FB"/>
    <w:rPr>
      <w:rFonts w:cs="Times New Roman"/>
    </w:rPr>
  </w:style>
  <w:style w:type="character" w:customStyle="1" w:styleId="ft404">
    <w:name w:val="ft404"/>
    <w:basedOn w:val="a3"/>
    <w:uiPriority w:val="99"/>
    <w:qFormat/>
    <w:rsid w:val="001761FB"/>
    <w:rPr>
      <w:rFonts w:cs="Times New Roman"/>
    </w:rPr>
  </w:style>
  <w:style w:type="character" w:customStyle="1" w:styleId="ft2">
    <w:name w:val="ft2"/>
    <w:basedOn w:val="a3"/>
    <w:uiPriority w:val="99"/>
    <w:qFormat/>
    <w:rsid w:val="001761FB"/>
    <w:rPr>
      <w:rFonts w:cs="Times New Roman"/>
    </w:rPr>
  </w:style>
  <w:style w:type="character" w:customStyle="1" w:styleId="ft405">
    <w:name w:val="ft405"/>
    <w:basedOn w:val="a3"/>
    <w:uiPriority w:val="99"/>
    <w:qFormat/>
    <w:rsid w:val="001761FB"/>
    <w:rPr>
      <w:rFonts w:cs="Times New Roman"/>
    </w:rPr>
  </w:style>
  <w:style w:type="character" w:customStyle="1" w:styleId="ft407">
    <w:name w:val="ft407"/>
    <w:basedOn w:val="a3"/>
    <w:uiPriority w:val="99"/>
    <w:qFormat/>
    <w:rsid w:val="001761FB"/>
    <w:rPr>
      <w:rFonts w:cs="Times New Roman"/>
    </w:rPr>
  </w:style>
  <w:style w:type="character" w:customStyle="1" w:styleId="ft411">
    <w:name w:val="ft411"/>
    <w:basedOn w:val="a3"/>
    <w:uiPriority w:val="99"/>
    <w:qFormat/>
    <w:rsid w:val="001761FB"/>
    <w:rPr>
      <w:rFonts w:cs="Times New Roman"/>
    </w:rPr>
  </w:style>
  <w:style w:type="character" w:customStyle="1" w:styleId="ft416">
    <w:name w:val="ft416"/>
    <w:basedOn w:val="a3"/>
    <w:uiPriority w:val="99"/>
    <w:qFormat/>
    <w:rsid w:val="001761FB"/>
    <w:rPr>
      <w:rFonts w:cs="Times New Roman"/>
    </w:rPr>
  </w:style>
  <w:style w:type="character" w:customStyle="1" w:styleId="ft438">
    <w:name w:val="ft438"/>
    <w:basedOn w:val="a3"/>
    <w:uiPriority w:val="99"/>
    <w:qFormat/>
    <w:rsid w:val="001761FB"/>
    <w:rPr>
      <w:rFonts w:cs="Times New Roman"/>
    </w:rPr>
  </w:style>
  <w:style w:type="character" w:customStyle="1" w:styleId="ft461">
    <w:name w:val="ft461"/>
    <w:basedOn w:val="a3"/>
    <w:uiPriority w:val="99"/>
    <w:qFormat/>
    <w:rsid w:val="001761FB"/>
    <w:rPr>
      <w:rFonts w:cs="Times New Roman"/>
    </w:rPr>
  </w:style>
  <w:style w:type="character" w:customStyle="1" w:styleId="ft485">
    <w:name w:val="ft485"/>
    <w:basedOn w:val="a3"/>
    <w:uiPriority w:val="99"/>
    <w:qFormat/>
    <w:rsid w:val="001761FB"/>
    <w:rPr>
      <w:rFonts w:cs="Times New Roman"/>
    </w:rPr>
  </w:style>
  <w:style w:type="character" w:customStyle="1" w:styleId="ft507">
    <w:name w:val="ft507"/>
    <w:basedOn w:val="a3"/>
    <w:uiPriority w:val="99"/>
    <w:qFormat/>
    <w:rsid w:val="001761FB"/>
    <w:rPr>
      <w:rFonts w:cs="Times New Roman"/>
    </w:rPr>
  </w:style>
  <w:style w:type="character" w:customStyle="1" w:styleId="ft464">
    <w:name w:val="ft464"/>
    <w:basedOn w:val="a3"/>
    <w:uiPriority w:val="99"/>
    <w:qFormat/>
    <w:rsid w:val="001761FB"/>
    <w:rPr>
      <w:rFonts w:cs="Times New Roman"/>
    </w:rPr>
  </w:style>
  <w:style w:type="character" w:customStyle="1" w:styleId="ft515">
    <w:name w:val="ft515"/>
    <w:basedOn w:val="a3"/>
    <w:uiPriority w:val="99"/>
    <w:qFormat/>
    <w:rsid w:val="001761FB"/>
    <w:rPr>
      <w:rFonts w:cs="Times New Roman"/>
    </w:rPr>
  </w:style>
  <w:style w:type="character" w:customStyle="1" w:styleId="ft518">
    <w:name w:val="ft518"/>
    <w:basedOn w:val="a3"/>
    <w:uiPriority w:val="99"/>
    <w:qFormat/>
    <w:rsid w:val="001761FB"/>
    <w:rPr>
      <w:rFonts w:cs="Times New Roman"/>
    </w:rPr>
  </w:style>
  <w:style w:type="character" w:customStyle="1" w:styleId="ft521">
    <w:name w:val="ft521"/>
    <w:basedOn w:val="a3"/>
    <w:uiPriority w:val="99"/>
    <w:qFormat/>
    <w:rsid w:val="001761FB"/>
    <w:rPr>
      <w:rFonts w:cs="Times New Roman"/>
    </w:rPr>
  </w:style>
  <w:style w:type="character" w:customStyle="1" w:styleId="ft525">
    <w:name w:val="ft525"/>
    <w:basedOn w:val="a3"/>
    <w:uiPriority w:val="99"/>
    <w:qFormat/>
    <w:rsid w:val="001761FB"/>
    <w:rPr>
      <w:rFonts w:cs="Times New Roman"/>
    </w:rPr>
  </w:style>
  <w:style w:type="character" w:customStyle="1" w:styleId="ft549">
    <w:name w:val="ft549"/>
    <w:basedOn w:val="a3"/>
    <w:uiPriority w:val="99"/>
    <w:qFormat/>
    <w:rsid w:val="001761FB"/>
    <w:rPr>
      <w:rFonts w:cs="Times New Roman"/>
    </w:rPr>
  </w:style>
  <w:style w:type="character" w:customStyle="1" w:styleId="ft554">
    <w:name w:val="ft554"/>
    <w:basedOn w:val="a3"/>
    <w:uiPriority w:val="99"/>
    <w:qFormat/>
    <w:rsid w:val="001761FB"/>
    <w:rPr>
      <w:rFonts w:cs="Times New Roman"/>
    </w:rPr>
  </w:style>
  <w:style w:type="character" w:customStyle="1" w:styleId="ft557">
    <w:name w:val="ft557"/>
    <w:basedOn w:val="a3"/>
    <w:uiPriority w:val="99"/>
    <w:qFormat/>
    <w:rsid w:val="001761FB"/>
    <w:rPr>
      <w:rFonts w:cs="Times New Roman"/>
    </w:rPr>
  </w:style>
  <w:style w:type="character" w:customStyle="1" w:styleId="ft561">
    <w:name w:val="ft561"/>
    <w:basedOn w:val="a3"/>
    <w:uiPriority w:val="99"/>
    <w:qFormat/>
    <w:rsid w:val="001761FB"/>
    <w:rPr>
      <w:rFonts w:cs="Times New Roman"/>
    </w:rPr>
  </w:style>
  <w:style w:type="character" w:customStyle="1" w:styleId="ft565">
    <w:name w:val="ft565"/>
    <w:basedOn w:val="a3"/>
    <w:uiPriority w:val="99"/>
    <w:qFormat/>
    <w:rsid w:val="001761FB"/>
    <w:rPr>
      <w:rFonts w:cs="Times New Roman"/>
    </w:rPr>
  </w:style>
  <w:style w:type="character" w:customStyle="1" w:styleId="ft570">
    <w:name w:val="ft570"/>
    <w:basedOn w:val="a3"/>
    <w:uiPriority w:val="99"/>
    <w:qFormat/>
    <w:rsid w:val="001761FB"/>
    <w:rPr>
      <w:rFonts w:cs="Times New Roman"/>
    </w:rPr>
  </w:style>
  <w:style w:type="character" w:customStyle="1" w:styleId="ft594">
    <w:name w:val="ft594"/>
    <w:basedOn w:val="a3"/>
    <w:uiPriority w:val="99"/>
    <w:qFormat/>
    <w:rsid w:val="001761FB"/>
    <w:rPr>
      <w:rFonts w:cs="Times New Roman"/>
    </w:rPr>
  </w:style>
  <w:style w:type="character" w:customStyle="1" w:styleId="ft600">
    <w:name w:val="ft600"/>
    <w:basedOn w:val="a3"/>
    <w:uiPriority w:val="99"/>
    <w:qFormat/>
    <w:rsid w:val="001761FB"/>
    <w:rPr>
      <w:rFonts w:cs="Times New Roman"/>
    </w:rPr>
  </w:style>
  <w:style w:type="character" w:customStyle="1" w:styleId="ft625">
    <w:name w:val="ft625"/>
    <w:basedOn w:val="a3"/>
    <w:uiPriority w:val="99"/>
    <w:qFormat/>
    <w:rsid w:val="001761FB"/>
    <w:rPr>
      <w:rFonts w:cs="Times New Roman"/>
    </w:rPr>
  </w:style>
  <w:style w:type="character" w:customStyle="1" w:styleId="ft646">
    <w:name w:val="ft646"/>
    <w:basedOn w:val="a3"/>
    <w:uiPriority w:val="99"/>
    <w:qFormat/>
    <w:rsid w:val="001761FB"/>
    <w:rPr>
      <w:rFonts w:cs="Times New Roman"/>
    </w:rPr>
  </w:style>
  <w:style w:type="character" w:customStyle="1" w:styleId="ft648">
    <w:name w:val="ft648"/>
    <w:basedOn w:val="a3"/>
    <w:uiPriority w:val="99"/>
    <w:qFormat/>
    <w:rsid w:val="001761FB"/>
    <w:rPr>
      <w:rFonts w:cs="Times New Roman"/>
    </w:rPr>
  </w:style>
  <w:style w:type="character" w:customStyle="1" w:styleId="ft650">
    <w:name w:val="ft650"/>
    <w:basedOn w:val="a3"/>
    <w:uiPriority w:val="99"/>
    <w:qFormat/>
    <w:rsid w:val="001761FB"/>
    <w:rPr>
      <w:rFonts w:cs="Times New Roman"/>
    </w:rPr>
  </w:style>
  <w:style w:type="character" w:customStyle="1" w:styleId="ft651">
    <w:name w:val="ft651"/>
    <w:basedOn w:val="a3"/>
    <w:uiPriority w:val="99"/>
    <w:qFormat/>
    <w:rsid w:val="001761FB"/>
    <w:rPr>
      <w:rFonts w:cs="Times New Roman"/>
    </w:rPr>
  </w:style>
  <w:style w:type="character" w:customStyle="1" w:styleId="ft654">
    <w:name w:val="ft654"/>
    <w:basedOn w:val="a3"/>
    <w:uiPriority w:val="99"/>
    <w:qFormat/>
    <w:rsid w:val="001761FB"/>
    <w:rPr>
      <w:rFonts w:cs="Times New Roman"/>
    </w:rPr>
  </w:style>
  <w:style w:type="character" w:customStyle="1" w:styleId="ft655">
    <w:name w:val="ft655"/>
    <w:basedOn w:val="a3"/>
    <w:uiPriority w:val="99"/>
    <w:qFormat/>
    <w:rsid w:val="001761FB"/>
    <w:rPr>
      <w:rFonts w:cs="Times New Roman"/>
    </w:rPr>
  </w:style>
  <w:style w:type="character" w:customStyle="1" w:styleId="ft674">
    <w:name w:val="ft674"/>
    <w:basedOn w:val="a3"/>
    <w:uiPriority w:val="99"/>
    <w:qFormat/>
    <w:rsid w:val="001761FB"/>
    <w:rPr>
      <w:rFonts w:cs="Times New Roman"/>
    </w:rPr>
  </w:style>
  <w:style w:type="character" w:customStyle="1" w:styleId="ft698">
    <w:name w:val="ft698"/>
    <w:basedOn w:val="a3"/>
    <w:uiPriority w:val="99"/>
    <w:qFormat/>
    <w:rsid w:val="001761FB"/>
    <w:rPr>
      <w:rFonts w:cs="Times New Roman"/>
    </w:rPr>
  </w:style>
  <w:style w:type="character" w:customStyle="1" w:styleId="ft709">
    <w:name w:val="ft709"/>
    <w:basedOn w:val="a3"/>
    <w:uiPriority w:val="99"/>
    <w:qFormat/>
    <w:rsid w:val="001761FB"/>
    <w:rPr>
      <w:rFonts w:cs="Times New Roman"/>
    </w:rPr>
  </w:style>
  <w:style w:type="character" w:customStyle="1" w:styleId="ft723">
    <w:name w:val="ft723"/>
    <w:basedOn w:val="a3"/>
    <w:uiPriority w:val="99"/>
    <w:qFormat/>
    <w:rsid w:val="001761FB"/>
    <w:rPr>
      <w:rFonts w:cs="Times New Roman"/>
    </w:rPr>
  </w:style>
  <w:style w:type="character" w:customStyle="1" w:styleId="ft746">
    <w:name w:val="ft746"/>
    <w:basedOn w:val="a3"/>
    <w:uiPriority w:val="99"/>
    <w:qFormat/>
    <w:rsid w:val="001761FB"/>
    <w:rPr>
      <w:rFonts w:cs="Times New Roman"/>
    </w:rPr>
  </w:style>
  <w:style w:type="character" w:customStyle="1" w:styleId="ft770">
    <w:name w:val="ft770"/>
    <w:basedOn w:val="a3"/>
    <w:uiPriority w:val="99"/>
    <w:qFormat/>
    <w:rsid w:val="001761FB"/>
    <w:rPr>
      <w:rFonts w:cs="Times New Roman"/>
    </w:rPr>
  </w:style>
  <w:style w:type="character" w:customStyle="1" w:styleId="ft772">
    <w:name w:val="ft772"/>
    <w:basedOn w:val="a3"/>
    <w:uiPriority w:val="99"/>
    <w:qFormat/>
    <w:rsid w:val="001761FB"/>
    <w:rPr>
      <w:rFonts w:cs="Times New Roman"/>
    </w:rPr>
  </w:style>
  <w:style w:type="character" w:customStyle="1" w:styleId="ft774">
    <w:name w:val="ft774"/>
    <w:basedOn w:val="a3"/>
    <w:uiPriority w:val="99"/>
    <w:qFormat/>
    <w:rsid w:val="001761FB"/>
    <w:rPr>
      <w:rFonts w:cs="Times New Roman"/>
    </w:rPr>
  </w:style>
  <w:style w:type="character" w:customStyle="1" w:styleId="ft777">
    <w:name w:val="ft777"/>
    <w:basedOn w:val="a3"/>
    <w:uiPriority w:val="99"/>
    <w:qFormat/>
    <w:rsid w:val="001761FB"/>
    <w:rPr>
      <w:rFonts w:cs="Times New Roman"/>
    </w:rPr>
  </w:style>
  <w:style w:type="character" w:customStyle="1" w:styleId="ft778">
    <w:name w:val="ft778"/>
    <w:basedOn w:val="a3"/>
    <w:uiPriority w:val="99"/>
    <w:qFormat/>
    <w:rsid w:val="001761FB"/>
    <w:rPr>
      <w:rFonts w:cs="Times New Roman"/>
    </w:rPr>
  </w:style>
  <w:style w:type="character" w:customStyle="1" w:styleId="ft780">
    <w:name w:val="ft780"/>
    <w:basedOn w:val="a3"/>
    <w:uiPriority w:val="99"/>
    <w:qFormat/>
    <w:rsid w:val="001761FB"/>
    <w:rPr>
      <w:rFonts w:cs="Times New Roman"/>
    </w:rPr>
  </w:style>
  <w:style w:type="character" w:customStyle="1" w:styleId="ft794">
    <w:name w:val="ft794"/>
    <w:basedOn w:val="a3"/>
    <w:uiPriority w:val="99"/>
    <w:qFormat/>
    <w:rsid w:val="001761FB"/>
    <w:rPr>
      <w:rFonts w:cs="Times New Roman"/>
    </w:rPr>
  </w:style>
  <w:style w:type="character" w:customStyle="1" w:styleId="ft813">
    <w:name w:val="ft813"/>
    <w:basedOn w:val="a3"/>
    <w:uiPriority w:val="99"/>
    <w:qFormat/>
    <w:rsid w:val="001761FB"/>
    <w:rPr>
      <w:rFonts w:cs="Times New Roman"/>
    </w:rPr>
  </w:style>
  <w:style w:type="character" w:customStyle="1" w:styleId="ft845">
    <w:name w:val="ft845"/>
    <w:basedOn w:val="a3"/>
    <w:uiPriority w:val="99"/>
    <w:qFormat/>
    <w:rsid w:val="001761FB"/>
    <w:rPr>
      <w:rFonts w:cs="Times New Roman"/>
    </w:rPr>
  </w:style>
  <w:style w:type="character" w:customStyle="1" w:styleId="ft846">
    <w:name w:val="ft846"/>
    <w:basedOn w:val="a3"/>
    <w:uiPriority w:val="99"/>
    <w:qFormat/>
    <w:rsid w:val="001761FB"/>
    <w:rPr>
      <w:rFonts w:cs="Times New Roman"/>
    </w:rPr>
  </w:style>
  <w:style w:type="character" w:customStyle="1" w:styleId="ft869">
    <w:name w:val="ft869"/>
    <w:basedOn w:val="a3"/>
    <w:uiPriority w:val="99"/>
    <w:qFormat/>
    <w:rsid w:val="001761FB"/>
    <w:rPr>
      <w:rFonts w:cs="Times New Roman"/>
    </w:rPr>
  </w:style>
  <w:style w:type="character" w:customStyle="1" w:styleId="ft345">
    <w:name w:val="ft345"/>
    <w:basedOn w:val="a3"/>
    <w:uiPriority w:val="99"/>
    <w:qFormat/>
    <w:rsid w:val="001761FB"/>
    <w:rPr>
      <w:rFonts w:cs="Times New Roman"/>
    </w:rPr>
  </w:style>
  <w:style w:type="character" w:customStyle="1" w:styleId="ft348">
    <w:name w:val="ft348"/>
    <w:basedOn w:val="a3"/>
    <w:uiPriority w:val="99"/>
    <w:qFormat/>
    <w:rsid w:val="001761FB"/>
    <w:rPr>
      <w:rFonts w:cs="Times New Roman"/>
    </w:rPr>
  </w:style>
  <w:style w:type="character" w:customStyle="1" w:styleId="ft350">
    <w:name w:val="ft350"/>
    <w:basedOn w:val="a3"/>
    <w:uiPriority w:val="99"/>
    <w:qFormat/>
    <w:rsid w:val="001761FB"/>
    <w:rPr>
      <w:rFonts w:cs="Times New Roman"/>
    </w:rPr>
  </w:style>
  <w:style w:type="character" w:customStyle="1" w:styleId="ft351">
    <w:name w:val="ft351"/>
    <w:basedOn w:val="a3"/>
    <w:uiPriority w:val="99"/>
    <w:qFormat/>
    <w:rsid w:val="001761FB"/>
    <w:rPr>
      <w:rFonts w:cs="Times New Roman"/>
    </w:rPr>
  </w:style>
  <w:style w:type="character" w:customStyle="1" w:styleId="ft353">
    <w:name w:val="ft353"/>
    <w:basedOn w:val="a3"/>
    <w:uiPriority w:val="99"/>
    <w:qFormat/>
    <w:rsid w:val="001761FB"/>
    <w:rPr>
      <w:rFonts w:cs="Times New Roman"/>
    </w:rPr>
  </w:style>
  <w:style w:type="character" w:customStyle="1" w:styleId="ft355">
    <w:name w:val="ft355"/>
    <w:basedOn w:val="a3"/>
    <w:uiPriority w:val="99"/>
    <w:qFormat/>
    <w:rsid w:val="001761FB"/>
    <w:rPr>
      <w:rFonts w:cs="Times New Roman"/>
    </w:rPr>
  </w:style>
  <w:style w:type="character" w:customStyle="1" w:styleId="ft372">
    <w:name w:val="ft372"/>
    <w:basedOn w:val="a3"/>
    <w:uiPriority w:val="99"/>
    <w:qFormat/>
    <w:rsid w:val="001761FB"/>
    <w:rPr>
      <w:rFonts w:cs="Times New Roman"/>
    </w:rPr>
  </w:style>
  <w:style w:type="character" w:customStyle="1" w:styleId="ft219">
    <w:name w:val="ft219"/>
    <w:basedOn w:val="a3"/>
    <w:uiPriority w:val="99"/>
    <w:qFormat/>
    <w:rsid w:val="001761FB"/>
    <w:rPr>
      <w:rFonts w:cs="Times New Roman"/>
    </w:rPr>
  </w:style>
  <w:style w:type="character" w:customStyle="1" w:styleId="ft255">
    <w:name w:val="ft255"/>
    <w:basedOn w:val="a3"/>
    <w:uiPriority w:val="99"/>
    <w:qFormat/>
    <w:rsid w:val="001761FB"/>
    <w:rPr>
      <w:rFonts w:cs="Times New Roman"/>
    </w:rPr>
  </w:style>
  <w:style w:type="character" w:customStyle="1" w:styleId="ft264">
    <w:name w:val="ft264"/>
    <w:basedOn w:val="a3"/>
    <w:uiPriority w:val="99"/>
    <w:qFormat/>
    <w:rsid w:val="001761FB"/>
    <w:rPr>
      <w:rFonts w:cs="Times New Roman"/>
    </w:rPr>
  </w:style>
  <w:style w:type="character" w:customStyle="1" w:styleId="ft269">
    <w:name w:val="ft269"/>
    <w:basedOn w:val="a3"/>
    <w:uiPriority w:val="99"/>
    <w:qFormat/>
    <w:rsid w:val="001761FB"/>
    <w:rPr>
      <w:rFonts w:cs="Times New Roman"/>
    </w:rPr>
  </w:style>
  <w:style w:type="character" w:customStyle="1" w:styleId="ft292">
    <w:name w:val="ft292"/>
    <w:basedOn w:val="a3"/>
    <w:uiPriority w:val="99"/>
    <w:qFormat/>
    <w:rsid w:val="001761FB"/>
    <w:rPr>
      <w:rFonts w:cs="Times New Roman"/>
    </w:rPr>
  </w:style>
  <w:style w:type="character" w:customStyle="1" w:styleId="ft300">
    <w:name w:val="ft300"/>
    <w:basedOn w:val="a3"/>
    <w:uiPriority w:val="99"/>
    <w:qFormat/>
    <w:rsid w:val="001761FB"/>
    <w:rPr>
      <w:rFonts w:cs="Times New Roman"/>
    </w:rPr>
  </w:style>
  <w:style w:type="character" w:customStyle="1" w:styleId="ft308">
    <w:name w:val="ft308"/>
    <w:basedOn w:val="a3"/>
    <w:uiPriority w:val="99"/>
    <w:qFormat/>
    <w:rsid w:val="001761FB"/>
    <w:rPr>
      <w:rFonts w:cs="Times New Roman"/>
    </w:rPr>
  </w:style>
  <w:style w:type="character" w:customStyle="1" w:styleId="ft334">
    <w:name w:val="ft334"/>
    <w:basedOn w:val="a3"/>
    <w:uiPriority w:val="99"/>
    <w:qFormat/>
    <w:rsid w:val="001761FB"/>
    <w:rPr>
      <w:rFonts w:cs="Times New Roman"/>
    </w:rPr>
  </w:style>
  <w:style w:type="character" w:customStyle="1" w:styleId="ft346">
    <w:name w:val="ft346"/>
    <w:basedOn w:val="a3"/>
    <w:uiPriority w:val="99"/>
    <w:qFormat/>
    <w:rsid w:val="001761FB"/>
    <w:rPr>
      <w:rFonts w:cs="Times New Roman"/>
    </w:rPr>
  </w:style>
  <w:style w:type="character" w:customStyle="1" w:styleId="ft3">
    <w:name w:val="ft3"/>
    <w:basedOn w:val="a3"/>
    <w:uiPriority w:val="99"/>
    <w:qFormat/>
    <w:rsid w:val="001761FB"/>
    <w:rPr>
      <w:rFonts w:cs="Times New Roman"/>
    </w:rPr>
  </w:style>
  <w:style w:type="character" w:customStyle="1" w:styleId="ft381">
    <w:name w:val="ft381"/>
    <w:basedOn w:val="a3"/>
    <w:uiPriority w:val="99"/>
    <w:qFormat/>
    <w:rsid w:val="001761FB"/>
    <w:rPr>
      <w:rFonts w:cs="Times New Roman"/>
    </w:rPr>
  </w:style>
  <w:style w:type="character" w:customStyle="1" w:styleId="ft391">
    <w:name w:val="ft391"/>
    <w:basedOn w:val="a3"/>
    <w:uiPriority w:val="99"/>
    <w:qFormat/>
    <w:rsid w:val="001761FB"/>
    <w:rPr>
      <w:rFonts w:cs="Times New Roman"/>
    </w:rPr>
  </w:style>
  <w:style w:type="character" w:customStyle="1" w:styleId="ft397">
    <w:name w:val="ft397"/>
    <w:basedOn w:val="a3"/>
    <w:uiPriority w:val="99"/>
    <w:qFormat/>
    <w:rsid w:val="001761FB"/>
    <w:rPr>
      <w:rFonts w:cs="Times New Roman"/>
    </w:rPr>
  </w:style>
  <w:style w:type="character" w:customStyle="1" w:styleId="ft176">
    <w:name w:val="ft176"/>
    <w:basedOn w:val="a3"/>
    <w:uiPriority w:val="99"/>
    <w:qFormat/>
    <w:rsid w:val="001761FB"/>
    <w:rPr>
      <w:rFonts w:cs="Times New Roman"/>
    </w:rPr>
  </w:style>
  <w:style w:type="character" w:customStyle="1" w:styleId="ft410">
    <w:name w:val="ft410"/>
    <w:basedOn w:val="a3"/>
    <w:uiPriority w:val="99"/>
    <w:qFormat/>
    <w:rsid w:val="001761FB"/>
    <w:rPr>
      <w:rFonts w:cs="Times New Roman"/>
    </w:rPr>
  </w:style>
  <w:style w:type="character" w:customStyle="1" w:styleId="ft421">
    <w:name w:val="ft421"/>
    <w:basedOn w:val="a3"/>
    <w:uiPriority w:val="99"/>
    <w:qFormat/>
    <w:rsid w:val="001761FB"/>
    <w:rPr>
      <w:rFonts w:cs="Times New Roman"/>
    </w:rPr>
  </w:style>
  <w:style w:type="character" w:customStyle="1" w:styleId="ft467">
    <w:name w:val="ft467"/>
    <w:basedOn w:val="a3"/>
    <w:uiPriority w:val="99"/>
    <w:qFormat/>
    <w:rsid w:val="001761FB"/>
    <w:rPr>
      <w:rFonts w:cs="Times New Roman"/>
    </w:rPr>
  </w:style>
  <w:style w:type="character" w:customStyle="1" w:styleId="ft479">
    <w:name w:val="ft479"/>
    <w:basedOn w:val="a3"/>
    <w:uiPriority w:val="99"/>
    <w:qFormat/>
    <w:rsid w:val="001761FB"/>
    <w:rPr>
      <w:rFonts w:cs="Times New Roman"/>
    </w:rPr>
  </w:style>
  <w:style w:type="character" w:customStyle="1" w:styleId="ft578">
    <w:name w:val="ft578"/>
    <w:basedOn w:val="a3"/>
    <w:uiPriority w:val="99"/>
    <w:qFormat/>
    <w:rsid w:val="001761FB"/>
    <w:rPr>
      <w:rFonts w:cs="Times New Roman"/>
    </w:rPr>
  </w:style>
  <w:style w:type="character" w:customStyle="1" w:styleId="ft624">
    <w:name w:val="ft624"/>
    <w:basedOn w:val="a3"/>
    <w:uiPriority w:val="99"/>
    <w:qFormat/>
    <w:rsid w:val="001761FB"/>
    <w:rPr>
      <w:rFonts w:cs="Times New Roman"/>
    </w:rPr>
  </w:style>
  <w:style w:type="character" w:customStyle="1" w:styleId="ft631">
    <w:name w:val="ft631"/>
    <w:basedOn w:val="a3"/>
    <w:uiPriority w:val="99"/>
    <w:qFormat/>
    <w:rsid w:val="001761FB"/>
    <w:rPr>
      <w:rFonts w:cs="Times New Roman"/>
    </w:rPr>
  </w:style>
  <w:style w:type="character" w:customStyle="1" w:styleId="ft679">
    <w:name w:val="ft679"/>
    <w:basedOn w:val="a3"/>
    <w:uiPriority w:val="99"/>
    <w:qFormat/>
    <w:rsid w:val="001761FB"/>
    <w:rPr>
      <w:rFonts w:cs="Times New Roman"/>
    </w:rPr>
  </w:style>
  <w:style w:type="character" w:customStyle="1" w:styleId="ft725">
    <w:name w:val="ft725"/>
    <w:basedOn w:val="a3"/>
    <w:uiPriority w:val="99"/>
    <w:qFormat/>
    <w:rsid w:val="001761FB"/>
    <w:rPr>
      <w:rFonts w:cs="Times New Roman"/>
    </w:rPr>
  </w:style>
  <w:style w:type="character" w:customStyle="1" w:styleId="ft769">
    <w:name w:val="ft769"/>
    <w:basedOn w:val="a3"/>
    <w:uiPriority w:val="99"/>
    <w:qFormat/>
    <w:rsid w:val="001761FB"/>
    <w:rPr>
      <w:rFonts w:cs="Times New Roman"/>
    </w:rPr>
  </w:style>
  <w:style w:type="character" w:customStyle="1" w:styleId="ft819">
    <w:name w:val="ft819"/>
    <w:basedOn w:val="a3"/>
    <w:uiPriority w:val="99"/>
    <w:qFormat/>
    <w:rsid w:val="001761FB"/>
    <w:rPr>
      <w:rFonts w:cs="Times New Roman"/>
    </w:rPr>
  </w:style>
  <w:style w:type="character" w:customStyle="1" w:styleId="ft877">
    <w:name w:val="ft877"/>
    <w:basedOn w:val="a3"/>
    <w:uiPriority w:val="99"/>
    <w:qFormat/>
    <w:rsid w:val="001761FB"/>
    <w:rPr>
      <w:rFonts w:cs="Times New Roman"/>
    </w:rPr>
  </w:style>
  <w:style w:type="character" w:customStyle="1" w:styleId="ft275">
    <w:name w:val="ft275"/>
    <w:basedOn w:val="a3"/>
    <w:uiPriority w:val="99"/>
    <w:qFormat/>
    <w:rsid w:val="001761FB"/>
    <w:rPr>
      <w:rFonts w:cs="Times New Roman"/>
    </w:rPr>
  </w:style>
  <w:style w:type="character" w:customStyle="1" w:styleId="ft935">
    <w:name w:val="ft935"/>
    <w:basedOn w:val="a3"/>
    <w:uiPriority w:val="99"/>
    <w:qFormat/>
    <w:rsid w:val="001761FB"/>
    <w:rPr>
      <w:rFonts w:cs="Times New Roman"/>
    </w:rPr>
  </w:style>
  <w:style w:type="character" w:customStyle="1" w:styleId="ft969">
    <w:name w:val="ft969"/>
    <w:basedOn w:val="a3"/>
    <w:uiPriority w:val="99"/>
    <w:qFormat/>
    <w:rsid w:val="001761FB"/>
    <w:rPr>
      <w:rFonts w:cs="Times New Roman"/>
    </w:rPr>
  </w:style>
  <w:style w:type="character" w:customStyle="1" w:styleId="ft1010">
    <w:name w:val="ft1010"/>
    <w:basedOn w:val="a3"/>
    <w:uiPriority w:val="99"/>
    <w:qFormat/>
    <w:rsid w:val="001761FB"/>
    <w:rPr>
      <w:rFonts w:cs="Times New Roman"/>
    </w:rPr>
  </w:style>
  <w:style w:type="character" w:customStyle="1" w:styleId="ft1058">
    <w:name w:val="ft1058"/>
    <w:basedOn w:val="a3"/>
    <w:uiPriority w:val="99"/>
    <w:qFormat/>
    <w:rsid w:val="001761FB"/>
    <w:rPr>
      <w:rFonts w:cs="Times New Roman"/>
    </w:rPr>
  </w:style>
  <w:style w:type="character" w:customStyle="1" w:styleId="ft1101">
    <w:name w:val="ft1101"/>
    <w:basedOn w:val="a3"/>
    <w:uiPriority w:val="99"/>
    <w:qFormat/>
    <w:rsid w:val="001761FB"/>
    <w:rPr>
      <w:rFonts w:cs="Times New Roman"/>
    </w:rPr>
  </w:style>
  <w:style w:type="character" w:customStyle="1" w:styleId="ft1162">
    <w:name w:val="ft1162"/>
    <w:basedOn w:val="a3"/>
    <w:uiPriority w:val="99"/>
    <w:qFormat/>
    <w:rsid w:val="001761FB"/>
    <w:rPr>
      <w:rFonts w:cs="Times New Roman"/>
    </w:rPr>
  </w:style>
  <w:style w:type="character" w:customStyle="1" w:styleId="ft1197">
    <w:name w:val="ft1197"/>
    <w:basedOn w:val="a3"/>
    <w:uiPriority w:val="99"/>
    <w:qFormat/>
    <w:rsid w:val="001761FB"/>
    <w:rPr>
      <w:rFonts w:cs="Times New Roman"/>
    </w:rPr>
  </w:style>
  <w:style w:type="character" w:customStyle="1" w:styleId="ft1248">
    <w:name w:val="ft1248"/>
    <w:basedOn w:val="a3"/>
    <w:uiPriority w:val="99"/>
    <w:qFormat/>
    <w:rsid w:val="001761FB"/>
    <w:rPr>
      <w:rFonts w:cs="Times New Roman"/>
    </w:rPr>
  </w:style>
  <w:style w:type="character" w:customStyle="1" w:styleId="ft1293">
    <w:name w:val="ft1293"/>
    <w:basedOn w:val="a3"/>
    <w:uiPriority w:val="99"/>
    <w:qFormat/>
    <w:rsid w:val="001761FB"/>
    <w:rPr>
      <w:rFonts w:cs="Times New Roman"/>
    </w:rPr>
  </w:style>
  <w:style w:type="character" w:customStyle="1" w:styleId="ft1308">
    <w:name w:val="ft1308"/>
    <w:basedOn w:val="a3"/>
    <w:uiPriority w:val="99"/>
    <w:qFormat/>
    <w:rsid w:val="001761FB"/>
    <w:rPr>
      <w:rFonts w:cs="Times New Roman"/>
    </w:rPr>
  </w:style>
  <w:style w:type="character" w:customStyle="1" w:styleId="ft1366">
    <w:name w:val="ft1366"/>
    <w:basedOn w:val="a3"/>
    <w:uiPriority w:val="99"/>
    <w:qFormat/>
    <w:rsid w:val="001761FB"/>
    <w:rPr>
      <w:rFonts w:cs="Times New Roman"/>
    </w:rPr>
  </w:style>
  <w:style w:type="character" w:customStyle="1" w:styleId="ft1377">
    <w:name w:val="ft1377"/>
    <w:basedOn w:val="a3"/>
    <w:uiPriority w:val="99"/>
    <w:qFormat/>
    <w:rsid w:val="001761FB"/>
    <w:rPr>
      <w:rFonts w:cs="Times New Roman"/>
    </w:rPr>
  </w:style>
  <w:style w:type="character" w:customStyle="1" w:styleId="ft1380">
    <w:name w:val="ft1380"/>
    <w:basedOn w:val="a3"/>
    <w:uiPriority w:val="99"/>
    <w:qFormat/>
    <w:rsid w:val="001761FB"/>
    <w:rPr>
      <w:rFonts w:cs="Times New Roman"/>
    </w:rPr>
  </w:style>
  <w:style w:type="character" w:customStyle="1" w:styleId="ft1389">
    <w:name w:val="ft1389"/>
    <w:basedOn w:val="a3"/>
    <w:uiPriority w:val="99"/>
    <w:qFormat/>
    <w:rsid w:val="001761FB"/>
    <w:rPr>
      <w:rFonts w:cs="Times New Roman"/>
    </w:rPr>
  </w:style>
  <w:style w:type="character" w:customStyle="1" w:styleId="ft1393">
    <w:name w:val="ft1393"/>
    <w:basedOn w:val="a3"/>
    <w:uiPriority w:val="99"/>
    <w:qFormat/>
    <w:rsid w:val="001761FB"/>
    <w:rPr>
      <w:rFonts w:cs="Times New Roman"/>
    </w:rPr>
  </w:style>
  <w:style w:type="character" w:customStyle="1" w:styleId="ft1400">
    <w:name w:val="ft1400"/>
    <w:basedOn w:val="a3"/>
    <w:uiPriority w:val="99"/>
    <w:qFormat/>
    <w:rsid w:val="001761FB"/>
    <w:rPr>
      <w:rFonts w:cs="Times New Roman"/>
    </w:rPr>
  </w:style>
  <w:style w:type="character" w:customStyle="1" w:styleId="ft1407">
    <w:name w:val="ft1407"/>
    <w:basedOn w:val="a3"/>
    <w:uiPriority w:val="99"/>
    <w:qFormat/>
    <w:rsid w:val="001761FB"/>
    <w:rPr>
      <w:rFonts w:cs="Times New Roman"/>
    </w:rPr>
  </w:style>
  <w:style w:type="character" w:customStyle="1" w:styleId="ft1410">
    <w:name w:val="ft1410"/>
    <w:basedOn w:val="a3"/>
    <w:uiPriority w:val="99"/>
    <w:qFormat/>
    <w:rsid w:val="001761FB"/>
    <w:rPr>
      <w:rFonts w:cs="Times New Roman"/>
    </w:rPr>
  </w:style>
  <w:style w:type="character" w:customStyle="1" w:styleId="ft1427">
    <w:name w:val="ft1427"/>
    <w:basedOn w:val="a3"/>
    <w:uiPriority w:val="99"/>
    <w:qFormat/>
    <w:rsid w:val="001761FB"/>
    <w:rPr>
      <w:rFonts w:cs="Times New Roman"/>
    </w:rPr>
  </w:style>
  <w:style w:type="character" w:customStyle="1" w:styleId="ft1478">
    <w:name w:val="ft1478"/>
    <w:basedOn w:val="a3"/>
    <w:uiPriority w:val="99"/>
    <w:qFormat/>
    <w:rsid w:val="001761FB"/>
    <w:rPr>
      <w:rFonts w:cs="Times New Roman"/>
    </w:rPr>
  </w:style>
  <w:style w:type="character" w:customStyle="1" w:styleId="ft1533">
    <w:name w:val="ft1533"/>
    <w:basedOn w:val="a3"/>
    <w:uiPriority w:val="99"/>
    <w:qFormat/>
    <w:rsid w:val="001761FB"/>
    <w:rPr>
      <w:rFonts w:cs="Times New Roman"/>
    </w:rPr>
  </w:style>
  <w:style w:type="character" w:customStyle="1" w:styleId="ft1586">
    <w:name w:val="ft1586"/>
    <w:basedOn w:val="a3"/>
    <w:uiPriority w:val="99"/>
    <w:qFormat/>
    <w:rsid w:val="001761FB"/>
    <w:rPr>
      <w:rFonts w:cs="Times New Roman"/>
    </w:rPr>
  </w:style>
  <w:style w:type="character" w:customStyle="1" w:styleId="ft1627">
    <w:name w:val="ft1627"/>
    <w:basedOn w:val="a3"/>
    <w:uiPriority w:val="99"/>
    <w:qFormat/>
    <w:rsid w:val="001761FB"/>
    <w:rPr>
      <w:rFonts w:cs="Times New Roman"/>
    </w:rPr>
  </w:style>
  <w:style w:type="character" w:customStyle="1" w:styleId="ft1634">
    <w:name w:val="ft1634"/>
    <w:basedOn w:val="a3"/>
    <w:uiPriority w:val="99"/>
    <w:qFormat/>
    <w:rsid w:val="001761FB"/>
    <w:rPr>
      <w:rFonts w:cs="Times New Roman"/>
    </w:rPr>
  </w:style>
  <w:style w:type="character" w:customStyle="1" w:styleId="ft1638">
    <w:name w:val="ft1638"/>
    <w:basedOn w:val="a3"/>
    <w:uiPriority w:val="99"/>
    <w:qFormat/>
    <w:rsid w:val="001761FB"/>
    <w:rPr>
      <w:rFonts w:cs="Times New Roman"/>
    </w:rPr>
  </w:style>
  <w:style w:type="character" w:customStyle="1" w:styleId="ft1643">
    <w:name w:val="ft1643"/>
    <w:basedOn w:val="a3"/>
    <w:uiPriority w:val="99"/>
    <w:qFormat/>
    <w:rsid w:val="001761FB"/>
    <w:rPr>
      <w:rFonts w:cs="Times New Roman"/>
    </w:rPr>
  </w:style>
  <w:style w:type="character" w:customStyle="1" w:styleId="ft1659">
    <w:name w:val="ft1659"/>
    <w:basedOn w:val="a3"/>
    <w:uiPriority w:val="99"/>
    <w:qFormat/>
    <w:rsid w:val="001761FB"/>
    <w:rPr>
      <w:rFonts w:cs="Times New Roman"/>
    </w:rPr>
  </w:style>
  <w:style w:type="character" w:customStyle="1" w:styleId="ft1665">
    <w:name w:val="ft1665"/>
    <w:basedOn w:val="a3"/>
    <w:uiPriority w:val="99"/>
    <w:qFormat/>
    <w:rsid w:val="001761FB"/>
    <w:rPr>
      <w:rFonts w:cs="Times New Roman"/>
    </w:rPr>
  </w:style>
  <w:style w:type="character" w:customStyle="1" w:styleId="ft1711">
    <w:name w:val="ft1711"/>
    <w:basedOn w:val="a3"/>
    <w:uiPriority w:val="99"/>
    <w:qFormat/>
    <w:rsid w:val="001761FB"/>
    <w:rPr>
      <w:rFonts w:cs="Times New Roman"/>
    </w:rPr>
  </w:style>
  <w:style w:type="character" w:customStyle="1" w:styleId="ft1757">
    <w:name w:val="ft1757"/>
    <w:basedOn w:val="a3"/>
    <w:uiPriority w:val="99"/>
    <w:qFormat/>
    <w:rsid w:val="001761FB"/>
    <w:rPr>
      <w:rFonts w:cs="Times New Roman"/>
    </w:rPr>
  </w:style>
  <w:style w:type="character" w:customStyle="1" w:styleId="ft1804">
    <w:name w:val="ft1804"/>
    <w:basedOn w:val="a3"/>
    <w:uiPriority w:val="99"/>
    <w:qFormat/>
    <w:rsid w:val="001761FB"/>
    <w:rPr>
      <w:rFonts w:cs="Times New Roman"/>
    </w:rPr>
  </w:style>
  <w:style w:type="character" w:customStyle="1" w:styleId="ft1855">
    <w:name w:val="ft1855"/>
    <w:basedOn w:val="a3"/>
    <w:uiPriority w:val="99"/>
    <w:qFormat/>
    <w:rsid w:val="001761FB"/>
    <w:rPr>
      <w:rFonts w:cs="Times New Roman"/>
    </w:rPr>
  </w:style>
  <w:style w:type="character" w:customStyle="1" w:styleId="ft1883">
    <w:name w:val="ft1883"/>
    <w:basedOn w:val="a3"/>
    <w:uiPriority w:val="99"/>
    <w:qFormat/>
    <w:rsid w:val="001761FB"/>
    <w:rPr>
      <w:rFonts w:cs="Times New Roman"/>
    </w:rPr>
  </w:style>
  <w:style w:type="character" w:customStyle="1" w:styleId="ft1937">
    <w:name w:val="ft1937"/>
    <w:basedOn w:val="a3"/>
    <w:uiPriority w:val="99"/>
    <w:qFormat/>
    <w:rsid w:val="001761FB"/>
    <w:rPr>
      <w:rFonts w:cs="Times New Roman"/>
    </w:rPr>
  </w:style>
  <w:style w:type="character" w:customStyle="1" w:styleId="ft1983">
    <w:name w:val="ft1983"/>
    <w:basedOn w:val="a3"/>
    <w:uiPriority w:val="99"/>
    <w:qFormat/>
    <w:rsid w:val="001761FB"/>
    <w:rPr>
      <w:rFonts w:cs="Times New Roman"/>
    </w:rPr>
  </w:style>
  <w:style w:type="character" w:customStyle="1" w:styleId="ft2028">
    <w:name w:val="ft2028"/>
    <w:basedOn w:val="a3"/>
    <w:uiPriority w:val="99"/>
    <w:qFormat/>
    <w:rsid w:val="001761FB"/>
    <w:rPr>
      <w:rFonts w:cs="Times New Roman"/>
    </w:rPr>
  </w:style>
  <w:style w:type="character" w:customStyle="1" w:styleId="ft2049">
    <w:name w:val="ft2049"/>
    <w:basedOn w:val="a3"/>
    <w:uiPriority w:val="99"/>
    <w:qFormat/>
    <w:rsid w:val="001761FB"/>
    <w:rPr>
      <w:rFonts w:cs="Times New Roman"/>
    </w:rPr>
  </w:style>
  <w:style w:type="character" w:customStyle="1" w:styleId="ft2096">
    <w:name w:val="ft2096"/>
    <w:basedOn w:val="a3"/>
    <w:uiPriority w:val="99"/>
    <w:qFormat/>
    <w:rsid w:val="001761FB"/>
    <w:rPr>
      <w:rFonts w:cs="Times New Roman"/>
    </w:rPr>
  </w:style>
  <w:style w:type="character" w:customStyle="1" w:styleId="ft2144">
    <w:name w:val="ft2144"/>
    <w:basedOn w:val="a3"/>
    <w:uiPriority w:val="99"/>
    <w:qFormat/>
    <w:rsid w:val="001761FB"/>
    <w:rPr>
      <w:rFonts w:cs="Times New Roman"/>
    </w:rPr>
  </w:style>
  <w:style w:type="character" w:customStyle="1" w:styleId="ft2234">
    <w:name w:val="ft2234"/>
    <w:basedOn w:val="a3"/>
    <w:uiPriority w:val="99"/>
    <w:qFormat/>
    <w:rsid w:val="001761FB"/>
    <w:rPr>
      <w:rFonts w:cs="Times New Roman"/>
    </w:rPr>
  </w:style>
  <w:style w:type="character" w:customStyle="1" w:styleId="ft2289">
    <w:name w:val="ft2289"/>
    <w:basedOn w:val="a3"/>
    <w:uiPriority w:val="99"/>
    <w:qFormat/>
    <w:rsid w:val="001761FB"/>
    <w:rPr>
      <w:rFonts w:cs="Times New Roman"/>
    </w:rPr>
  </w:style>
  <w:style w:type="character" w:customStyle="1" w:styleId="ft1884">
    <w:name w:val="ft1884"/>
    <w:basedOn w:val="a3"/>
    <w:uiPriority w:val="99"/>
    <w:qFormat/>
    <w:rsid w:val="001761FB"/>
    <w:rPr>
      <w:rFonts w:cs="Times New Roman"/>
    </w:rPr>
  </w:style>
  <w:style w:type="character" w:customStyle="1" w:styleId="ft2343">
    <w:name w:val="ft2343"/>
    <w:basedOn w:val="a3"/>
    <w:uiPriority w:val="99"/>
    <w:qFormat/>
    <w:rsid w:val="001761FB"/>
    <w:rPr>
      <w:rFonts w:cs="Times New Roman"/>
    </w:rPr>
  </w:style>
  <w:style w:type="character" w:customStyle="1" w:styleId="ft2392">
    <w:name w:val="ft2392"/>
    <w:basedOn w:val="a3"/>
    <w:uiPriority w:val="99"/>
    <w:qFormat/>
    <w:rsid w:val="001761FB"/>
    <w:rPr>
      <w:rFonts w:cs="Times New Roman"/>
    </w:rPr>
  </w:style>
  <w:style w:type="character" w:customStyle="1" w:styleId="ft2439">
    <w:name w:val="ft2439"/>
    <w:basedOn w:val="a3"/>
    <w:uiPriority w:val="99"/>
    <w:qFormat/>
    <w:rsid w:val="001761FB"/>
    <w:rPr>
      <w:rFonts w:cs="Times New Roman"/>
    </w:rPr>
  </w:style>
  <w:style w:type="character" w:customStyle="1" w:styleId="ft2489">
    <w:name w:val="ft2489"/>
    <w:basedOn w:val="a3"/>
    <w:uiPriority w:val="99"/>
    <w:qFormat/>
    <w:rsid w:val="001761FB"/>
    <w:rPr>
      <w:rFonts w:cs="Times New Roman"/>
    </w:rPr>
  </w:style>
  <w:style w:type="character" w:customStyle="1" w:styleId="ft2500">
    <w:name w:val="ft2500"/>
    <w:basedOn w:val="a3"/>
    <w:uiPriority w:val="99"/>
    <w:qFormat/>
    <w:rsid w:val="001761FB"/>
    <w:rPr>
      <w:rFonts w:cs="Times New Roman"/>
    </w:rPr>
  </w:style>
  <w:style w:type="character" w:customStyle="1" w:styleId="ft2555">
    <w:name w:val="ft2555"/>
    <w:basedOn w:val="a3"/>
    <w:uiPriority w:val="99"/>
    <w:qFormat/>
    <w:rsid w:val="001761FB"/>
    <w:rPr>
      <w:rFonts w:cs="Times New Roman"/>
    </w:rPr>
  </w:style>
  <w:style w:type="character" w:customStyle="1" w:styleId="ft2562">
    <w:name w:val="ft2562"/>
    <w:basedOn w:val="a3"/>
    <w:uiPriority w:val="99"/>
    <w:qFormat/>
    <w:rsid w:val="001761FB"/>
    <w:rPr>
      <w:rFonts w:cs="Times New Roman"/>
    </w:rPr>
  </w:style>
  <w:style w:type="character" w:customStyle="1" w:styleId="ft2569">
    <w:name w:val="ft2569"/>
    <w:basedOn w:val="a3"/>
    <w:uiPriority w:val="99"/>
    <w:qFormat/>
    <w:rsid w:val="001761FB"/>
    <w:rPr>
      <w:rFonts w:cs="Times New Roman"/>
    </w:rPr>
  </w:style>
  <w:style w:type="character" w:customStyle="1" w:styleId="ft2572">
    <w:name w:val="ft2572"/>
    <w:basedOn w:val="a3"/>
    <w:uiPriority w:val="99"/>
    <w:qFormat/>
    <w:rsid w:val="001761FB"/>
    <w:rPr>
      <w:rFonts w:cs="Times New Roman"/>
    </w:rPr>
  </w:style>
  <w:style w:type="character" w:customStyle="1" w:styleId="ft2581">
    <w:name w:val="ft2581"/>
    <w:basedOn w:val="a3"/>
    <w:uiPriority w:val="99"/>
    <w:qFormat/>
    <w:rsid w:val="001761FB"/>
    <w:rPr>
      <w:rFonts w:cs="Times New Roman"/>
    </w:rPr>
  </w:style>
  <w:style w:type="character" w:customStyle="1" w:styleId="ft2590">
    <w:name w:val="ft2590"/>
    <w:basedOn w:val="a3"/>
    <w:uiPriority w:val="99"/>
    <w:qFormat/>
    <w:rsid w:val="001761FB"/>
    <w:rPr>
      <w:rFonts w:cs="Times New Roman"/>
    </w:rPr>
  </w:style>
  <w:style w:type="character" w:customStyle="1" w:styleId="ft2624">
    <w:name w:val="ft2624"/>
    <w:basedOn w:val="a3"/>
    <w:uiPriority w:val="99"/>
    <w:qFormat/>
    <w:rsid w:val="001761FB"/>
    <w:rPr>
      <w:rFonts w:cs="Times New Roman"/>
    </w:rPr>
  </w:style>
  <w:style w:type="character" w:customStyle="1" w:styleId="ft2669">
    <w:name w:val="ft2669"/>
    <w:basedOn w:val="a3"/>
    <w:uiPriority w:val="99"/>
    <w:qFormat/>
    <w:rsid w:val="001761FB"/>
    <w:rPr>
      <w:rFonts w:cs="Times New Roman"/>
    </w:rPr>
  </w:style>
  <w:style w:type="character" w:customStyle="1" w:styleId="ft2679">
    <w:name w:val="ft2679"/>
    <w:basedOn w:val="a3"/>
    <w:uiPriority w:val="99"/>
    <w:qFormat/>
    <w:rsid w:val="001761FB"/>
    <w:rPr>
      <w:rFonts w:cs="Times New Roman"/>
    </w:rPr>
  </w:style>
  <w:style w:type="character" w:customStyle="1" w:styleId="ft2716">
    <w:name w:val="ft2716"/>
    <w:basedOn w:val="a3"/>
    <w:uiPriority w:val="99"/>
    <w:qFormat/>
    <w:rsid w:val="001761FB"/>
    <w:rPr>
      <w:rFonts w:cs="Times New Roman"/>
    </w:rPr>
  </w:style>
  <w:style w:type="character" w:customStyle="1" w:styleId="ft2726">
    <w:name w:val="ft2726"/>
    <w:basedOn w:val="a3"/>
    <w:uiPriority w:val="99"/>
    <w:qFormat/>
    <w:rsid w:val="001761FB"/>
    <w:rPr>
      <w:rFonts w:cs="Times New Roman"/>
    </w:rPr>
  </w:style>
  <w:style w:type="character" w:customStyle="1" w:styleId="ft2773">
    <w:name w:val="ft2773"/>
    <w:basedOn w:val="a3"/>
    <w:uiPriority w:val="99"/>
    <w:qFormat/>
    <w:rsid w:val="001761FB"/>
    <w:rPr>
      <w:rFonts w:cs="Times New Roman"/>
    </w:rPr>
  </w:style>
  <w:style w:type="character" w:customStyle="1" w:styleId="ft2782">
    <w:name w:val="ft2782"/>
    <w:basedOn w:val="a3"/>
    <w:uiPriority w:val="99"/>
    <w:qFormat/>
    <w:rsid w:val="001761FB"/>
    <w:rPr>
      <w:rFonts w:cs="Times New Roman"/>
    </w:rPr>
  </w:style>
  <w:style w:type="character" w:customStyle="1" w:styleId="ft2828">
    <w:name w:val="ft2828"/>
    <w:basedOn w:val="a3"/>
    <w:uiPriority w:val="99"/>
    <w:qFormat/>
    <w:rsid w:val="001761FB"/>
    <w:rPr>
      <w:rFonts w:cs="Times New Roman"/>
    </w:rPr>
  </w:style>
  <w:style w:type="character" w:customStyle="1" w:styleId="ft2877">
    <w:name w:val="ft2877"/>
    <w:basedOn w:val="a3"/>
    <w:uiPriority w:val="99"/>
    <w:qFormat/>
    <w:rsid w:val="001761FB"/>
    <w:rPr>
      <w:rFonts w:cs="Times New Roman"/>
    </w:rPr>
  </w:style>
  <w:style w:type="character" w:customStyle="1" w:styleId="ft2921">
    <w:name w:val="ft2921"/>
    <w:basedOn w:val="a3"/>
    <w:uiPriority w:val="99"/>
    <w:qFormat/>
    <w:rsid w:val="001761FB"/>
    <w:rPr>
      <w:rFonts w:cs="Times New Roman"/>
    </w:rPr>
  </w:style>
  <w:style w:type="character" w:customStyle="1" w:styleId="ft2927">
    <w:name w:val="ft2927"/>
    <w:basedOn w:val="a3"/>
    <w:uiPriority w:val="99"/>
    <w:qFormat/>
    <w:rsid w:val="001761FB"/>
    <w:rPr>
      <w:rFonts w:cs="Times New Roman"/>
    </w:rPr>
  </w:style>
  <w:style w:type="character" w:customStyle="1" w:styleId="ft2935">
    <w:name w:val="ft2935"/>
    <w:basedOn w:val="a3"/>
    <w:uiPriority w:val="99"/>
    <w:qFormat/>
    <w:rsid w:val="001761FB"/>
    <w:rPr>
      <w:rFonts w:cs="Times New Roman"/>
    </w:rPr>
  </w:style>
  <w:style w:type="character" w:customStyle="1" w:styleId="ft2943">
    <w:name w:val="ft2943"/>
    <w:basedOn w:val="a3"/>
    <w:uiPriority w:val="99"/>
    <w:qFormat/>
    <w:rsid w:val="001761FB"/>
    <w:rPr>
      <w:rFonts w:cs="Times New Roman"/>
    </w:rPr>
  </w:style>
  <w:style w:type="character" w:customStyle="1" w:styleId="ft2952">
    <w:name w:val="ft2952"/>
    <w:basedOn w:val="a3"/>
    <w:uiPriority w:val="99"/>
    <w:qFormat/>
    <w:rsid w:val="001761FB"/>
    <w:rPr>
      <w:rFonts w:cs="Times New Roman"/>
    </w:rPr>
  </w:style>
  <w:style w:type="character" w:customStyle="1" w:styleId="ft2954">
    <w:name w:val="ft2954"/>
    <w:basedOn w:val="a3"/>
    <w:uiPriority w:val="99"/>
    <w:qFormat/>
    <w:rsid w:val="001761FB"/>
    <w:rPr>
      <w:rFonts w:cs="Times New Roman"/>
    </w:rPr>
  </w:style>
  <w:style w:type="character" w:customStyle="1" w:styleId="ft2955">
    <w:name w:val="ft2955"/>
    <w:basedOn w:val="a3"/>
    <w:uiPriority w:val="99"/>
    <w:qFormat/>
    <w:rsid w:val="001761FB"/>
    <w:rPr>
      <w:rFonts w:cs="Times New Roman"/>
    </w:rPr>
  </w:style>
  <w:style w:type="character" w:customStyle="1" w:styleId="ft2962">
    <w:name w:val="ft2962"/>
    <w:basedOn w:val="a3"/>
    <w:uiPriority w:val="99"/>
    <w:qFormat/>
    <w:rsid w:val="001761FB"/>
    <w:rPr>
      <w:rFonts w:cs="Times New Roman"/>
    </w:rPr>
  </w:style>
  <w:style w:type="character" w:customStyle="1" w:styleId="ft2968">
    <w:name w:val="ft2968"/>
    <w:basedOn w:val="a3"/>
    <w:uiPriority w:val="99"/>
    <w:qFormat/>
    <w:rsid w:val="001761FB"/>
    <w:rPr>
      <w:rFonts w:cs="Times New Roman"/>
    </w:rPr>
  </w:style>
  <w:style w:type="character" w:customStyle="1" w:styleId="ft2973">
    <w:name w:val="ft2973"/>
    <w:basedOn w:val="a3"/>
    <w:uiPriority w:val="99"/>
    <w:qFormat/>
    <w:rsid w:val="001761FB"/>
    <w:rPr>
      <w:rFonts w:cs="Times New Roman"/>
    </w:rPr>
  </w:style>
  <w:style w:type="character" w:customStyle="1" w:styleId="ft2974">
    <w:name w:val="ft2974"/>
    <w:basedOn w:val="a3"/>
    <w:uiPriority w:val="99"/>
    <w:qFormat/>
    <w:rsid w:val="001761FB"/>
    <w:rPr>
      <w:rFonts w:cs="Times New Roman"/>
    </w:rPr>
  </w:style>
  <w:style w:type="character" w:customStyle="1" w:styleId="ft2976">
    <w:name w:val="ft2976"/>
    <w:basedOn w:val="a3"/>
    <w:uiPriority w:val="99"/>
    <w:qFormat/>
    <w:rsid w:val="001761FB"/>
    <w:rPr>
      <w:rFonts w:cs="Times New Roman"/>
    </w:rPr>
  </w:style>
  <w:style w:type="character" w:customStyle="1" w:styleId="ft2985">
    <w:name w:val="ft2985"/>
    <w:basedOn w:val="a3"/>
    <w:uiPriority w:val="99"/>
    <w:qFormat/>
    <w:rsid w:val="001761FB"/>
    <w:rPr>
      <w:rFonts w:cs="Times New Roman"/>
    </w:rPr>
  </w:style>
  <w:style w:type="character" w:customStyle="1" w:styleId="ft3002">
    <w:name w:val="ft3002"/>
    <w:basedOn w:val="a3"/>
    <w:uiPriority w:val="99"/>
    <w:qFormat/>
    <w:rsid w:val="001761FB"/>
    <w:rPr>
      <w:rFonts w:cs="Times New Roman"/>
    </w:rPr>
  </w:style>
  <w:style w:type="character" w:customStyle="1" w:styleId="ft3037">
    <w:name w:val="ft3037"/>
    <w:basedOn w:val="a3"/>
    <w:uiPriority w:val="99"/>
    <w:qFormat/>
    <w:rsid w:val="001761FB"/>
    <w:rPr>
      <w:rFonts w:cs="Times New Roman"/>
    </w:rPr>
  </w:style>
  <w:style w:type="character" w:customStyle="1" w:styleId="ft3084">
    <w:name w:val="ft3084"/>
    <w:basedOn w:val="a3"/>
    <w:uiPriority w:val="99"/>
    <w:qFormat/>
    <w:rsid w:val="001761FB"/>
    <w:rPr>
      <w:rFonts w:cs="Times New Roman"/>
    </w:rPr>
  </w:style>
  <w:style w:type="character" w:customStyle="1" w:styleId="ft3127">
    <w:name w:val="ft3127"/>
    <w:basedOn w:val="a3"/>
    <w:uiPriority w:val="99"/>
    <w:qFormat/>
    <w:rsid w:val="001761FB"/>
    <w:rPr>
      <w:rFonts w:cs="Times New Roman"/>
    </w:rPr>
  </w:style>
  <w:style w:type="character" w:customStyle="1" w:styleId="ft3156">
    <w:name w:val="ft3156"/>
    <w:basedOn w:val="a3"/>
    <w:uiPriority w:val="99"/>
    <w:qFormat/>
    <w:rsid w:val="001761FB"/>
    <w:rPr>
      <w:rFonts w:cs="Times New Roman"/>
    </w:rPr>
  </w:style>
  <w:style w:type="character" w:customStyle="1" w:styleId="ft3206">
    <w:name w:val="ft3206"/>
    <w:basedOn w:val="a3"/>
    <w:uiPriority w:val="99"/>
    <w:qFormat/>
    <w:rsid w:val="001761FB"/>
    <w:rPr>
      <w:rFonts w:cs="Times New Roman"/>
    </w:rPr>
  </w:style>
  <w:style w:type="character" w:customStyle="1" w:styleId="ft3264">
    <w:name w:val="ft3264"/>
    <w:basedOn w:val="a3"/>
    <w:uiPriority w:val="99"/>
    <w:qFormat/>
    <w:rsid w:val="001761FB"/>
    <w:rPr>
      <w:rFonts w:cs="Times New Roman"/>
    </w:rPr>
  </w:style>
  <w:style w:type="character" w:customStyle="1" w:styleId="ft3315">
    <w:name w:val="ft3315"/>
    <w:basedOn w:val="a3"/>
    <w:uiPriority w:val="99"/>
    <w:qFormat/>
    <w:rsid w:val="001761FB"/>
    <w:rPr>
      <w:rFonts w:cs="Times New Roman"/>
    </w:rPr>
  </w:style>
  <w:style w:type="character" w:customStyle="1" w:styleId="ft3373">
    <w:name w:val="ft3373"/>
    <w:basedOn w:val="a3"/>
    <w:uiPriority w:val="99"/>
    <w:qFormat/>
    <w:rsid w:val="001761FB"/>
    <w:rPr>
      <w:rFonts w:cs="Times New Roman"/>
    </w:rPr>
  </w:style>
  <w:style w:type="character" w:customStyle="1" w:styleId="ft3432">
    <w:name w:val="ft3432"/>
    <w:basedOn w:val="a3"/>
    <w:uiPriority w:val="99"/>
    <w:qFormat/>
    <w:rsid w:val="001761FB"/>
    <w:rPr>
      <w:rFonts w:cs="Times New Roman"/>
    </w:rPr>
  </w:style>
  <w:style w:type="character" w:customStyle="1" w:styleId="ft3489">
    <w:name w:val="ft3489"/>
    <w:basedOn w:val="a3"/>
    <w:uiPriority w:val="99"/>
    <w:qFormat/>
    <w:rsid w:val="001761FB"/>
    <w:rPr>
      <w:rFonts w:cs="Times New Roman"/>
    </w:rPr>
  </w:style>
  <w:style w:type="character" w:customStyle="1" w:styleId="ft3546">
    <w:name w:val="ft3546"/>
    <w:basedOn w:val="a3"/>
    <w:uiPriority w:val="99"/>
    <w:qFormat/>
    <w:rsid w:val="001761FB"/>
    <w:rPr>
      <w:rFonts w:cs="Times New Roman"/>
    </w:rPr>
  </w:style>
  <w:style w:type="character" w:customStyle="1" w:styleId="ft3608">
    <w:name w:val="ft3608"/>
    <w:basedOn w:val="a3"/>
    <w:uiPriority w:val="99"/>
    <w:qFormat/>
    <w:rsid w:val="001761FB"/>
    <w:rPr>
      <w:rFonts w:cs="Times New Roman"/>
    </w:rPr>
  </w:style>
  <w:style w:type="character" w:customStyle="1" w:styleId="ft3651">
    <w:name w:val="ft3651"/>
    <w:basedOn w:val="a3"/>
    <w:uiPriority w:val="99"/>
    <w:qFormat/>
    <w:rsid w:val="001761FB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1761FB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1761FB"/>
    <w:rPr>
      <w:rFonts w:cs="Times New Roman"/>
    </w:rPr>
  </w:style>
  <w:style w:type="character" w:customStyle="1" w:styleId="1142">
    <w:name w:val="Знак Знак114"/>
    <w:uiPriority w:val="99"/>
    <w:locked/>
    <w:rsid w:val="001761FB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1761FB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1761FB"/>
  </w:style>
  <w:style w:type="character" w:customStyle="1" w:styleId="ft9274">
    <w:name w:val="ft9274"/>
    <w:uiPriority w:val="99"/>
    <w:qFormat/>
    <w:rsid w:val="001761FB"/>
  </w:style>
  <w:style w:type="character" w:customStyle="1" w:styleId="ft9282">
    <w:name w:val="ft9282"/>
    <w:uiPriority w:val="99"/>
    <w:qFormat/>
    <w:rsid w:val="001761FB"/>
  </w:style>
  <w:style w:type="character" w:customStyle="1" w:styleId="ft9284">
    <w:name w:val="ft9284"/>
    <w:uiPriority w:val="99"/>
    <w:qFormat/>
    <w:rsid w:val="001761FB"/>
  </w:style>
  <w:style w:type="character" w:customStyle="1" w:styleId="ft9287">
    <w:name w:val="ft9287"/>
    <w:uiPriority w:val="99"/>
    <w:qFormat/>
    <w:rsid w:val="001761FB"/>
  </w:style>
  <w:style w:type="character" w:customStyle="1" w:styleId="ft9293">
    <w:name w:val="ft9293"/>
    <w:uiPriority w:val="99"/>
    <w:qFormat/>
    <w:rsid w:val="001761FB"/>
  </w:style>
  <w:style w:type="character" w:customStyle="1" w:styleId="ft9299">
    <w:name w:val="ft9299"/>
    <w:uiPriority w:val="99"/>
    <w:qFormat/>
    <w:rsid w:val="001761FB"/>
  </w:style>
  <w:style w:type="character" w:customStyle="1" w:styleId="ft9306">
    <w:name w:val="ft9306"/>
    <w:uiPriority w:val="99"/>
    <w:qFormat/>
    <w:rsid w:val="001761FB"/>
  </w:style>
  <w:style w:type="character" w:customStyle="1" w:styleId="ft8849">
    <w:name w:val="ft8849"/>
    <w:uiPriority w:val="99"/>
    <w:qFormat/>
    <w:rsid w:val="001761FB"/>
  </w:style>
  <w:style w:type="character" w:customStyle="1" w:styleId="ft9312">
    <w:name w:val="ft9312"/>
    <w:uiPriority w:val="99"/>
    <w:qFormat/>
    <w:rsid w:val="001761FB"/>
  </w:style>
  <w:style w:type="character" w:customStyle="1" w:styleId="ft9316">
    <w:name w:val="ft9316"/>
    <w:uiPriority w:val="99"/>
    <w:qFormat/>
    <w:rsid w:val="001761FB"/>
  </w:style>
  <w:style w:type="character" w:customStyle="1" w:styleId="ft9324">
    <w:name w:val="ft9324"/>
    <w:uiPriority w:val="99"/>
    <w:qFormat/>
    <w:rsid w:val="001761FB"/>
  </w:style>
  <w:style w:type="character" w:customStyle="1" w:styleId="ft9330">
    <w:name w:val="ft9330"/>
    <w:uiPriority w:val="99"/>
    <w:qFormat/>
    <w:rsid w:val="001761FB"/>
  </w:style>
  <w:style w:type="character" w:customStyle="1" w:styleId="18100">
    <w:name w:val="Знак Знак1810"/>
    <w:uiPriority w:val="99"/>
    <w:rsid w:val="001761FB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1761FB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1761FB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1761FB"/>
    <w:rPr>
      <w:rFonts w:ascii="Wingdings" w:hAnsi="Wingdings"/>
    </w:rPr>
  </w:style>
  <w:style w:type="character" w:customStyle="1" w:styleId="WW8Num39z0">
    <w:name w:val="WW8Num39z0"/>
    <w:uiPriority w:val="99"/>
    <w:qFormat/>
    <w:rsid w:val="001761FB"/>
    <w:rPr>
      <w:rFonts w:ascii="Wingdings" w:hAnsi="Wingdings"/>
    </w:rPr>
  </w:style>
  <w:style w:type="character" w:customStyle="1" w:styleId="WW8Num42z0">
    <w:name w:val="WW8Num42z0"/>
    <w:uiPriority w:val="99"/>
    <w:qFormat/>
    <w:rsid w:val="001761FB"/>
    <w:rPr>
      <w:rFonts w:ascii="Wingdings" w:hAnsi="Wingdings"/>
    </w:rPr>
  </w:style>
  <w:style w:type="character" w:customStyle="1" w:styleId="WW8Num44z0">
    <w:name w:val="WW8Num44z0"/>
    <w:uiPriority w:val="99"/>
    <w:qFormat/>
    <w:rsid w:val="001761FB"/>
    <w:rPr>
      <w:rFonts w:ascii="Wingdings" w:hAnsi="Wingdings"/>
    </w:rPr>
  </w:style>
  <w:style w:type="character" w:customStyle="1" w:styleId="WW8Num44z1">
    <w:name w:val="WW8Num44z1"/>
    <w:uiPriority w:val="99"/>
    <w:qFormat/>
    <w:rsid w:val="001761FB"/>
    <w:rPr>
      <w:rFonts w:ascii="Courier New" w:hAnsi="Courier New"/>
    </w:rPr>
  </w:style>
  <w:style w:type="character" w:customStyle="1" w:styleId="WW8Num44z3">
    <w:name w:val="WW8Num44z3"/>
    <w:uiPriority w:val="99"/>
    <w:qFormat/>
    <w:rsid w:val="001761FB"/>
    <w:rPr>
      <w:rFonts w:ascii="Symbol" w:hAnsi="Symbol"/>
    </w:rPr>
  </w:style>
  <w:style w:type="character" w:customStyle="1" w:styleId="WW8Num47z0">
    <w:name w:val="WW8Num47z0"/>
    <w:uiPriority w:val="99"/>
    <w:qFormat/>
    <w:rsid w:val="001761FB"/>
    <w:rPr>
      <w:rFonts w:ascii="Wingdings" w:hAnsi="Wingdings"/>
    </w:rPr>
  </w:style>
  <w:style w:type="character" w:customStyle="1" w:styleId="WW8Num47z1">
    <w:name w:val="WW8Num47z1"/>
    <w:uiPriority w:val="99"/>
    <w:qFormat/>
    <w:rsid w:val="001761FB"/>
    <w:rPr>
      <w:rFonts w:ascii="Courier New" w:hAnsi="Courier New"/>
    </w:rPr>
  </w:style>
  <w:style w:type="character" w:customStyle="1" w:styleId="WW8Num47z3">
    <w:name w:val="WW8Num47z3"/>
    <w:uiPriority w:val="99"/>
    <w:qFormat/>
    <w:rsid w:val="001761FB"/>
    <w:rPr>
      <w:rFonts w:ascii="Symbol" w:hAnsi="Symbol"/>
    </w:rPr>
  </w:style>
  <w:style w:type="character" w:customStyle="1" w:styleId="WW8Num50z0">
    <w:name w:val="WW8Num50z0"/>
    <w:uiPriority w:val="99"/>
    <w:qFormat/>
    <w:rsid w:val="001761FB"/>
    <w:rPr>
      <w:rFonts w:ascii="Wingdings" w:hAnsi="Wingdings"/>
    </w:rPr>
  </w:style>
  <w:style w:type="character" w:customStyle="1" w:styleId="WW8Num51z0">
    <w:name w:val="WW8Num51z0"/>
    <w:uiPriority w:val="99"/>
    <w:qFormat/>
    <w:rsid w:val="001761FB"/>
    <w:rPr>
      <w:rFonts w:ascii="Wingdings" w:hAnsi="Wingdings"/>
    </w:rPr>
  </w:style>
  <w:style w:type="character" w:customStyle="1" w:styleId="WW8Num52z0">
    <w:name w:val="WW8Num52z0"/>
    <w:uiPriority w:val="99"/>
    <w:qFormat/>
    <w:rsid w:val="001761FB"/>
    <w:rPr>
      <w:rFonts w:ascii="Symbol" w:hAnsi="Symbol"/>
    </w:rPr>
  </w:style>
  <w:style w:type="character" w:customStyle="1" w:styleId="WW8Num53z0">
    <w:name w:val="WW8Num53z0"/>
    <w:uiPriority w:val="99"/>
    <w:qFormat/>
    <w:rsid w:val="001761FB"/>
    <w:rPr>
      <w:rFonts w:ascii="Wingdings" w:hAnsi="Wingdings"/>
    </w:rPr>
  </w:style>
  <w:style w:type="character" w:customStyle="1" w:styleId="WW8Num53z1">
    <w:name w:val="WW8Num53z1"/>
    <w:uiPriority w:val="99"/>
    <w:qFormat/>
    <w:rsid w:val="001761FB"/>
    <w:rPr>
      <w:rFonts w:ascii="Courier New" w:hAnsi="Courier New"/>
    </w:rPr>
  </w:style>
  <w:style w:type="character" w:customStyle="1" w:styleId="WW8Num53z3">
    <w:name w:val="WW8Num53z3"/>
    <w:uiPriority w:val="99"/>
    <w:qFormat/>
    <w:rsid w:val="001761FB"/>
    <w:rPr>
      <w:rFonts w:ascii="Symbol" w:hAnsi="Symbol"/>
    </w:rPr>
  </w:style>
  <w:style w:type="character" w:customStyle="1" w:styleId="WW8Num55z0">
    <w:name w:val="WW8Num55z0"/>
    <w:uiPriority w:val="99"/>
    <w:qFormat/>
    <w:rsid w:val="001761FB"/>
    <w:rPr>
      <w:rFonts w:ascii="Symbol" w:hAnsi="Symbol"/>
    </w:rPr>
  </w:style>
  <w:style w:type="character" w:customStyle="1" w:styleId="WW8Num56z0">
    <w:name w:val="WW8Num56z0"/>
    <w:uiPriority w:val="99"/>
    <w:qFormat/>
    <w:rsid w:val="001761FB"/>
    <w:rPr>
      <w:rFonts w:ascii="Symbol" w:hAnsi="Symbol"/>
    </w:rPr>
  </w:style>
  <w:style w:type="character" w:customStyle="1" w:styleId="WW8Num59z0">
    <w:name w:val="WW8Num59z0"/>
    <w:uiPriority w:val="99"/>
    <w:qFormat/>
    <w:rsid w:val="001761FB"/>
    <w:rPr>
      <w:rFonts w:ascii="Symbol" w:hAnsi="Symbol"/>
    </w:rPr>
  </w:style>
  <w:style w:type="character" w:customStyle="1" w:styleId="WW8Num63z0">
    <w:name w:val="WW8Num63z0"/>
    <w:uiPriority w:val="99"/>
    <w:qFormat/>
    <w:rsid w:val="001761FB"/>
    <w:rPr>
      <w:rFonts w:ascii="Symbol" w:hAnsi="Symbol"/>
    </w:rPr>
  </w:style>
  <w:style w:type="character" w:customStyle="1" w:styleId="WW8Num66z0">
    <w:name w:val="WW8Num66z0"/>
    <w:uiPriority w:val="99"/>
    <w:qFormat/>
    <w:rsid w:val="001761FB"/>
    <w:rPr>
      <w:rFonts w:ascii="Symbol" w:hAnsi="Symbol"/>
    </w:rPr>
  </w:style>
  <w:style w:type="character" w:customStyle="1" w:styleId="WW8Num69z1">
    <w:name w:val="WW8Num69z1"/>
    <w:uiPriority w:val="99"/>
    <w:qFormat/>
    <w:rsid w:val="001761FB"/>
    <w:rPr>
      <w:rFonts w:ascii="Wingdings" w:hAnsi="Wingdings"/>
    </w:rPr>
  </w:style>
  <w:style w:type="character" w:customStyle="1" w:styleId="WW8Num72z0">
    <w:name w:val="WW8Num72z0"/>
    <w:uiPriority w:val="99"/>
    <w:qFormat/>
    <w:rsid w:val="001761FB"/>
    <w:rPr>
      <w:rFonts w:ascii="Symbol" w:hAnsi="Symbol"/>
    </w:rPr>
  </w:style>
  <w:style w:type="character" w:customStyle="1" w:styleId="WW8Num72z1">
    <w:name w:val="WW8Num72z1"/>
    <w:uiPriority w:val="99"/>
    <w:qFormat/>
    <w:rsid w:val="001761FB"/>
    <w:rPr>
      <w:rFonts w:ascii="Courier New" w:hAnsi="Courier New"/>
    </w:rPr>
  </w:style>
  <w:style w:type="character" w:customStyle="1" w:styleId="WW8Num72z2">
    <w:name w:val="WW8Num72z2"/>
    <w:uiPriority w:val="99"/>
    <w:qFormat/>
    <w:rsid w:val="001761FB"/>
    <w:rPr>
      <w:rFonts w:ascii="Wingdings" w:hAnsi="Wingdings"/>
    </w:rPr>
  </w:style>
  <w:style w:type="character" w:customStyle="1" w:styleId="WW8Num74z0">
    <w:name w:val="WW8Num74z0"/>
    <w:uiPriority w:val="99"/>
    <w:qFormat/>
    <w:rsid w:val="001761FB"/>
    <w:rPr>
      <w:rFonts w:ascii="Symbol" w:hAnsi="Symbol"/>
    </w:rPr>
  </w:style>
  <w:style w:type="character" w:customStyle="1" w:styleId="WW8Num75z0">
    <w:name w:val="WW8Num75z0"/>
    <w:uiPriority w:val="99"/>
    <w:qFormat/>
    <w:rsid w:val="001761FB"/>
    <w:rPr>
      <w:rFonts w:ascii="Wingdings" w:hAnsi="Wingdings"/>
    </w:rPr>
  </w:style>
  <w:style w:type="character" w:customStyle="1" w:styleId="WW8Num75z1">
    <w:name w:val="WW8Num75z1"/>
    <w:uiPriority w:val="99"/>
    <w:qFormat/>
    <w:rsid w:val="001761FB"/>
    <w:rPr>
      <w:rFonts w:ascii="Courier New" w:hAnsi="Courier New"/>
    </w:rPr>
  </w:style>
  <w:style w:type="character" w:customStyle="1" w:styleId="WW8Num75z3">
    <w:name w:val="WW8Num75z3"/>
    <w:uiPriority w:val="99"/>
    <w:qFormat/>
    <w:rsid w:val="001761FB"/>
    <w:rPr>
      <w:rFonts w:ascii="Symbol" w:hAnsi="Symbol"/>
    </w:rPr>
  </w:style>
  <w:style w:type="character" w:customStyle="1" w:styleId="WW8Num77z0">
    <w:name w:val="WW8Num77z0"/>
    <w:uiPriority w:val="99"/>
    <w:qFormat/>
    <w:rsid w:val="001761FB"/>
    <w:rPr>
      <w:rFonts w:ascii="Symbol" w:hAnsi="Symbol"/>
    </w:rPr>
  </w:style>
  <w:style w:type="character" w:customStyle="1" w:styleId="WW8Num78z0">
    <w:name w:val="WW8Num78z0"/>
    <w:uiPriority w:val="99"/>
    <w:qFormat/>
    <w:rsid w:val="001761FB"/>
    <w:rPr>
      <w:rFonts w:ascii="Wingdings" w:hAnsi="Wingdings"/>
    </w:rPr>
  </w:style>
  <w:style w:type="character" w:customStyle="1" w:styleId="WW8Num78z1">
    <w:name w:val="WW8Num78z1"/>
    <w:uiPriority w:val="99"/>
    <w:qFormat/>
    <w:rsid w:val="001761FB"/>
    <w:rPr>
      <w:rFonts w:ascii="Courier New" w:hAnsi="Courier New"/>
    </w:rPr>
  </w:style>
  <w:style w:type="character" w:customStyle="1" w:styleId="WW8Num78z3">
    <w:name w:val="WW8Num78z3"/>
    <w:uiPriority w:val="99"/>
    <w:qFormat/>
    <w:rsid w:val="001761FB"/>
    <w:rPr>
      <w:rFonts w:ascii="Symbol" w:hAnsi="Symbol"/>
    </w:rPr>
  </w:style>
  <w:style w:type="character" w:customStyle="1" w:styleId="WW8Num79z0">
    <w:name w:val="WW8Num79z0"/>
    <w:uiPriority w:val="99"/>
    <w:qFormat/>
    <w:rsid w:val="001761FB"/>
    <w:rPr>
      <w:rFonts w:ascii="Symbol" w:hAnsi="Symbol"/>
    </w:rPr>
  </w:style>
  <w:style w:type="character" w:customStyle="1" w:styleId="WW8Num86z0">
    <w:name w:val="WW8Num86z0"/>
    <w:uiPriority w:val="99"/>
    <w:qFormat/>
    <w:rsid w:val="001761FB"/>
    <w:rPr>
      <w:rFonts w:ascii="Wingdings" w:hAnsi="Wingdings"/>
    </w:rPr>
  </w:style>
  <w:style w:type="character" w:customStyle="1" w:styleId="WW8Num86z1">
    <w:name w:val="WW8Num86z1"/>
    <w:uiPriority w:val="99"/>
    <w:qFormat/>
    <w:rsid w:val="001761FB"/>
    <w:rPr>
      <w:rFonts w:ascii="Courier New" w:hAnsi="Courier New"/>
    </w:rPr>
  </w:style>
  <w:style w:type="character" w:customStyle="1" w:styleId="WW8Num86z3">
    <w:name w:val="WW8Num86z3"/>
    <w:uiPriority w:val="99"/>
    <w:qFormat/>
    <w:rsid w:val="001761FB"/>
    <w:rPr>
      <w:rFonts w:ascii="Symbol" w:hAnsi="Symbol"/>
    </w:rPr>
  </w:style>
  <w:style w:type="character" w:customStyle="1" w:styleId="WW8Num87z0">
    <w:name w:val="WW8Num87z0"/>
    <w:uiPriority w:val="99"/>
    <w:qFormat/>
    <w:rsid w:val="001761FB"/>
    <w:rPr>
      <w:rFonts w:ascii="Symbol" w:hAnsi="Symbol"/>
    </w:rPr>
  </w:style>
  <w:style w:type="character" w:customStyle="1" w:styleId="WW8Num89z0">
    <w:name w:val="WW8Num89z0"/>
    <w:uiPriority w:val="99"/>
    <w:qFormat/>
    <w:rsid w:val="001761FB"/>
    <w:rPr>
      <w:rFonts w:ascii="Symbol" w:hAnsi="Symbol"/>
    </w:rPr>
  </w:style>
  <w:style w:type="character" w:customStyle="1" w:styleId="WW8Num90z0">
    <w:name w:val="WW8Num90z0"/>
    <w:uiPriority w:val="99"/>
    <w:qFormat/>
    <w:rsid w:val="001761FB"/>
    <w:rPr>
      <w:rFonts w:ascii="Symbol" w:hAnsi="Symbol"/>
    </w:rPr>
  </w:style>
  <w:style w:type="character" w:customStyle="1" w:styleId="WW8Num92z0">
    <w:name w:val="WW8Num92z0"/>
    <w:uiPriority w:val="99"/>
    <w:qFormat/>
    <w:rsid w:val="001761FB"/>
    <w:rPr>
      <w:rFonts w:ascii="Symbol" w:hAnsi="Symbol"/>
    </w:rPr>
  </w:style>
  <w:style w:type="character" w:customStyle="1" w:styleId="WW8Num93z0">
    <w:name w:val="WW8Num93z0"/>
    <w:uiPriority w:val="99"/>
    <w:qFormat/>
    <w:rsid w:val="001761FB"/>
    <w:rPr>
      <w:rFonts w:ascii="Wingdings" w:hAnsi="Wingdings"/>
    </w:rPr>
  </w:style>
  <w:style w:type="character" w:customStyle="1" w:styleId="WW8Num93z1">
    <w:name w:val="WW8Num93z1"/>
    <w:uiPriority w:val="99"/>
    <w:qFormat/>
    <w:rsid w:val="001761FB"/>
    <w:rPr>
      <w:rFonts w:ascii="Courier New" w:hAnsi="Courier New"/>
    </w:rPr>
  </w:style>
  <w:style w:type="character" w:customStyle="1" w:styleId="WW8Num93z3">
    <w:name w:val="WW8Num93z3"/>
    <w:uiPriority w:val="99"/>
    <w:qFormat/>
    <w:rsid w:val="001761FB"/>
    <w:rPr>
      <w:rFonts w:ascii="Symbol" w:hAnsi="Symbol"/>
    </w:rPr>
  </w:style>
  <w:style w:type="character" w:customStyle="1" w:styleId="WW8Num94z0">
    <w:name w:val="WW8Num94z0"/>
    <w:uiPriority w:val="99"/>
    <w:qFormat/>
    <w:rsid w:val="001761FB"/>
    <w:rPr>
      <w:rFonts w:ascii="Symbol" w:hAnsi="Symbol"/>
    </w:rPr>
  </w:style>
  <w:style w:type="character" w:customStyle="1" w:styleId="WW8Num97z0">
    <w:name w:val="WW8Num97z0"/>
    <w:uiPriority w:val="99"/>
    <w:qFormat/>
    <w:rsid w:val="001761FB"/>
    <w:rPr>
      <w:rFonts w:ascii="Symbol" w:hAnsi="Symbol"/>
    </w:rPr>
  </w:style>
  <w:style w:type="character" w:customStyle="1" w:styleId="WW8Num99z0">
    <w:name w:val="WW8Num99z0"/>
    <w:uiPriority w:val="99"/>
    <w:qFormat/>
    <w:rsid w:val="001761FB"/>
    <w:rPr>
      <w:rFonts w:ascii="Symbol" w:hAnsi="Symbol"/>
    </w:rPr>
  </w:style>
  <w:style w:type="character" w:customStyle="1" w:styleId="WW8Num101z0">
    <w:name w:val="WW8Num101z0"/>
    <w:uiPriority w:val="99"/>
    <w:qFormat/>
    <w:rsid w:val="001761FB"/>
    <w:rPr>
      <w:rFonts w:ascii="Symbol" w:hAnsi="Symbol"/>
    </w:rPr>
  </w:style>
  <w:style w:type="character" w:customStyle="1" w:styleId="WW8Num104z0">
    <w:name w:val="WW8Num104z0"/>
    <w:uiPriority w:val="99"/>
    <w:qFormat/>
    <w:rsid w:val="001761FB"/>
    <w:rPr>
      <w:rFonts w:ascii="Symbol" w:hAnsi="Symbol"/>
    </w:rPr>
  </w:style>
  <w:style w:type="character" w:customStyle="1" w:styleId="WW8Num107z0">
    <w:name w:val="WW8Num107z0"/>
    <w:uiPriority w:val="99"/>
    <w:qFormat/>
    <w:rsid w:val="001761FB"/>
    <w:rPr>
      <w:rFonts w:ascii="Symbol" w:hAnsi="Symbol"/>
    </w:rPr>
  </w:style>
  <w:style w:type="character" w:customStyle="1" w:styleId="WW8Num109z0">
    <w:name w:val="WW8Num109z0"/>
    <w:uiPriority w:val="99"/>
    <w:qFormat/>
    <w:rsid w:val="001761FB"/>
    <w:rPr>
      <w:rFonts w:ascii="Symbol" w:hAnsi="Symbol"/>
    </w:rPr>
  </w:style>
  <w:style w:type="character" w:customStyle="1" w:styleId="WW8Num112z1">
    <w:name w:val="WW8Num112z1"/>
    <w:uiPriority w:val="99"/>
    <w:qFormat/>
    <w:rsid w:val="001761FB"/>
    <w:rPr>
      <w:color w:val="000000"/>
    </w:rPr>
  </w:style>
  <w:style w:type="character" w:customStyle="1" w:styleId="WW8Num114z0">
    <w:name w:val="WW8Num114z0"/>
    <w:uiPriority w:val="99"/>
    <w:qFormat/>
    <w:rsid w:val="001761FB"/>
    <w:rPr>
      <w:rFonts w:ascii="Symbol" w:hAnsi="Symbol"/>
    </w:rPr>
  </w:style>
  <w:style w:type="character" w:customStyle="1" w:styleId="WW8Num117z0">
    <w:name w:val="WW8Num117z0"/>
    <w:uiPriority w:val="99"/>
    <w:qFormat/>
    <w:rsid w:val="001761FB"/>
    <w:rPr>
      <w:rFonts w:ascii="Symbol" w:hAnsi="Symbol"/>
    </w:rPr>
  </w:style>
  <w:style w:type="character" w:customStyle="1" w:styleId="WW8Num118z0">
    <w:name w:val="WW8Num118z0"/>
    <w:uiPriority w:val="99"/>
    <w:qFormat/>
    <w:rsid w:val="001761FB"/>
    <w:rPr>
      <w:rFonts w:ascii="Wingdings" w:hAnsi="Wingdings"/>
    </w:rPr>
  </w:style>
  <w:style w:type="character" w:customStyle="1" w:styleId="WW8Num118z1">
    <w:name w:val="WW8Num118z1"/>
    <w:uiPriority w:val="99"/>
    <w:qFormat/>
    <w:rsid w:val="001761FB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1761FB"/>
    <w:rPr>
      <w:rFonts w:ascii="Symbol" w:hAnsi="Symbol"/>
    </w:rPr>
  </w:style>
  <w:style w:type="character" w:customStyle="1" w:styleId="WW8Num120z0">
    <w:name w:val="WW8Num120z0"/>
    <w:uiPriority w:val="99"/>
    <w:qFormat/>
    <w:rsid w:val="001761FB"/>
    <w:rPr>
      <w:rFonts w:ascii="Symbol" w:hAnsi="Symbol"/>
    </w:rPr>
  </w:style>
  <w:style w:type="character" w:customStyle="1" w:styleId="WW8Num121z0">
    <w:name w:val="WW8Num121z0"/>
    <w:uiPriority w:val="99"/>
    <w:qFormat/>
    <w:rsid w:val="001761FB"/>
    <w:rPr>
      <w:rFonts w:ascii="Symbol" w:hAnsi="Symbol"/>
    </w:rPr>
  </w:style>
  <w:style w:type="character" w:customStyle="1" w:styleId="WW8Num124z0">
    <w:name w:val="WW8Num124z0"/>
    <w:uiPriority w:val="99"/>
    <w:qFormat/>
    <w:rsid w:val="001761FB"/>
    <w:rPr>
      <w:rFonts w:ascii="Symbol" w:hAnsi="Symbol"/>
    </w:rPr>
  </w:style>
  <w:style w:type="character" w:customStyle="1" w:styleId="WW8Num125z0">
    <w:name w:val="WW8Num125z0"/>
    <w:uiPriority w:val="99"/>
    <w:qFormat/>
    <w:rsid w:val="001761FB"/>
    <w:rPr>
      <w:rFonts w:ascii="Wingdings" w:hAnsi="Wingdings"/>
    </w:rPr>
  </w:style>
  <w:style w:type="character" w:customStyle="1" w:styleId="WW8Num125z1">
    <w:name w:val="WW8Num125z1"/>
    <w:uiPriority w:val="99"/>
    <w:qFormat/>
    <w:rsid w:val="001761FB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1761FB"/>
    <w:rPr>
      <w:rFonts w:ascii="Symbol" w:hAnsi="Symbol"/>
    </w:rPr>
  </w:style>
  <w:style w:type="character" w:customStyle="1" w:styleId="WW8Num126z0">
    <w:name w:val="WW8Num126z0"/>
    <w:uiPriority w:val="99"/>
    <w:qFormat/>
    <w:rsid w:val="001761FB"/>
    <w:rPr>
      <w:rFonts w:ascii="Symbol" w:hAnsi="Symbol"/>
    </w:rPr>
  </w:style>
  <w:style w:type="character" w:customStyle="1" w:styleId="WW8Num127z0">
    <w:name w:val="WW8Num127z0"/>
    <w:uiPriority w:val="99"/>
    <w:qFormat/>
    <w:rsid w:val="001761FB"/>
    <w:rPr>
      <w:rFonts w:ascii="Symbol" w:hAnsi="Symbol"/>
    </w:rPr>
  </w:style>
  <w:style w:type="character" w:customStyle="1" w:styleId="WW8Num130z0">
    <w:name w:val="WW8Num130z0"/>
    <w:uiPriority w:val="99"/>
    <w:qFormat/>
    <w:rsid w:val="001761FB"/>
    <w:rPr>
      <w:rFonts w:ascii="Symbol" w:hAnsi="Symbol"/>
    </w:rPr>
  </w:style>
  <w:style w:type="character" w:customStyle="1" w:styleId="WW8Num131z0">
    <w:name w:val="WW8Num131z0"/>
    <w:uiPriority w:val="99"/>
    <w:qFormat/>
    <w:rsid w:val="001761FB"/>
    <w:rPr>
      <w:rFonts w:ascii="Symbol" w:hAnsi="Symbol"/>
    </w:rPr>
  </w:style>
  <w:style w:type="character" w:customStyle="1" w:styleId="WW8Num132z0">
    <w:name w:val="WW8Num132z0"/>
    <w:uiPriority w:val="99"/>
    <w:qFormat/>
    <w:rsid w:val="001761FB"/>
    <w:rPr>
      <w:rFonts w:ascii="Symbol" w:hAnsi="Symbol"/>
    </w:rPr>
  </w:style>
  <w:style w:type="character" w:customStyle="1" w:styleId="WW8Num134z0">
    <w:name w:val="WW8Num134z0"/>
    <w:uiPriority w:val="99"/>
    <w:qFormat/>
    <w:rsid w:val="001761FB"/>
    <w:rPr>
      <w:rFonts w:ascii="Wingdings" w:hAnsi="Wingdings"/>
    </w:rPr>
  </w:style>
  <w:style w:type="character" w:customStyle="1" w:styleId="WW8Num136z0">
    <w:name w:val="WW8Num136z0"/>
    <w:uiPriority w:val="99"/>
    <w:qFormat/>
    <w:rsid w:val="001761FB"/>
    <w:rPr>
      <w:rFonts w:ascii="Symbol" w:hAnsi="Symbol"/>
    </w:rPr>
  </w:style>
  <w:style w:type="character" w:customStyle="1" w:styleId="WW8Num139z0">
    <w:name w:val="WW8Num139z0"/>
    <w:uiPriority w:val="99"/>
    <w:qFormat/>
    <w:rsid w:val="001761FB"/>
    <w:rPr>
      <w:rFonts w:ascii="Symbol" w:hAnsi="Symbol"/>
    </w:rPr>
  </w:style>
  <w:style w:type="character" w:customStyle="1" w:styleId="WW8Num143z0">
    <w:name w:val="WW8Num143z0"/>
    <w:uiPriority w:val="99"/>
    <w:qFormat/>
    <w:rsid w:val="001761FB"/>
    <w:rPr>
      <w:rFonts w:ascii="Symbol" w:hAnsi="Symbol"/>
    </w:rPr>
  </w:style>
  <w:style w:type="character" w:customStyle="1" w:styleId="WW8Num144z0">
    <w:name w:val="WW8Num144z0"/>
    <w:uiPriority w:val="99"/>
    <w:qFormat/>
    <w:rsid w:val="001761FB"/>
    <w:rPr>
      <w:rFonts w:ascii="Symbol" w:hAnsi="Symbol"/>
    </w:rPr>
  </w:style>
  <w:style w:type="character" w:customStyle="1" w:styleId="WW8Num145z0">
    <w:name w:val="WW8Num145z0"/>
    <w:uiPriority w:val="99"/>
    <w:qFormat/>
    <w:rsid w:val="001761FB"/>
    <w:rPr>
      <w:rFonts w:ascii="Symbol" w:hAnsi="Symbol"/>
    </w:rPr>
  </w:style>
  <w:style w:type="character" w:customStyle="1" w:styleId="WW8Num146z0">
    <w:name w:val="WW8Num146z0"/>
    <w:uiPriority w:val="99"/>
    <w:qFormat/>
    <w:rsid w:val="001761FB"/>
    <w:rPr>
      <w:rFonts w:ascii="Symbol" w:hAnsi="Symbol"/>
    </w:rPr>
  </w:style>
  <w:style w:type="character" w:customStyle="1" w:styleId="WW8Num147z0">
    <w:name w:val="WW8Num147z0"/>
    <w:uiPriority w:val="99"/>
    <w:qFormat/>
    <w:rsid w:val="001761FB"/>
    <w:rPr>
      <w:rFonts w:ascii="Wingdings" w:hAnsi="Wingdings"/>
    </w:rPr>
  </w:style>
  <w:style w:type="character" w:customStyle="1" w:styleId="WW8Num147z1">
    <w:name w:val="WW8Num147z1"/>
    <w:uiPriority w:val="99"/>
    <w:qFormat/>
    <w:rsid w:val="001761FB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1761FB"/>
    <w:rPr>
      <w:rFonts w:ascii="Symbol" w:hAnsi="Symbol"/>
    </w:rPr>
  </w:style>
  <w:style w:type="character" w:customStyle="1" w:styleId="WW8Num150z0">
    <w:name w:val="WW8Num150z0"/>
    <w:uiPriority w:val="99"/>
    <w:qFormat/>
    <w:rsid w:val="001761FB"/>
    <w:rPr>
      <w:rFonts w:ascii="Symbol" w:hAnsi="Symbol"/>
    </w:rPr>
  </w:style>
  <w:style w:type="character" w:customStyle="1" w:styleId="WW8Num157z0">
    <w:name w:val="WW8Num157z0"/>
    <w:uiPriority w:val="99"/>
    <w:qFormat/>
    <w:rsid w:val="001761FB"/>
    <w:rPr>
      <w:rFonts w:ascii="Symbol" w:hAnsi="Symbol"/>
    </w:rPr>
  </w:style>
  <w:style w:type="character" w:customStyle="1" w:styleId="WW8Num159z0">
    <w:name w:val="WW8Num159z0"/>
    <w:uiPriority w:val="99"/>
    <w:qFormat/>
    <w:rsid w:val="001761FB"/>
    <w:rPr>
      <w:rFonts w:ascii="Symbol" w:hAnsi="Symbol"/>
    </w:rPr>
  </w:style>
  <w:style w:type="character" w:customStyle="1" w:styleId="WW8Num160z0">
    <w:name w:val="WW8Num160z0"/>
    <w:uiPriority w:val="99"/>
    <w:qFormat/>
    <w:rsid w:val="001761FB"/>
    <w:rPr>
      <w:rFonts w:ascii="Symbol" w:hAnsi="Symbol"/>
    </w:rPr>
  </w:style>
  <w:style w:type="character" w:customStyle="1" w:styleId="WW8Num162z0">
    <w:name w:val="WW8Num162z0"/>
    <w:uiPriority w:val="99"/>
    <w:qFormat/>
    <w:rsid w:val="001761FB"/>
    <w:rPr>
      <w:rFonts w:ascii="Symbol" w:hAnsi="Symbol"/>
    </w:rPr>
  </w:style>
  <w:style w:type="character" w:customStyle="1" w:styleId="WW8Num163z0">
    <w:name w:val="WW8Num163z0"/>
    <w:uiPriority w:val="99"/>
    <w:qFormat/>
    <w:rsid w:val="001761FB"/>
    <w:rPr>
      <w:rFonts w:ascii="Symbol" w:hAnsi="Symbol"/>
    </w:rPr>
  </w:style>
  <w:style w:type="character" w:customStyle="1" w:styleId="WW8Num164z0">
    <w:name w:val="WW8Num164z0"/>
    <w:uiPriority w:val="99"/>
    <w:qFormat/>
    <w:rsid w:val="001761FB"/>
    <w:rPr>
      <w:rFonts w:ascii="Wingdings" w:hAnsi="Wingdings"/>
    </w:rPr>
  </w:style>
  <w:style w:type="character" w:customStyle="1" w:styleId="WW8Num164z1">
    <w:name w:val="WW8Num164z1"/>
    <w:uiPriority w:val="99"/>
    <w:qFormat/>
    <w:rsid w:val="001761FB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1761FB"/>
    <w:rPr>
      <w:rFonts w:ascii="Symbol" w:hAnsi="Symbol"/>
    </w:rPr>
  </w:style>
  <w:style w:type="character" w:customStyle="1" w:styleId="WW8Num168z0">
    <w:name w:val="WW8Num168z0"/>
    <w:uiPriority w:val="99"/>
    <w:qFormat/>
    <w:rsid w:val="001761FB"/>
    <w:rPr>
      <w:rFonts w:ascii="Symbol" w:hAnsi="Symbol"/>
    </w:rPr>
  </w:style>
  <w:style w:type="character" w:customStyle="1" w:styleId="WW8Num169z0">
    <w:name w:val="WW8Num169z0"/>
    <w:uiPriority w:val="99"/>
    <w:qFormat/>
    <w:rsid w:val="001761FB"/>
    <w:rPr>
      <w:rFonts w:ascii="Symbol" w:hAnsi="Symbol"/>
    </w:rPr>
  </w:style>
  <w:style w:type="character" w:customStyle="1" w:styleId="WW8Num170z0">
    <w:name w:val="WW8Num170z0"/>
    <w:uiPriority w:val="99"/>
    <w:qFormat/>
    <w:rsid w:val="001761FB"/>
    <w:rPr>
      <w:rFonts w:ascii="Symbol" w:hAnsi="Symbol"/>
    </w:rPr>
  </w:style>
  <w:style w:type="character" w:customStyle="1" w:styleId="WW8Num174z0">
    <w:name w:val="WW8Num174z0"/>
    <w:uiPriority w:val="99"/>
    <w:qFormat/>
    <w:rsid w:val="001761FB"/>
    <w:rPr>
      <w:rFonts w:ascii="Symbol" w:hAnsi="Symbol"/>
    </w:rPr>
  </w:style>
  <w:style w:type="character" w:customStyle="1" w:styleId="WW8Num177z0">
    <w:name w:val="WW8Num177z0"/>
    <w:uiPriority w:val="99"/>
    <w:qFormat/>
    <w:rsid w:val="001761FB"/>
    <w:rPr>
      <w:rFonts w:ascii="Symbol" w:hAnsi="Symbol"/>
    </w:rPr>
  </w:style>
  <w:style w:type="character" w:customStyle="1" w:styleId="WW8Num178z0">
    <w:name w:val="WW8Num178z0"/>
    <w:uiPriority w:val="99"/>
    <w:qFormat/>
    <w:rsid w:val="001761FB"/>
    <w:rPr>
      <w:rFonts w:ascii="Symbol" w:hAnsi="Symbol"/>
    </w:rPr>
  </w:style>
  <w:style w:type="character" w:customStyle="1" w:styleId="WW8Num182z0">
    <w:name w:val="WW8Num182z0"/>
    <w:uiPriority w:val="99"/>
    <w:qFormat/>
    <w:rsid w:val="001761FB"/>
    <w:rPr>
      <w:rFonts w:ascii="Symbol" w:hAnsi="Symbol"/>
    </w:rPr>
  </w:style>
  <w:style w:type="character" w:customStyle="1" w:styleId="WW8Num37z0">
    <w:name w:val="WW8Num37z0"/>
    <w:uiPriority w:val="99"/>
    <w:qFormat/>
    <w:rsid w:val="001761FB"/>
    <w:rPr>
      <w:rFonts w:ascii="Wingdings" w:hAnsi="Wingdings"/>
    </w:rPr>
  </w:style>
  <w:style w:type="character" w:customStyle="1" w:styleId="WW8Num38z0">
    <w:name w:val="WW8Num38z0"/>
    <w:uiPriority w:val="99"/>
    <w:qFormat/>
    <w:rsid w:val="001761FB"/>
    <w:rPr>
      <w:rFonts w:ascii="Wingdings" w:hAnsi="Wingdings"/>
    </w:rPr>
  </w:style>
  <w:style w:type="character" w:customStyle="1" w:styleId="WW8Num40z0">
    <w:name w:val="WW8Num40z0"/>
    <w:uiPriority w:val="99"/>
    <w:qFormat/>
    <w:rsid w:val="001761FB"/>
    <w:rPr>
      <w:rFonts w:ascii="Wingdings" w:hAnsi="Wingdings"/>
    </w:rPr>
  </w:style>
  <w:style w:type="character" w:customStyle="1" w:styleId="WW8Num41z0">
    <w:name w:val="WW8Num41z0"/>
    <w:uiPriority w:val="99"/>
    <w:qFormat/>
    <w:rsid w:val="001761FB"/>
    <w:rPr>
      <w:rFonts w:ascii="Wingdings" w:hAnsi="Wingdings"/>
    </w:rPr>
  </w:style>
  <w:style w:type="character" w:customStyle="1" w:styleId="WW8Num43z0">
    <w:name w:val="WW8Num43z0"/>
    <w:uiPriority w:val="99"/>
    <w:qFormat/>
    <w:rsid w:val="001761FB"/>
    <w:rPr>
      <w:rFonts w:ascii="Wingdings" w:hAnsi="Wingdings"/>
    </w:rPr>
  </w:style>
  <w:style w:type="character" w:customStyle="1" w:styleId="WW8Num20z1">
    <w:name w:val="WW8Num20z1"/>
    <w:uiPriority w:val="99"/>
    <w:qFormat/>
    <w:rsid w:val="001761FB"/>
    <w:rPr>
      <w:rFonts w:ascii="Courier New" w:hAnsi="Courier New"/>
    </w:rPr>
  </w:style>
  <w:style w:type="character" w:customStyle="1" w:styleId="WW8Num20z3">
    <w:name w:val="WW8Num20z3"/>
    <w:uiPriority w:val="99"/>
    <w:qFormat/>
    <w:rsid w:val="001761FB"/>
    <w:rPr>
      <w:rFonts w:ascii="Symbol" w:hAnsi="Symbol"/>
    </w:rPr>
  </w:style>
  <w:style w:type="character" w:customStyle="1" w:styleId="WW8Num26z3">
    <w:name w:val="WW8Num26z3"/>
    <w:uiPriority w:val="99"/>
    <w:qFormat/>
    <w:rsid w:val="001761FB"/>
    <w:rPr>
      <w:rFonts w:ascii="Symbol" w:hAnsi="Symbol"/>
    </w:rPr>
  </w:style>
  <w:style w:type="character" w:customStyle="1" w:styleId="WW8Num33z0">
    <w:name w:val="WW8Num33z0"/>
    <w:uiPriority w:val="99"/>
    <w:qFormat/>
    <w:rsid w:val="001761FB"/>
    <w:rPr>
      <w:rFonts w:ascii="Wingdings" w:hAnsi="Wingdings"/>
    </w:rPr>
  </w:style>
  <w:style w:type="character" w:customStyle="1" w:styleId="WW8Num33z3">
    <w:name w:val="WW8Num33z3"/>
    <w:uiPriority w:val="99"/>
    <w:qFormat/>
    <w:rsid w:val="001761FB"/>
    <w:rPr>
      <w:rFonts w:ascii="Symbol" w:hAnsi="Symbol"/>
    </w:rPr>
  </w:style>
  <w:style w:type="character" w:customStyle="1" w:styleId="WW8Num33z4">
    <w:name w:val="WW8Num33z4"/>
    <w:uiPriority w:val="99"/>
    <w:qFormat/>
    <w:rsid w:val="001761FB"/>
    <w:rPr>
      <w:rFonts w:ascii="Courier New" w:hAnsi="Courier New"/>
    </w:rPr>
  </w:style>
  <w:style w:type="character" w:customStyle="1" w:styleId="WW8Num34z0">
    <w:name w:val="WW8Num34z0"/>
    <w:uiPriority w:val="99"/>
    <w:qFormat/>
    <w:rsid w:val="001761FB"/>
    <w:rPr>
      <w:rFonts w:ascii="Wingdings" w:hAnsi="Wingdings"/>
    </w:rPr>
  </w:style>
  <w:style w:type="character" w:customStyle="1" w:styleId="WW8Num34z1">
    <w:name w:val="WW8Num34z1"/>
    <w:uiPriority w:val="99"/>
    <w:qFormat/>
    <w:rsid w:val="001761FB"/>
    <w:rPr>
      <w:rFonts w:ascii="Courier New" w:hAnsi="Courier New"/>
    </w:rPr>
  </w:style>
  <w:style w:type="character" w:customStyle="1" w:styleId="WW8Num34z3">
    <w:name w:val="WW8Num34z3"/>
    <w:uiPriority w:val="99"/>
    <w:qFormat/>
    <w:rsid w:val="001761FB"/>
    <w:rPr>
      <w:rFonts w:ascii="Symbol" w:hAnsi="Symbol"/>
    </w:rPr>
  </w:style>
  <w:style w:type="character" w:customStyle="1" w:styleId="WW8Num35z0">
    <w:name w:val="WW8Num35z0"/>
    <w:uiPriority w:val="99"/>
    <w:qFormat/>
    <w:rsid w:val="001761FB"/>
    <w:rPr>
      <w:rFonts w:ascii="Wingdings" w:hAnsi="Wingdings"/>
    </w:rPr>
  </w:style>
  <w:style w:type="character" w:customStyle="1" w:styleId="WW8Num35z1">
    <w:name w:val="WW8Num35z1"/>
    <w:uiPriority w:val="99"/>
    <w:qFormat/>
    <w:rsid w:val="001761FB"/>
    <w:rPr>
      <w:rFonts w:ascii="Courier New" w:hAnsi="Courier New"/>
    </w:rPr>
  </w:style>
  <w:style w:type="character" w:customStyle="1" w:styleId="WW8Num35z3">
    <w:name w:val="WW8Num35z3"/>
    <w:uiPriority w:val="99"/>
    <w:qFormat/>
    <w:rsid w:val="001761FB"/>
    <w:rPr>
      <w:rFonts w:ascii="Symbol" w:hAnsi="Symbol"/>
    </w:rPr>
  </w:style>
  <w:style w:type="character" w:customStyle="1" w:styleId="WW8Num36z1">
    <w:name w:val="WW8Num36z1"/>
    <w:uiPriority w:val="99"/>
    <w:qFormat/>
    <w:rsid w:val="001761FB"/>
    <w:rPr>
      <w:rFonts w:ascii="Courier New" w:hAnsi="Courier New"/>
    </w:rPr>
  </w:style>
  <w:style w:type="character" w:customStyle="1" w:styleId="WW8Num36z3">
    <w:name w:val="WW8Num36z3"/>
    <w:uiPriority w:val="99"/>
    <w:qFormat/>
    <w:rsid w:val="001761FB"/>
    <w:rPr>
      <w:rFonts w:ascii="Symbol" w:hAnsi="Symbol"/>
    </w:rPr>
  </w:style>
  <w:style w:type="character" w:customStyle="1" w:styleId="WW8Num37z1">
    <w:name w:val="WW8Num37z1"/>
    <w:uiPriority w:val="99"/>
    <w:qFormat/>
    <w:rsid w:val="001761FB"/>
    <w:rPr>
      <w:rFonts w:ascii="Courier New" w:hAnsi="Courier New"/>
    </w:rPr>
  </w:style>
  <w:style w:type="character" w:customStyle="1" w:styleId="WW8Num37z3">
    <w:name w:val="WW8Num37z3"/>
    <w:uiPriority w:val="99"/>
    <w:qFormat/>
    <w:rsid w:val="001761FB"/>
    <w:rPr>
      <w:rFonts w:ascii="Symbol" w:hAnsi="Symbol"/>
    </w:rPr>
  </w:style>
  <w:style w:type="character" w:customStyle="1" w:styleId="WW8Num39z1">
    <w:name w:val="WW8Num39z1"/>
    <w:uiPriority w:val="99"/>
    <w:qFormat/>
    <w:rsid w:val="001761FB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1761FB"/>
    <w:rPr>
      <w:rFonts w:ascii="Symbol" w:hAnsi="Symbol"/>
    </w:rPr>
  </w:style>
  <w:style w:type="character" w:customStyle="1" w:styleId="WW8Num39z4">
    <w:name w:val="WW8Num39z4"/>
    <w:uiPriority w:val="99"/>
    <w:qFormat/>
    <w:rsid w:val="001761FB"/>
    <w:rPr>
      <w:rFonts w:ascii="Courier New" w:hAnsi="Courier New"/>
    </w:rPr>
  </w:style>
  <w:style w:type="character" w:customStyle="1" w:styleId="WW8Num42z1">
    <w:name w:val="WW8Num42z1"/>
    <w:uiPriority w:val="99"/>
    <w:qFormat/>
    <w:rsid w:val="001761FB"/>
    <w:rPr>
      <w:rFonts w:ascii="Courier New" w:hAnsi="Courier New"/>
    </w:rPr>
  </w:style>
  <w:style w:type="character" w:customStyle="1" w:styleId="WW8Num42z3">
    <w:name w:val="WW8Num42z3"/>
    <w:uiPriority w:val="99"/>
    <w:qFormat/>
    <w:rsid w:val="001761FB"/>
    <w:rPr>
      <w:rFonts w:ascii="Symbol" w:hAnsi="Symbol"/>
    </w:rPr>
  </w:style>
  <w:style w:type="character" w:customStyle="1" w:styleId="WW8Num45z0">
    <w:name w:val="WW8Num45z0"/>
    <w:uiPriority w:val="99"/>
    <w:qFormat/>
    <w:rsid w:val="001761FB"/>
    <w:rPr>
      <w:rFonts w:ascii="Wingdings" w:hAnsi="Wingdings"/>
    </w:rPr>
  </w:style>
  <w:style w:type="character" w:customStyle="1" w:styleId="WW8Num45z1">
    <w:name w:val="WW8Num45z1"/>
    <w:uiPriority w:val="99"/>
    <w:qFormat/>
    <w:rsid w:val="001761FB"/>
    <w:rPr>
      <w:rFonts w:ascii="Courier New" w:hAnsi="Courier New"/>
    </w:rPr>
  </w:style>
  <w:style w:type="character" w:customStyle="1" w:styleId="WW8Num45z3">
    <w:name w:val="WW8Num45z3"/>
    <w:uiPriority w:val="99"/>
    <w:qFormat/>
    <w:rsid w:val="001761FB"/>
    <w:rPr>
      <w:rFonts w:ascii="Symbol" w:hAnsi="Symbol"/>
    </w:rPr>
  </w:style>
  <w:style w:type="character" w:customStyle="1" w:styleId="WW8Num46z0">
    <w:name w:val="WW8Num46z0"/>
    <w:uiPriority w:val="99"/>
    <w:qFormat/>
    <w:rsid w:val="001761FB"/>
    <w:rPr>
      <w:rFonts w:ascii="Wingdings" w:hAnsi="Wingdings"/>
    </w:rPr>
  </w:style>
  <w:style w:type="character" w:customStyle="1" w:styleId="WW8Num46z1">
    <w:name w:val="WW8Num46z1"/>
    <w:uiPriority w:val="99"/>
    <w:qFormat/>
    <w:rsid w:val="001761FB"/>
    <w:rPr>
      <w:rFonts w:ascii="Courier New" w:hAnsi="Courier New"/>
    </w:rPr>
  </w:style>
  <w:style w:type="character" w:customStyle="1" w:styleId="WW8Num46z3">
    <w:name w:val="WW8Num46z3"/>
    <w:uiPriority w:val="99"/>
    <w:qFormat/>
    <w:rsid w:val="001761FB"/>
    <w:rPr>
      <w:rFonts w:ascii="Symbol" w:hAnsi="Symbol"/>
    </w:rPr>
  </w:style>
  <w:style w:type="character" w:customStyle="1" w:styleId="WW8Num48z0">
    <w:name w:val="WW8Num48z0"/>
    <w:uiPriority w:val="99"/>
    <w:qFormat/>
    <w:rsid w:val="001761FB"/>
    <w:rPr>
      <w:rFonts w:ascii="Wingdings" w:hAnsi="Wingdings"/>
    </w:rPr>
  </w:style>
  <w:style w:type="character" w:customStyle="1" w:styleId="WW8Num48z1">
    <w:name w:val="WW8Num48z1"/>
    <w:uiPriority w:val="99"/>
    <w:qFormat/>
    <w:rsid w:val="001761FB"/>
    <w:rPr>
      <w:rFonts w:ascii="Courier New" w:hAnsi="Courier New"/>
    </w:rPr>
  </w:style>
  <w:style w:type="character" w:customStyle="1" w:styleId="WW8Num48z3">
    <w:name w:val="WW8Num48z3"/>
    <w:uiPriority w:val="99"/>
    <w:qFormat/>
    <w:rsid w:val="001761FB"/>
    <w:rPr>
      <w:rFonts w:ascii="Symbol" w:hAnsi="Symbol"/>
    </w:rPr>
  </w:style>
  <w:style w:type="character" w:customStyle="1" w:styleId="WW8Num49z0">
    <w:name w:val="WW8Num49z0"/>
    <w:uiPriority w:val="99"/>
    <w:qFormat/>
    <w:rsid w:val="001761FB"/>
    <w:rPr>
      <w:rFonts w:ascii="Wingdings" w:hAnsi="Wingdings"/>
    </w:rPr>
  </w:style>
  <w:style w:type="character" w:customStyle="1" w:styleId="WW8Num49z1">
    <w:name w:val="WW8Num49z1"/>
    <w:uiPriority w:val="99"/>
    <w:qFormat/>
    <w:rsid w:val="001761FB"/>
    <w:rPr>
      <w:rFonts w:ascii="Courier New" w:hAnsi="Courier New"/>
    </w:rPr>
  </w:style>
  <w:style w:type="character" w:customStyle="1" w:styleId="WW8Num49z3">
    <w:name w:val="WW8Num49z3"/>
    <w:uiPriority w:val="99"/>
    <w:qFormat/>
    <w:rsid w:val="001761FB"/>
    <w:rPr>
      <w:rFonts w:ascii="Symbol" w:hAnsi="Symbol"/>
    </w:rPr>
  </w:style>
  <w:style w:type="character" w:customStyle="1" w:styleId="WW8Num50z1">
    <w:name w:val="WW8Num50z1"/>
    <w:uiPriority w:val="99"/>
    <w:qFormat/>
    <w:rsid w:val="001761FB"/>
    <w:rPr>
      <w:rFonts w:ascii="Courier New" w:hAnsi="Courier New"/>
    </w:rPr>
  </w:style>
  <w:style w:type="character" w:customStyle="1" w:styleId="WW8Num50z3">
    <w:name w:val="WW8Num50z3"/>
    <w:uiPriority w:val="99"/>
    <w:qFormat/>
    <w:rsid w:val="001761FB"/>
    <w:rPr>
      <w:rFonts w:ascii="Symbol" w:hAnsi="Symbol"/>
    </w:rPr>
  </w:style>
  <w:style w:type="character" w:customStyle="1" w:styleId="WW8Num51z1">
    <w:name w:val="WW8Num51z1"/>
    <w:uiPriority w:val="99"/>
    <w:qFormat/>
    <w:rsid w:val="001761FB"/>
    <w:rPr>
      <w:rFonts w:ascii="Courier New" w:hAnsi="Courier New"/>
    </w:rPr>
  </w:style>
  <w:style w:type="character" w:customStyle="1" w:styleId="WW8Num51z3">
    <w:name w:val="WW8Num51z3"/>
    <w:uiPriority w:val="99"/>
    <w:qFormat/>
    <w:rsid w:val="001761FB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1761FB"/>
  </w:style>
  <w:style w:type="character" w:customStyle="1" w:styleId="FontStyle1600">
    <w:name w:val="Font Style160"/>
    <w:uiPriority w:val="99"/>
    <w:qFormat/>
    <w:rsid w:val="001761FB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1761FB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1761FB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1761FB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1761FB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1761FB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1761FB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1761FB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1761FB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1761FB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1761FB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1761FB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1761FB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1761FB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1761FB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1761FB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1761FB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1761FB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1761FB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1761FB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1761FB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1761FB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1761FB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1761FB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1761FB"/>
    <w:rPr>
      <w:rFonts w:cs="Times New Roman"/>
    </w:rPr>
  </w:style>
  <w:style w:type="character" w:customStyle="1" w:styleId="c8">
    <w:name w:val="c8"/>
    <w:basedOn w:val="a3"/>
    <w:uiPriority w:val="99"/>
    <w:qFormat/>
    <w:rsid w:val="001761FB"/>
    <w:rPr>
      <w:rFonts w:cs="Times New Roman"/>
    </w:rPr>
  </w:style>
  <w:style w:type="character" w:customStyle="1" w:styleId="FontStyle805">
    <w:name w:val="Font Style805"/>
    <w:uiPriority w:val="99"/>
    <w:qFormat/>
    <w:rsid w:val="001761FB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1761FB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1761FB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1761FB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1761FB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1761FB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1761FB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1761FB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1761FB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1761FB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1761FB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1761FB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1761FB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1761FB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1761FB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1761FB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1761FB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1761FB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1761FB"/>
  </w:style>
  <w:style w:type="character" w:customStyle="1" w:styleId="11ff6">
    <w:name w:val="Слабое выделение11"/>
    <w:uiPriority w:val="99"/>
    <w:qFormat/>
    <w:rsid w:val="001761FB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1761FB"/>
    <w:rPr>
      <w:b/>
    </w:rPr>
  </w:style>
  <w:style w:type="character" w:customStyle="1" w:styleId="mathjax1">
    <w:name w:val="mathjax1"/>
    <w:uiPriority w:val="99"/>
    <w:qFormat/>
    <w:rsid w:val="001761FB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1761FB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1761FB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1761FB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1761FB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1761FB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1761FB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1761FB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1761FB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1761FB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1761FB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1761FB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1761FB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1761FB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1761FB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1761FB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1761FB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1761FB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1761FB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1761FB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1761FB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1761FB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1761FB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1761FB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1761FB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1761FB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1761FB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1761FB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1761FB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1761FB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1761FB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1761FB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1761FB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1761FB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1761FB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1761FB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1761FB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1761FB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1761FB"/>
    <w:rPr>
      <w:rFonts w:cs="Times New Roman"/>
    </w:rPr>
  </w:style>
  <w:style w:type="character" w:customStyle="1" w:styleId="WW8Num24z4">
    <w:name w:val="WW8Num24z4"/>
    <w:uiPriority w:val="99"/>
    <w:rsid w:val="001761FB"/>
  </w:style>
  <w:style w:type="character" w:customStyle="1" w:styleId="WW8Num24z5">
    <w:name w:val="WW8Num24z5"/>
    <w:uiPriority w:val="99"/>
    <w:rsid w:val="001761FB"/>
  </w:style>
  <w:style w:type="character" w:customStyle="1" w:styleId="WW8Num24z6">
    <w:name w:val="WW8Num24z6"/>
    <w:uiPriority w:val="99"/>
    <w:rsid w:val="001761FB"/>
  </w:style>
  <w:style w:type="character" w:customStyle="1" w:styleId="WW8Num24z7">
    <w:name w:val="WW8Num24z7"/>
    <w:uiPriority w:val="99"/>
    <w:rsid w:val="001761FB"/>
  </w:style>
  <w:style w:type="character" w:customStyle="1" w:styleId="WW8Num24z8">
    <w:name w:val="WW8Num24z8"/>
    <w:uiPriority w:val="99"/>
    <w:rsid w:val="001761FB"/>
  </w:style>
  <w:style w:type="character" w:customStyle="1" w:styleId="WW8Num25z4">
    <w:name w:val="WW8Num25z4"/>
    <w:uiPriority w:val="99"/>
    <w:rsid w:val="001761FB"/>
  </w:style>
  <w:style w:type="character" w:customStyle="1" w:styleId="WW8Num25z5">
    <w:name w:val="WW8Num25z5"/>
    <w:uiPriority w:val="99"/>
    <w:rsid w:val="001761FB"/>
  </w:style>
  <w:style w:type="character" w:customStyle="1" w:styleId="WW8Num25z6">
    <w:name w:val="WW8Num25z6"/>
    <w:uiPriority w:val="99"/>
    <w:rsid w:val="001761FB"/>
  </w:style>
  <w:style w:type="character" w:customStyle="1" w:styleId="WW8Num25z7">
    <w:name w:val="WW8Num25z7"/>
    <w:uiPriority w:val="99"/>
    <w:rsid w:val="001761FB"/>
  </w:style>
  <w:style w:type="character" w:customStyle="1" w:styleId="WW8Num25z8">
    <w:name w:val="WW8Num25z8"/>
    <w:uiPriority w:val="99"/>
    <w:rsid w:val="001761FB"/>
  </w:style>
  <w:style w:type="character" w:customStyle="1" w:styleId="WW8Num30z2">
    <w:name w:val="WW8Num30z2"/>
    <w:uiPriority w:val="99"/>
    <w:rsid w:val="001761FB"/>
  </w:style>
  <w:style w:type="character" w:customStyle="1" w:styleId="WW8Num30z4">
    <w:name w:val="WW8Num30z4"/>
    <w:uiPriority w:val="99"/>
    <w:rsid w:val="001761FB"/>
  </w:style>
  <w:style w:type="character" w:customStyle="1" w:styleId="WW8Num30z5">
    <w:name w:val="WW8Num30z5"/>
    <w:uiPriority w:val="99"/>
    <w:rsid w:val="001761FB"/>
  </w:style>
  <w:style w:type="character" w:customStyle="1" w:styleId="WW8Num30z6">
    <w:name w:val="WW8Num30z6"/>
    <w:uiPriority w:val="99"/>
    <w:rsid w:val="001761FB"/>
  </w:style>
  <w:style w:type="character" w:customStyle="1" w:styleId="WW8Num30z7">
    <w:name w:val="WW8Num30z7"/>
    <w:uiPriority w:val="99"/>
    <w:rsid w:val="001761FB"/>
  </w:style>
  <w:style w:type="character" w:customStyle="1" w:styleId="WW8Num30z8">
    <w:name w:val="WW8Num30z8"/>
    <w:uiPriority w:val="99"/>
    <w:rsid w:val="001761FB"/>
  </w:style>
  <w:style w:type="character" w:customStyle="1" w:styleId="WW8Num32z4">
    <w:name w:val="WW8Num32z4"/>
    <w:uiPriority w:val="99"/>
    <w:rsid w:val="001761FB"/>
  </w:style>
  <w:style w:type="character" w:customStyle="1" w:styleId="WW8Num32z5">
    <w:name w:val="WW8Num32z5"/>
    <w:uiPriority w:val="99"/>
    <w:rsid w:val="001761FB"/>
  </w:style>
  <w:style w:type="character" w:customStyle="1" w:styleId="WW8Num32z6">
    <w:name w:val="WW8Num32z6"/>
    <w:uiPriority w:val="99"/>
    <w:rsid w:val="001761FB"/>
  </w:style>
  <w:style w:type="character" w:customStyle="1" w:styleId="WW8Num32z7">
    <w:name w:val="WW8Num32z7"/>
    <w:uiPriority w:val="99"/>
    <w:rsid w:val="001761FB"/>
  </w:style>
  <w:style w:type="character" w:customStyle="1" w:styleId="WW8Num32z8">
    <w:name w:val="WW8Num32z8"/>
    <w:uiPriority w:val="99"/>
    <w:rsid w:val="001761FB"/>
  </w:style>
  <w:style w:type="character" w:customStyle="1" w:styleId="WW8Num33z1">
    <w:name w:val="WW8Num33z1"/>
    <w:uiPriority w:val="99"/>
    <w:rsid w:val="001761FB"/>
  </w:style>
  <w:style w:type="character" w:customStyle="1" w:styleId="WW8Num33z2">
    <w:name w:val="WW8Num33z2"/>
    <w:uiPriority w:val="99"/>
    <w:rsid w:val="001761FB"/>
  </w:style>
  <w:style w:type="character" w:customStyle="1" w:styleId="WW8Num33z5">
    <w:name w:val="WW8Num33z5"/>
    <w:uiPriority w:val="99"/>
    <w:rsid w:val="001761FB"/>
  </w:style>
  <w:style w:type="character" w:customStyle="1" w:styleId="WW8Num33z6">
    <w:name w:val="WW8Num33z6"/>
    <w:uiPriority w:val="99"/>
    <w:rsid w:val="001761FB"/>
  </w:style>
  <w:style w:type="character" w:customStyle="1" w:styleId="WW8Num33z7">
    <w:name w:val="WW8Num33z7"/>
    <w:uiPriority w:val="99"/>
    <w:rsid w:val="001761FB"/>
  </w:style>
  <w:style w:type="character" w:customStyle="1" w:styleId="WW8Num33z8">
    <w:name w:val="WW8Num33z8"/>
    <w:uiPriority w:val="99"/>
    <w:rsid w:val="001761FB"/>
  </w:style>
  <w:style w:type="character" w:customStyle="1" w:styleId="WW8Num35z2">
    <w:name w:val="WW8Num35z2"/>
    <w:uiPriority w:val="99"/>
    <w:rsid w:val="001761FB"/>
  </w:style>
  <w:style w:type="character" w:customStyle="1" w:styleId="WW8Num35z4">
    <w:name w:val="WW8Num35z4"/>
    <w:uiPriority w:val="99"/>
    <w:rsid w:val="001761FB"/>
  </w:style>
  <w:style w:type="character" w:customStyle="1" w:styleId="WW8Num35z5">
    <w:name w:val="WW8Num35z5"/>
    <w:uiPriority w:val="99"/>
    <w:rsid w:val="001761FB"/>
  </w:style>
  <w:style w:type="character" w:customStyle="1" w:styleId="WW8Num35z6">
    <w:name w:val="WW8Num35z6"/>
    <w:uiPriority w:val="99"/>
    <w:rsid w:val="001761FB"/>
  </w:style>
  <w:style w:type="character" w:customStyle="1" w:styleId="WW8Num35z7">
    <w:name w:val="WW8Num35z7"/>
    <w:uiPriority w:val="99"/>
    <w:rsid w:val="001761FB"/>
  </w:style>
  <w:style w:type="character" w:customStyle="1" w:styleId="WW8Num35z8">
    <w:name w:val="WW8Num35z8"/>
    <w:uiPriority w:val="99"/>
    <w:rsid w:val="001761FB"/>
  </w:style>
  <w:style w:type="character" w:customStyle="1" w:styleId="WW8Num37z2">
    <w:name w:val="WW8Num37z2"/>
    <w:uiPriority w:val="99"/>
    <w:rsid w:val="001761FB"/>
  </w:style>
  <w:style w:type="character" w:customStyle="1" w:styleId="WW8Num37z4">
    <w:name w:val="WW8Num37z4"/>
    <w:uiPriority w:val="99"/>
    <w:rsid w:val="001761FB"/>
  </w:style>
  <w:style w:type="character" w:customStyle="1" w:styleId="WW8Num37z5">
    <w:name w:val="WW8Num37z5"/>
    <w:uiPriority w:val="99"/>
    <w:qFormat/>
    <w:rsid w:val="001761FB"/>
  </w:style>
  <w:style w:type="character" w:customStyle="1" w:styleId="WW8Num37z6">
    <w:name w:val="WW8Num37z6"/>
    <w:uiPriority w:val="99"/>
    <w:rsid w:val="001761FB"/>
  </w:style>
  <w:style w:type="character" w:customStyle="1" w:styleId="WW8Num37z7">
    <w:name w:val="WW8Num37z7"/>
    <w:uiPriority w:val="99"/>
    <w:rsid w:val="001761FB"/>
  </w:style>
  <w:style w:type="character" w:customStyle="1" w:styleId="WW8Num37z8">
    <w:name w:val="WW8Num37z8"/>
    <w:uiPriority w:val="99"/>
    <w:rsid w:val="001761FB"/>
  </w:style>
  <w:style w:type="character" w:customStyle="1" w:styleId="WW8Num38z1">
    <w:name w:val="WW8Num38z1"/>
    <w:uiPriority w:val="99"/>
    <w:rsid w:val="001761FB"/>
  </w:style>
  <w:style w:type="character" w:customStyle="1" w:styleId="WW8Num38z2">
    <w:name w:val="WW8Num38z2"/>
    <w:uiPriority w:val="99"/>
    <w:rsid w:val="001761FB"/>
  </w:style>
  <w:style w:type="character" w:customStyle="1" w:styleId="WW8Num38z3">
    <w:name w:val="WW8Num38z3"/>
    <w:uiPriority w:val="99"/>
    <w:rsid w:val="001761FB"/>
  </w:style>
  <w:style w:type="character" w:customStyle="1" w:styleId="WW8Num38z4">
    <w:name w:val="WW8Num38z4"/>
    <w:uiPriority w:val="99"/>
    <w:rsid w:val="001761FB"/>
  </w:style>
  <w:style w:type="character" w:customStyle="1" w:styleId="WW8Num38z5">
    <w:name w:val="WW8Num38z5"/>
    <w:uiPriority w:val="99"/>
    <w:rsid w:val="001761FB"/>
  </w:style>
  <w:style w:type="character" w:customStyle="1" w:styleId="WW8Num38z6">
    <w:name w:val="WW8Num38z6"/>
    <w:uiPriority w:val="99"/>
    <w:rsid w:val="001761FB"/>
  </w:style>
  <w:style w:type="character" w:customStyle="1" w:styleId="WW8Num38z7">
    <w:name w:val="WW8Num38z7"/>
    <w:uiPriority w:val="99"/>
    <w:rsid w:val="001761FB"/>
  </w:style>
  <w:style w:type="character" w:customStyle="1" w:styleId="WW8Num38z8">
    <w:name w:val="WW8Num38z8"/>
    <w:uiPriority w:val="99"/>
    <w:rsid w:val="001761FB"/>
  </w:style>
  <w:style w:type="character" w:customStyle="1" w:styleId="WW8Num40z1">
    <w:name w:val="WW8Num40z1"/>
    <w:uiPriority w:val="99"/>
    <w:rsid w:val="001761FB"/>
    <w:rPr>
      <w:rFonts w:ascii="Courier New" w:hAnsi="Courier New"/>
    </w:rPr>
  </w:style>
  <w:style w:type="character" w:customStyle="1" w:styleId="WW8Num40z2">
    <w:name w:val="WW8Num40z2"/>
    <w:uiPriority w:val="99"/>
    <w:rsid w:val="001761FB"/>
    <w:rPr>
      <w:rFonts w:ascii="Wingdings" w:hAnsi="Wingdings"/>
    </w:rPr>
  </w:style>
  <w:style w:type="character" w:customStyle="1" w:styleId="WW8Num41z1">
    <w:name w:val="WW8Num41z1"/>
    <w:uiPriority w:val="99"/>
    <w:rsid w:val="001761FB"/>
  </w:style>
  <w:style w:type="character" w:customStyle="1" w:styleId="WW8Num41z2">
    <w:name w:val="WW8Num41z2"/>
    <w:uiPriority w:val="99"/>
    <w:rsid w:val="001761FB"/>
  </w:style>
  <w:style w:type="character" w:customStyle="1" w:styleId="WW8Num41z3">
    <w:name w:val="WW8Num41z3"/>
    <w:uiPriority w:val="99"/>
    <w:rsid w:val="001761FB"/>
  </w:style>
  <w:style w:type="character" w:customStyle="1" w:styleId="WW8Num41z4">
    <w:name w:val="WW8Num41z4"/>
    <w:uiPriority w:val="99"/>
    <w:rsid w:val="001761FB"/>
  </w:style>
  <w:style w:type="character" w:customStyle="1" w:styleId="WW8Num41z5">
    <w:name w:val="WW8Num41z5"/>
    <w:uiPriority w:val="99"/>
    <w:rsid w:val="001761FB"/>
  </w:style>
  <w:style w:type="character" w:customStyle="1" w:styleId="WW8Num41z6">
    <w:name w:val="WW8Num41z6"/>
    <w:uiPriority w:val="99"/>
    <w:rsid w:val="001761FB"/>
  </w:style>
  <w:style w:type="character" w:customStyle="1" w:styleId="WW8Num41z7">
    <w:name w:val="WW8Num41z7"/>
    <w:uiPriority w:val="99"/>
    <w:rsid w:val="001761FB"/>
  </w:style>
  <w:style w:type="character" w:customStyle="1" w:styleId="WW8Num41z8">
    <w:name w:val="WW8Num41z8"/>
    <w:uiPriority w:val="99"/>
    <w:rsid w:val="001761FB"/>
  </w:style>
  <w:style w:type="character" w:customStyle="1" w:styleId="WW8Num43z1">
    <w:name w:val="WW8Num43z1"/>
    <w:uiPriority w:val="99"/>
    <w:rsid w:val="001761FB"/>
  </w:style>
  <w:style w:type="character" w:customStyle="1" w:styleId="WW8Num43z2">
    <w:name w:val="WW8Num43z2"/>
    <w:uiPriority w:val="99"/>
    <w:rsid w:val="001761FB"/>
  </w:style>
  <w:style w:type="character" w:customStyle="1" w:styleId="WW8Num43z3">
    <w:name w:val="WW8Num43z3"/>
    <w:uiPriority w:val="99"/>
    <w:rsid w:val="001761FB"/>
  </w:style>
  <w:style w:type="character" w:customStyle="1" w:styleId="WW8Num43z4">
    <w:name w:val="WW8Num43z4"/>
    <w:uiPriority w:val="99"/>
    <w:rsid w:val="001761FB"/>
  </w:style>
  <w:style w:type="character" w:customStyle="1" w:styleId="WW8Num43z5">
    <w:name w:val="WW8Num43z5"/>
    <w:uiPriority w:val="99"/>
    <w:rsid w:val="001761FB"/>
  </w:style>
  <w:style w:type="character" w:customStyle="1" w:styleId="WW8Num43z6">
    <w:name w:val="WW8Num43z6"/>
    <w:uiPriority w:val="99"/>
    <w:rsid w:val="001761FB"/>
  </w:style>
  <w:style w:type="character" w:customStyle="1" w:styleId="WW8Num43z7">
    <w:name w:val="WW8Num43z7"/>
    <w:uiPriority w:val="99"/>
    <w:rsid w:val="001761FB"/>
  </w:style>
  <w:style w:type="character" w:customStyle="1" w:styleId="WW8Num43z8">
    <w:name w:val="WW8Num43z8"/>
    <w:uiPriority w:val="99"/>
    <w:rsid w:val="001761FB"/>
  </w:style>
  <w:style w:type="character" w:customStyle="1" w:styleId="WW8Num44z2">
    <w:name w:val="WW8Num44z2"/>
    <w:uiPriority w:val="99"/>
    <w:rsid w:val="001761FB"/>
    <w:rPr>
      <w:rFonts w:ascii="Wingdings" w:hAnsi="Wingdings"/>
    </w:rPr>
  </w:style>
  <w:style w:type="character" w:customStyle="1" w:styleId="WW8Num46z2">
    <w:name w:val="WW8Num46z2"/>
    <w:uiPriority w:val="99"/>
    <w:rsid w:val="001761FB"/>
    <w:rPr>
      <w:rFonts w:ascii="Wingdings" w:hAnsi="Wingdings"/>
    </w:rPr>
  </w:style>
  <w:style w:type="character" w:customStyle="1" w:styleId="WW8Num47z2">
    <w:name w:val="WW8Num47z2"/>
    <w:uiPriority w:val="99"/>
    <w:rsid w:val="001761FB"/>
    <w:rPr>
      <w:rFonts w:ascii="Wingdings" w:hAnsi="Wingdings"/>
    </w:rPr>
  </w:style>
  <w:style w:type="character" w:customStyle="1" w:styleId="WW8NumSt31z0">
    <w:name w:val="WW8NumSt31z0"/>
    <w:uiPriority w:val="99"/>
    <w:rsid w:val="001761FB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1761FB"/>
    <w:rPr>
      <w:vertAlign w:val="superscript"/>
    </w:rPr>
  </w:style>
  <w:style w:type="character" w:customStyle="1" w:styleId="1fffffe">
    <w:name w:val="Знак примечания1"/>
    <w:uiPriority w:val="99"/>
    <w:rsid w:val="001761FB"/>
    <w:rPr>
      <w:sz w:val="16"/>
    </w:rPr>
  </w:style>
  <w:style w:type="character" w:customStyle="1" w:styleId="EndnoteCharacters">
    <w:name w:val="Endnote Characters"/>
    <w:uiPriority w:val="99"/>
    <w:rsid w:val="001761FB"/>
    <w:rPr>
      <w:vertAlign w:val="superscript"/>
    </w:rPr>
  </w:style>
  <w:style w:type="paragraph" w:customStyle="1" w:styleId="LO-Normal1">
    <w:name w:val="LO-Normal1"/>
    <w:uiPriority w:val="99"/>
    <w:qFormat/>
    <w:rsid w:val="001761FB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1761FB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1761FB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1761FB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1761FB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1761FB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1761FB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1761FB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1761FB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1761FB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1761FB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1761FB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1761FB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1761FB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1761FB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1761F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1761FB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1761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1761FB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1761FB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1761F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1761FB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1761FB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1761FB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1761FB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1761FB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1761FB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1761FB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1761FB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1761FB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1761FB"/>
  </w:style>
  <w:style w:type="character" w:customStyle="1" w:styleId="ListLabel8">
    <w:name w:val="ListLabel 8"/>
    <w:uiPriority w:val="99"/>
    <w:qFormat/>
    <w:rsid w:val="001761FB"/>
  </w:style>
  <w:style w:type="character" w:customStyle="1" w:styleId="ListLabel9">
    <w:name w:val="ListLabel 9"/>
    <w:uiPriority w:val="99"/>
    <w:qFormat/>
    <w:rsid w:val="001761FB"/>
  </w:style>
  <w:style w:type="character" w:customStyle="1" w:styleId="ListLabel10">
    <w:name w:val="ListLabel 10"/>
    <w:uiPriority w:val="99"/>
    <w:qFormat/>
    <w:rsid w:val="001761FB"/>
  </w:style>
  <w:style w:type="character" w:customStyle="1" w:styleId="ListLabel11">
    <w:name w:val="ListLabel 11"/>
    <w:uiPriority w:val="99"/>
    <w:qFormat/>
    <w:rsid w:val="001761FB"/>
  </w:style>
  <w:style w:type="character" w:customStyle="1" w:styleId="ListLabel12">
    <w:name w:val="ListLabel 12"/>
    <w:uiPriority w:val="99"/>
    <w:qFormat/>
    <w:rsid w:val="001761FB"/>
  </w:style>
  <w:style w:type="character" w:customStyle="1" w:styleId="ListLabel13">
    <w:name w:val="ListLabel 13"/>
    <w:uiPriority w:val="99"/>
    <w:qFormat/>
    <w:rsid w:val="001761FB"/>
  </w:style>
  <w:style w:type="character" w:customStyle="1" w:styleId="ListLabel14">
    <w:name w:val="ListLabel 14"/>
    <w:uiPriority w:val="99"/>
    <w:qFormat/>
    <w:rsid w:val="001761FB"/>
  </w:style>
  <w:style w:type="character" w:customStyle="1" w:styleId="ListLabel15">
    <w:name w:val="ListLabel 15"/>
    <w:uiPriority w:val="99"/>
    <w:qFormat/>
    <w:rsid w:val="001761FB"/>
  </w:style>
  <w:style w:type="character" w:customStyle="1" w:styleId="ListLabel16">
    <w:name w:val="ListLabel 16"/>
    <w:uiPriority w:val="99"/>
    <w:qFormat/>
    <w:rsid w:val="001761FB"/>
  </w:style>
  <w:style w:type="character" w:customStyle="1" w:styleId="ListLabel17">
    <w:name w:val="ListLabel 17"/>
    <w:uiPriority w:val="99"/>
    <w:qFormat/>
    <w:rsid w:val="001761FB"/>
  </w:style>
  <w:style w:type="character" w:customStyle="1" w:styleId="ListLabel18">
    <w:name w:val="ListLabel 18"/>
    <w:uiPriority w:val="99"/>
    <w:qFormat/>
    <w:rsid w:val="001761FB"/>
  </w:style>
  <w:style w:type="character" w:customStyle="1" w:styleId="ListLabel19">
    <w:name w:val="ListLabel 19"/>
    <w:uiPriority w:val="99"/>
    <w:qFormat/>
    <w:rsid w:val="001761FB"/>
  </w:style>
  <w:style w:type="character" w:customStyle="1" w:styleId="ListLabel20">
    <w:name w:val="ListLabel 20"/>
    <w:uiPriority w:val="99"/>
    <w:qFormat/>
    <w:rsid w:val="001761FB"/>
  </w:style>
  <w:style w:type="character" w:customStyle="1" w:styleId="ListLabel21">
    <w:name w:val="ListLabel 21"/>
    <w:uiPriority w:val="99"/>
    <w:qFormat/>
    <w:rsid w:val="001761FB"/>
  </w:style>
  <w:style w:type="character" w:customStyle="1" w:styleId="ListLabel22">
    <w:name w:val="ListLabel 22"/>
    <w:uiPriority w:val="99"/>
    <w:qFormat/>
    <w:rsid w:val="001761FB"/>
  </w:style>
  <w:style w:type="character" w:customStyle="1" w:styleId="ListLabel23">
    <w:name w:val="ListLabel 23"/>
    <w:uiPriority w:val="99"/>
    <w:qFormat/>
    <w:rsid w:val="001761FB"/>
  </w:style>
  <w:style w:type="character" w:customStyle="1" w:styleId="ListLabel24">
    <w:name w:val="ListLabel 24"/>
    <w:uiPriority w:val="99"/>
    <w:qFormat/>
    <w:rsid w:val="001761FB"/>
  </w:style>
  <w:style w:type="character" w:customStyle="1" w:styleId="ListLabel25">
    <w:name w:val="ListLabel 25"/>
    <w:uiPriority w:val="99"/>
    <w:qFormat/>
    <w:rsid w:val="001761FB"/>
  </w:style>
  <w:style w:type="character" w:customStyle="1" w:styleId="ListLabel26">
    <w:name w:val="ListLabel 26"/>
    <w:uiPriority w:val="99"/>
    <w:qFormat/>
    <w:rsid w:val="001761FB"/>
  </w:style>
  <w:style w:type="character" w:customStyle="1" w:styleId="ListLabel27">
    <w:name w:val="ListLabel 27"/>
    <w:uiPriority w:val="99"/>
    <w:qFormat/>
    <w:rsid w:val="001761FB"/>
  </w:style>
  <w:style w:type="character" w:customStyle="1" w:styleId="ListLabel28">
    <w:name w:val="ListLabel 28"/>
    <w:uiPriority w:val="99"/>
    <w:qFormat/>
    <w:rsid w:val="001761FB"/>
  </w:style>
  <w:style w:type="character" w:customStyle="1" w:styleId="ListLabel29">
    <w:name w:val="ListLabel 29"/>
    <w:uiPriority w:val="99"/>
    <w:qFormat/>
    <w:rsid w:val="001761FB"/>
  </w:style>
  <w:style w:type="character" w:customStyle="1" w:styleId="ListLabel30">
    <w:name w:val="ListLabel 30"/>
    <w:uiPriority w:val="99"/>
    <w:qFormat/>
    <w:rsid w:val="001761FB"/>
  </w:style>
  <w:style w:type="character" w:customStyle="1" w:styleId="ListLabel31">
    <w:name w:val="ListLabel 31"/>
    <w:uiPriority w:val="99"/>
    <w:qFormat/>
    <w:rsid w:val="001761FB"/>
  </w:style>
  <w:style w:type="character" w:customStyle="1" w:styleId="ListLabel32">
    <w:name w:val="ListLabel 32"/>
    <w:uiPriority w:val="99"/>
    <w:qFormat/>
    <w:rsid w:val="001761FB"/>
  </w:style>
  <w:style w:type="character" w:customStyle="1" w:styleId="ListLabel33">
    <w:name w:val="ListLabel 33"/>
    <w:uiPriority w:val="99"/>
    <w:qFormat/>
    <w:rsid w:val="001761FB"/>
  </w:style>
  <w:style w:type="character" w:customStyle="1" w:styleId="ListLabel34">
    <w:name w:val="ListLabel 34"/>
    <w:uiPriority w:val="99"/>
    <w:qFormat/>
    <w:rsid w:val="001761FB"/>
    <w:rPr>
      <w:color w:val="00000A"/>
    </w:rPr>
  </w:style>
  <w:style w:type="character" w:customStyle="1" w:styleId="ListLabel35">
    <w:name w:val="ListLabel 35"/>
    <w:uiPriority w:val="99"/>
    <w:qFormat/>
    <w:rsid w:val="001761FB"/>
  </w:style>
  <w:style w:type="character" w:customStyle="1" w:styleId="ListLabel36">
    <w:name w:val="ListLabel 36"/>
    <w:uiPriority w:val="99"/>
    <w:qFormat/>
    <w:rsid w:val="001761FB"/>
  </w:style>
  <w:style w:type="character" w:customStyle="1" w:styleId="ListLabel37">
    <w:name w:val="ListLabel 37"/>
    <w:uiPriority w:val="99"/>
    <w:qFormat/>
    <w:rsid w:val="001761FB"/>
  </w:style>
  <w:style w:type="character" w:customStyle="1" w:styleId="ListLabel38">
    <w:name w:val="ListLabel 38"/>
    <w:uiPriority w:val="99"/>
    <w:qFormat/>
    <w:rsid w:val="001761FB"/>
  </w:style>
  <w:style w:type="character" w:customStyle="1" w:styleId="ListLabel39">
    <w:name w:val="ListLabel 39"/>
    <w:uiPriority w:val="99"/>
    <w:qFormat/>
    <w:rsid w:val="001761FB"/>
  </w:style>
  <w:style w:type="character" w:customStyle="1" w:styleId="ListLabel40">
    <w:name w:val="ListLabel 40"/>
    <w:uiPriority w:val="99"/>
    <w:qFormat/>
    <w:rsid w:val="001761FB"/>
  </w:style>
  <w:style w:type="character" w:customStyle="1" w:styleId="ListLabel41">
    <w:name w:val="ListLabel 41"/>
    <w:uiPriority w:val="99"/>
    <w:qFormat/>
    <w:rsid w:val="001761FB"/>
  </w:style>
  <w:style w:type="character" w:customStyle="1" w:styleId="ListLabel42">
    <w:name w:val="ListLabel 42"/>
    <w:uiPriority w:val="99"/>
    <w:qFormat/>
    <w:rsid w:val="001761FB"/>
  </w:style>
  <w:style w:type="character" w:customStyle="1" w:styleId="ListLabel43">
    <w:name w:val="ListLabel 43"/>
    <w:uiPriority w:val="99"/>
    <w:qFormat/>
    <w:rsid w:val="001761FB"/>
  </w:style>
  <w:style w:type="character" w:customStyle="1" w:styleId="ListLabel44">
    <w:name w:val="ListLabel 44"/>
    <w:uiPriority w:val="99"/>
    <w:qFormat/>
    <w:rsid w:val="001761FB"/>
  </w:style>
  <w:style w:type="character" w:customStyle="1" w:styleId="ListLabel45">
    <w:name w:val="ListLabel 45"/>
    <w:uiPriority w:val="99"/>
    <w:qFormat/>
    <w:rsid w:val="001761FB"/>
  </w:style>
  <w:style w:type="character" w:customStyle="1" w:styleId="ListLabel46">
    <w:name w:val="ListLabel 46"/>
    <w:uiPriority w:val="99"/>
    <w:qFormat/>
    <w:rsid w:val="001761FB"/>
  </w:style>
  <w:style w:type="character" w:customStyle="1" w:styleId="ListLabel47">
    <w:name w:val="ListLabel 47"/>
    <w:uiPriority w:val="99"/>
    <w:qFormat/>
    <w:rsid w:val="001761FB"/>
  </w:style>
  <w:style w:type="character" w:customStyle="1" w:styleId="ListLabel48">
    <w:name w:val="ListLabel 48"/>
    <w:uiPriority w:val="99"/>
    <w:qFormat/>
    <w:rsid w:val="001761FB"/>
  </w:style>
  <w:style w:type="character" w:customStyle="1" w:styleId="ListLabel49">
    <w:name w:val="ListLabel 49"/>
    <w:uiPriority w:val="99"/>
    <w:qFormat/>
    <w:rsid w:val="001761FB"/>
  </w:style>
  <w:style w:type="character" w:customStyle="1" w:styleId="ListLabel50">
    <w:name w:val="ListLabel 50"/>
    <w:uiPriority w:val="99"/>
    <w:qFormat/>
    <w:rsid w:val="001761FB"/>
  </w:style>
  <w:style w:type="character" w:customStyle="1" w:styleId="ListLabel51">
    <w:name w:val="ListLabel 51"/>
    <w:uiPriority w:val="99"/>
    <w:qFormat/>
    <w:rsid w:val="001761FB"/>
  </w:style>
  <w:style w:type="character" w:customStyle="1" w:styleId="ListLabel52">
    <w:name w:val="ListLabel 52"/>
    <w:uiPriority w:val="99"/>
    <w:qFormat/>
    <w:rsid w:val="001761FB"/>
  </w:style>
  <w:style w:type="character" w:customStyle="1" w:styleId="ListLabel53">
    <w:name w:val="ListLabel 53"/>
    <w:uiPriority w:val="99"/>
    <w:qFormat/>
    <w:rsid w:val="001761FB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1761FB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1761FB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1761FB"/>
  </w:style>
  <w:style w:type="character" w:customStyle="1" w:styleId="ListLabel57">
    <w:name w:val="ListLabel 57"/>
    <w:uiPriority w:val="99"/>
    <w:qFormat/>
    <w:rsid w:val="001761FB"/>
  </w:style>
  <w:style w:type="character" w:customStyle="1" w:styleId="ListLabel58">
    <w:name w:val="ListLabel 58"/>
    <w:uiPriority w:val="99"/>
    <w:qFormat/>
    <w:rsid w:val="001761FB"/>
  </w:style>
  <w:style w:type="character" w:customStyle="1" w:styleId="ListLabel59">
    <w:name w:val="ListLabel 59"/>
    <w:uiPriority w:val="99"/>
    <w:qFormat/>
    <w:rsid w:val="001761FB"/>
  </w:style>
  <w:style w:type="character" w:customStyle="1" w:styleId="ListLabel60">
    <w:name w:val="ListLabel 60"/>
    <w:uiPriority w:val="99"/>
    <w:qFormat/>
    <w:rsid w:val="001761FB"/>
  </w:style>
  <w:style w:type="character" w:customStyle="1" w:styleId="ListLabel61">
    <w:name w:val="ListLabel 61"/>
    <w:uiPriority w:val="99"/>
    <w:qFormat/>
    <w:rsid w:val="001761FB"/>
  </w:style>
  <w:style w:type="character" w:customStyle="1" w:styleId="ListLabel62">
    <w:name w:val="ListLabel 62"/>
    <w:uiPriority w:val="99"/>
    <w:qFormat/>
    <w:rsid w:val="001761FB"/>
  </w:style>
  <w:style w:type="character" w:customStyle="1" w:styleId="ListLabel63">
    <w:name w:val="ListLabel 63"/>
    <w:uiPriority w:val="99"/>
    <w:qFormat/>
    <w:rsid w:val="001761FB"/>
    <w:rPr>
      <w:sz w:val="24"/>
    </w:rPr>
  </w:style>
  <w:style w:type="character" w:customStyle="1" w:styleId="ListLabel64">
    <w:name w:val="ListLabel 64"/>
    <w:uiPriority w:val="99"/>
    <w:qFormat/>
    <w:rsid w:val="001761FB"/>
  </w:style>
  <w:style w:type="character" w:customStyle="1" w:styleId="ListLabel65">
    <w:name w:val="ListLabel 65"/>
    <w:uiPriority w:val="99"/>
    <w:qFormat/>
    <w:rsid w:val="001761FB"/>
  </w:style>
  <w:style w:type="character" w:customStyle="1" w:styleId="ListLabel66">
    <w:name w:val="ListLabel 66"/>
    <w:uiPriority w:val="99"/>
    <w:qFormat/>
    <w:rsid w:val="001761FB"/>
  </w:style>
  <w:style w:type="character" w:customStyle="1" w:styleId="ListLabel67">
    <w:name w:val="ListLabel 67"/>
    <w:uiPriority w:val="99"/>
    <w:qFormat/>
    <w:rsid w:val="001761FB"/>
  </w:style>
  <w:style w:type="character" w:customStyle="1" w:styleId="ListLabel68">
    <w:name w:val="ListLabel 68"/>
    <w:uiPriority w:val="99"/>
    <w:qFormat/>
    <w:rsid w:val="001761FB"/>
  </w:style>
  <w:style w:type="character" w:customStyle="1" w:styleId="ListLabel69">
    <w:name w:val="ListLabel 69"/>
    <w:uiPriority w:val="99"/>
    <w:qFormat/>
    <w:rsid w:val="001761FB"/>
  </w:style>
  <w:style w:type="character" w:customStyle="1" w:styleId="ListLabel70">
    <w:name w:val="ListLabel 70"/>
    <w:uiPriority w:val="99"/>
    <w:qFormat/>
    <w:rsid w:val="001761FB"/>
  </w:style>
  <w:style w:type="character" w:customStyle="1" w:styleId="ListLabel71">
    <w:name w:val="ListLabel 71"/>
    <w:uiPriority w:val="99"/>
    <w:qFormat/>
    <w:rsid w:val="001761FB"/>
  </w:style>
  <w:style w:type="character" w:customStyle="1" w:styleId="ListLabel72">
    <w:name w:val="ListLabel 72"/>
    <w:uiPriority w:val="99"/>
    <w:qFormat/>
    <w:rsid w:val="001761FB"/>
  </w:style>
  <w:style w:type="character" w:customStyle="1" w:styleId="ListLabel73">
    <w:name w:val="ListLabel 73"/>
    <w:uiPriority w:val="99"/>
    <w:qFormat/>
    <w:rsid w:val="001761FB"/>
  </w:style>
  <w:style w:type="character" w:customStyle="1" w:styleId="ListLabel74">
    <w:name w:val="ListLabel 74"/>
    <w:uiPriority w:val="99"/>
    <w:qFormat/>
    <w:rsid w:val="001761FB"/>
  </w:style>
  <w:style w:type="character" w:customStyle="1" w:styleId="ListLabel75">
    <w:name w:val="ListLabel 75"/>
    <w:uiPriority w:val="99"/>
    <w:qFormat/>
    <w:rsid w:val="001761FB"/>
  </w:style>
  <w:style w:type="character" w:customStyle="1" w:styleId="ListLabel76">
    <w:name w:val="ListLabel 76"/>
    <w:uiPriority w:val="99"/>
    <w:qFormat/>
    <w:rsid w:val="001761FB"/>
  </w:style>
  <w:style w:type="character" w:customStyle="1" w:styleId="ListLabel77">
    <w:name w:val="ListLabel 77"/>
    <w:uiPriority w:val="99"/>
    <w:qFormat/>
    <w:rsid w:val="001761FB"/>
  </w:style>
  <w:style w:type="character" w:customStyle="1" w:styleId="ListLabel78">
    <w:name w:val="ListLabel 78"/>
    <w:uiPriority w:val="99"/>
    <w:qFormat/>
    <w:rsid w:val="001761FB"/>
    <w:rPr>
      <w:sz w:val="24"/>
    </w:rPr>
  </w:style>
  <w:style w:type="character" w:customStyle="1" w:styleId="ListLabel79">
    <w:name w:val="ListLabel 79"/>
    <w:uiPriority w:val="99"/>
    <w:qFormat/>
    <w:rsid w:val="001761FB"/>
  </w:style>
  <w:style w:type="character" w:customStyle="1" w:styleId="ListLabel80">
    <w:name w:val="ListLabel 80"/>
    <w:uiPriority w:val="99"/>
    <w:qFormat/>
    <w:rsid w:val="001761FB"/>
  </w:style>
  <w:style w:type="character" w:customStyle="1" w:styleId="ListLabel81">
    <w:name w:val="ListLabel 81"/>
    <w:uiPriority w:val="99"/>
    <w:qFormat/>
    <w:rsid w:val="001761FB"/>
  </w:style>
  <w:style w:type="character" w:customStyle="1" w:styleId="ListLabel82">
    <w:name w:val="ListLabel 82"/>
    <w:uiPriority w:val="99"/>
    <w:qFormat/>
    <w:rsid w:val="001761FB"/>
  </w:style>
  <w:style w:type="character" w:customStyle="1" w:styleId="ListLabel83">
    <w:name w:val="ListLabel 83"/>
    <w:uiPriority w:val="99"/>
    <w:qFormat/>
    <w:rsid w:val="001761FB"/>
  </w:style>
  <w:style w:type="character" w:customStyle="1" w:styleId="ListLabel84">
    <w:name w:val="ListLabel 84"/>
    <w:uiPriority w:val="99"/>
    <w:qFormat/>
    <w:rsid w:val="001761FB"/>
  </w:style>
  <w:style w:type="character" w:customStyle="1" w:styleId="ListLabel85">
    <w:name w:val="ListLabel 85"/>
    <w:uiPriority w:val="99"/>
    <w:qFormat/>
    <w:rsid w:val="001761FB"/>
  </w:style>
  <w:style w:type="character" w:customStyle="1" w:styleId="ListLabel86">
    <w:name w:val="ListLabel 86"/>
    <w:uiPriority w:val="99"/>
    <w:qFormat/>
    <w:rsid w:val="001761FB"/>
  </w:style>
  <w:style w:type="character" w:customStyle="1" w:styleId="ListLabel87">
    <w:name w:val="ListLabel 87"/>
    <w:uiPriority w:val="99"/>
    <w:qFormat/>
    <w:rsid w:val="001761FB"/>
  </w:style>
  <w:style w:type="character" w:customStyle="1" w:styleId="ListLabel88">
    <w:name w:val="ListLabel 88"/>
    <w:uiPriority w:val="99"/>
    <w:qFormat/>
    <w:rsid w:val="001761FB"/>
  </w:style>
  <w:style w:type="character" w:customStyle="1" w:styleId="ListLabel89">
    <w:name w:val="ListLabel 89"/>
    <w:uiPriority w:val="99"/>
    <w:qFormat/>
    <w:rsid w:val="001761FB"/>
  </w:style>
  <w:style w:type="character" w:customStyle="1" w:styleId="ListLabel90">
    <w:name w:val="ListLabel 90"/>
    <w:uiPriority w:val="99"/>
    <w:qFormat/>
    <w:rsid w:val="001761FB"/>
  </w:style>
  <w:style w:type="character" w:customStyle="1" w:styleId="ListLabel91">
    <w:name w:val="ListLabel 91"/>
    <w:uiPriority w:val="99"/>
    <w:qFormat/>
    <w:rsid w:val="001761FB"/>
  </w:style>
  <w:style w:type="character" w:customStyle="1" w:styleId="ListLabel92">
    <w:name w:val="ListLabel 92"/>
    <w:uiPriority w:val="99"/>
    <w:qFormat/>
    <w:rsid w:val="001761FB"/>
  </w:style>
  <w:style w:type="character" w:customStyle="1" w:styleId="ListLabel93">
    <w:name w:val="ListLabel 93"/>
    <w:uiPriority w:val="99"/>
    <w:qFormat/>
    <w:rsid w:val="001761FB"/>
  </w:style>
  <w:style w:type="character" w:customStyle="1" w:styleId="ListLabel94">
    <w:name w:val="ListLabel 94"/>
    <w:uiPriority w:val="99"/>
    <w:qFormat/>
    <w:rsid w:val="001761FB"/>
  </w:style>
  <w:style w:type="character" w:customStyle="1" w:styleId="ListLabel95">
    <w:name w:val="ListLabel 95"/>
    <w:uiPriority w:val="99"/>
    <w:qFormat/>
    <w:rsid w:val="001761FB"/>
  </w:style>
  <w:style w:type="character" w:customStyle="1" w:styleId="ListLabel96">
    <w:name w:val="ListLabel 96"/>
    <w:uiPriority w:val="99"/>
    <w:qFormat/>
    <w:rsid w:val="001761FB"/>
    <w:rPr>
      <w:sz w:val="24"/>
    </w:rPr>
  </w:style>
  <w:style w:type="character" w:customStyle="1" w:styleId="ListLabel97">
    <w:name w:val="ListLabel 97"/>
    <w:uiPriority w:val="99"/>
    <w:qFormat/>
    <w:rsid w:val="001761FB"/>
  </w:style>
  <w:style w:type="character" w:customStyle="1" w:styleId="ListLabel98">
    <w:name w:val="ListLabel 98"/>
    <w:uiPriority w:val="99"/>
    <w:qFormat/>
    <w:rsid w:val="001761FB"/>
  </w:style>
  <w:style w:type="character" w:customStyle="1" w:styleId="ListLabel99">
    <w:name w:val="ListLabel 99"/>
    <w:uiPriority w:val="99"/>
    <w:qFormat/>
    <w:rsid w:val="001761FB"/>
  </w:style>
  <w:style w:type="character" w:customStyle="1" w:styleId="ListLabel100">
    <w:name w:val="ListLabel 100"/>
    <w:uiPriority w:val="99"/>
    <w:qFormat/>
    <w:rsid w:val="001761FB"/>
  </w:style>
  <w:style w:type="character" w:customStyle="1" w:styleId="ListLabel101">
    <w:name w:val="ListLabel 101"/>
    <w:uiPriority w:val="99"/>
    <w:qFormat/>
    <w:rsid w:val="001761FB"/>
  </w:style>
  <w:style w:type="character" w:customStyle="1" w:styleId="ListLabel102">
    <w:name w:val="ListLabel 102"/>
    <w:uiPriority w:val="99"/>
    <w:qFormat/>
    <w:rsid w:val="001761FB"/>
  </w:style>
  <w:style w:type="character" w:customStyle="1" w:styleId="ListLabel103">
    <w:name w:val="ListLabel 103"/>
    <w:uiPriority w:val="99"/>
    <w:qFormat/>
    <w:rsid w:val="001761FB"/>
  </w:style>
  <w:style w:type="character" w:customStyle="1" w:styleId="ListLabel104">
    <w:name w:val="ListLabel 104"/>
    <w:uiPriority w:val="99"/>
    <w:qFormat/>
    <w:rsid w:val="001761FB"/>
  </w:style>
  <w:style w:type="character" w:customStyle="1" w:styleId="ListLabel105">
    <w:name w:val="ListLabel 105"/>
    <w:uiPriority w:val="99"/>
    <w:qFormat/>
    <w:rsid w:val="001761FB"/>
  </w:style>
  <w:style w:type="character" w:customStyle="1" w:styleId="ListLabel106">
    <w:name w:val="ListLabel 106"/>
    <w:uiPriority w:val="99"/>
    <w:qFormat/>
    <w:rsid w:val="001761FB"/>
  </w:style>
  <w:style w:type="character" w:customStyle="1" w:styleId="ListLabel107">
    <w:name w:val="ListLabel 107"/>
    <w:uiPriority w:val="99"/>
    <w:qFormat/>
    <w:rsid w:val="001761FB"/>
  </w:style>
  <w:style w:type="character" w:customStyle="1" w:styleId="ListLabel108">
    <w:name w:val="ListLabel 108"/>
    <w:uiPriority w:val="99"/>
    <w:qFormat/>
    <w:rsid w:val="001761FB"/>
  </w:style>
  <w:style w:type="character" w:customStyle="1" w:styleId="ListLabel109">
    <w:name w:val="ListLabel 109"/>
    <w:uiPriority w:val="99"/>
    <w:qFormat/>
    <w:rsid w:val="001761FB"/>
  </w:style>
  <w:style w:type="character" w:customStyle="1" w:styleId="ListLabel110">
    <w:name w:val="ListLabel 110"/>
    <w:uiPriority w:val="99"/>
    <w:qFormat/>
    <w:rsid w:val="001761FB"/>
  </w:style>
  <w:style w:type="character" w:customStyle="1" w:styleId="ListLabel111">
    <w:name w:val="ListLabel 111"/>
    <w:uiPriority w:val="99"/>
    <w:qFormat/>
    <w:rsid w:val="001761FB"/>
  </w:style>
  <w:style w:type="character" w:customStyle="1" w:styleId="ListLabel112">
    <w:name w:val="ListLabel 112"/>
    <w:uiPriority w:val="99"/>
    <w:qFormat/>
    <w:rsid w:val="001761FB"/>
  </w:style>
  <w:style w:type="character" w:customStyle="1" w:styleId="ListLabel113">
    <w:name w:val="ListLabel 113"/>
    <w:uiPriority w:val="99"/>
    <w:qFormat/>
    <w:rsid w:val="001761FB"/>
  </w:style>
  <w:style w:type="character" w:customStyle="1" w:styleId="ListLabel114">
    <w:name w:val="ListLabel 114"/>
    <w:uiPriority w:val="99"/>
    <w:qFormat/>
    <w:rsid w:val="001761FB"/>
    <w:rPr>
      <w:sz w:val="24"/>
    </w:rPr>
  </w:style>
  <w:style w:type="character" w:customStyle="1" w:styleId="ListLabel115">
    <w:name w:val="ListLabel 115"/>
    <w:uiPriority w:val="99"/>
    <w:qFormat/>
    <w:rsid w:val="001761FB"/>
  </w:style>
  <w:style w:type="character" w:customStyle="1" w:styleId="ListLabel116">
    <w:name w:val="ListLabel 116"/>
    <w:uiPriority w:val="99"/>
    <w:qFormat/>
    <w:rsid w:val="001761FB"/>
  </w:style>
  <w:style w:type="character" w:customStyle="1" w:styleId="ListLabel117">
    <w:name w:val="ListLabel 117"/>
    <w:uiPriority w:val="99"/>
    <w:qFormat/>
    <w:rsid w:val="001761FB"/>
  </w:style>
  <w:style w:type="character" w:customStyle="1" w:styleId="ListLabel118">
    <w:name w:val="ListLabel 118"/>
    <w:uiPriority w:val="99"/>
    <w:qFormat/>
    <w:rsid w:val="001761FB"/>
  </w:style>
  <w:style w:type="character" w:customStyle="1" w:styleId="ListLabel119">
    <w:name w:val="ListLabel 119"/>
    <w:uiPriority w:val="99"/>
    <w:qFormat/>
    <w:rsid w:val="001761FB"/>
  </w:style>
  <w:style w:type="character" w:customStyle="1" w:styleId="ListLabel120">
    <w:name w:val="ListLabel 120"/>
    <w:uiPriority w:val="99"/>
    <w:qFormat/>
    <w:rsid w:val="001761FB"/>
  </w:style>
  <w:style w:type="character" w:customStyle="1" w:styleId="ListLabel121">
    <w:name w:val="ListLabel 121"/>
    <w:uiPriority w:val="99"/>
    <w:qFormat/>
    <w:rsid w:val="001761FB"/>
  </w:style>
  <w:style w:type="character" w:customStyle="1" w:styleId="ListLabel122">
    <w:name w:val="ListLabel 122"/>
    <w:uiPriority w:val="99"/>
    <w:qFormat/>
    <w:rsid w:val="001761FB"/>
  </w:style>
  <w:style w:type="character" w:customStyle="1" w:styleId="ListLabel123">
    <w:name w:val="ListLabel 123"/>
    <w:uiPriority w:val="99"/>
    <w:qFormat/>
    <w:rsid w:val="001761FB"/>
  </w:style>
  <w:style w:type="character" w:customStyle="1" w:styleId="ListLabel124">
    <w:name w:val="ListLabel 124"/>
    <w:uiPriority w:val="99"/>
    <w:qFormat/>
    <w:rsid w:val="001761FB"/>
  </w:style>
  <w:style w:type="character" w:customStyle="1" w:styleId="ListLabel125">
    <w:name w:val="ListLabel 125"/>
    <w:uiPriority w:val="99"/>
    <w:qFormat/>
    <w:rsid w:val="001761FB"/>
  </w:style>
  <w:style w:type="character" w:customStyle="1" w:styleId="ListLabel126">
    <w:name w:val="ListLabel 126"/>
    <w:uiPriority w:val="99"/>
    <w:qFormat/>
    <w:rsid w:val="001761FB"/>
  </w:style>
  <w:style w:type="character" w:customStyle="1" w:styleId="ListLabel127">
    <w:name w:val="ListLabel 127"/>
    <w:uiPriority w:val="99"/>
    <w:qFormat/>
    <w:rsid w:val="001761FB"/>
  </w:style>
  <w:style w:type="character" w:customStyle="1" w:styleId="ListLabel128">
    <w:name w:val="ListLabel 128"/>
    <w:uiPriority w:val="99"/>
    <w:qFormat/>
    <w:rsid w:val="001761FB"/>
  </w:style>
  <w:style w:type="character" w:customStyle="1" w:styleId="ListLabel129">
    <w:name w:val="ListLabel 129"/>
    <w:uiPriority w:val="99"/>
    <w:qFormat/>
    <w:rsid w:val="001761FB"/>
  </w:style>
  <w:style w:type="character" w:customStyle="1" w:styleId="ListLabel130">
    <w:name w:val="ListLabel 130"/>
    <w:uiPriority w:val="99"/>
    <w:qFormat/>
    <w:rsid w:val="001761FB"/>
  </w:style>
  <w:style w:type="character" w:customStyle="1" w:styleId="ListLabel131">
    <w:name w:val="ListLabel 131"/>
    <w:uiPriority w:val="99"/>
    <w:qFormat/>
    <w:rsid w:val="001761FB"/>
  </w:style>
  <w:style w:type="character" w:customStyle="1" w:styleId="ListLabel132">
    <w:name w:val="ListLabel 132"/>
    <w:uiPriority w:val="99"/>
    <w:qFormat/>
    <w:rsid w:val="001761FB"/>
  </w:style>
  <w:style w:type="character" w:customStyle="1" w:styleId="ListLabel133">
    <w:name w:val="ListLabel 133"/>
    <w:uiPriority w:val="99"/>
    <w:qFormat/>
    <w:rsid w:val="001761FB"/>
  </w:style>
  <w:style w:type="character" w:customStyle="1" w:styleId="ListLabel134">
    <w:name w:val="ListLabel 134"/>
    <w:uiPriority w:val="99"/>
    <w:qFormat/>
    <w:rsid w:val="001761FB"/>
  </w:style>
  <w:style w:type="character" w:customStyle="1" w:styleId="ListLabel135">
    <w:name w:val="ListLabel 135"/>
    <w:uiPriority w:val="99"/>
    <w:qFormat/>
    <w:rsid w:val="001761FB"/>
  </w:style>
  <w:style w:type="character" w:customStyle="1" w:styleId="ListLabel136">
    <w:name w:val="ListLabel 136"/>
    <w:uiPriority w:val="99"/>
    <w:qFormat/>
    <w:rsid w:val="001761FB"/>
  </w:style>
  <w:style w:type="character" w:customStyle="1" w:styleId="ListLabel137">
    <w:name w:val="ListLabel 137"/>
    <w:uiPriority w:val="99"/>
    <w:qFormat/>
    <w:rsid w:val="001761FB"/>
  </w:style>
  <w:style w:type="character" w:customStyle="1" w:styleId="ListLabel138">
    <w:name w:val="ListLabel 138"/>
    <w:uiPriority w:val="99"/>
    <w:qFormat/>
    <w:rsid w:val="001761FB"/>
  </w:style>
  <w:style w:type="character" w:customStyle="1" w:styleId="ListLabel139">
    <w:name w:val="ListLabel 139"/>
    <w:uiPriority w:val="99"/>
    <w:qFormat/>
    <w:rsid w:val="001761FB"/>
  </w:style>
  <w:style w:type="character" w:customStyle="1" w:styleId="ListLabel140">
    <w:name w:val="ListLabel 140"/>
    <w:uiPriority w:val="99"/>
    <w:qFormat/>
    <w:rsid w:val="001761FB"/>
  </w:style>
  <w:style w:type="character" w:customStyle="1" w:styleId="ListLabel141">
    <w:name w:val="ListLabel 141"/>
    <w:uiPriority w:val="99"/>
    <w:qFormat/>
    <w:rsid w:val="001761FB"/>
  </w:style>
  <w:style w:type="character" w:customStyle="1" w:styleId="ListLabel142">
    <w:name w:val="ListLabel 142"/>
    <w:uiPriority w:val="99"/>
    <w:qFormat/>
    <w:rsid w:val="001761FB"/>
  </w:style>
  <w:style w:type="character" w:customStyle="1" w:styleId="ListLabel143">
    <w:name w:val="ListLabel 143"/>
    <w:uiPriority w:val="99"/>
    <w:qFormat/>
    <w:rsid w:val="001761FB"/>
  </w:style>
  <w:style w:type="character" w:customStyle="1" w:styleId="ListLabel144">
    <w:name w:val="ListLabel 144"/>
    <w:uiPriority w:val="99"/>
    <w:qFormat/>
    <w:rsid w:val="001761FB"/>
  </w:style>
  <w:style w:type="character" w:customStyle="1" w:styleId="ListLabel145">
    <w:name w:val="ListLabel 145"/>
    <w:uiPriority w:val="99"/>
    <w:qFormat/>
    <w:rsid w:val="001761FB"/>
  </w:style>
  <w:style w:type="character" w:customStyle="1" w:styleId="ListLabel146">
    <w:name w:val="ListLabel 146"/>
    <w:uiPriority w:val="99"/>
    <w:qFormat/>
    <w:rsid w:val="001761FB"/>
  </w:style>
  <w:style w:type="character" w:customStyle="1" w:styleId="ListLabel147">
    <w:name w:val="ListLabel 147"/>
    <w:uiPriority w:val="99"/>
    <w:qFormat/>
    <w:rsid w:val="001761FB"/>
  </w:style>
  <w:style w:type="character" w:customStyle="1" w:styleId="ListLabel148">
    <w:name w:val="ListLabel 148"/>
    <w:uiPriority w:val="99"/>
    <w:qFormat/>
    <w:rsid w:val="001761FB"/>
  </w:style>
  <w:style w:type="character" w:customStyle="1" w:styleId="ListLabel149">
    <w:name w:val="ListLabel 149"/>
    <w:uiPriority w:val="99"/>
    <w:qFormat/>
    <w:rsid w:val="001761FB"/>
  </w:style>
  <w:style w:type="character" w:customStyle="1" w:styleId="ListLabel150">
    <w:name w:val="ListLabel 150"/>
    <w:uiPriority w:val="99"/>
    <w:qFormat/>
    <w:rsid w:val="001761FB"/>
    <w:rPr>
      <w:sz w:val="24"/>
    </w:rPr>
  </w:style>
  <w:style w:type="character" w:customStyle="1" w:styleId="ListLabel151">
    <w:name w:val="ListLabel 151"/>
    <w:uiPriority w:val="99"/>
    <w:qFormat/>
    <w:rsid w:val="001761FB"/>
  </w:style>
  <w:style w:type="character" w:customStyle="1" w:styleId="ListLabel152">
    <w:name w:val="ListLabel 152"/>
    <w:uiPriority w:val="99"/>
    <w:qFormat/>
    <w:rsid w:val="001761FB"/>
  </w:style>
  <w:style w:type="character" w:customStyle="1" w:styleId="ListLabel153">
    <w:name w:val="ListLabel 153"/>
    <w:uiPriority w:val="99"/>
    <w:qFormat/>
    <w:rsid w:val="001761FB"/>
  </w:style>
  <w:style w:type="character" w:customStyle="1" w:styleId="ListLabel154">
    <w:name w:val="ListLabel 154"/>
    <w:uiPriority w:val="99"/>
    <w:qFormat/>
    <w:rsid w:val="001761FB"/>
  </w:style>
  <w:style w:type="character" w:customStyle="1" w:styleId="ListLabel155">
    <w:name w:val="ListLabel 155"/>
    <w:uiPriority w:val="99"/>
    <w:qFormat/>
    <w:rsid w:val="001761FB"/>
  </w:style>
  <w:style w:type="character" w:customStyle="1" w:styleId="ListLabel156">
    <w:name w:val="ListLabel 156"/>
    <w:uiPriority w:val="99"/>
    <w:qFormat/>
    <w:rsid w:val="001761FB"/>
  </w:style>
  <w:style w:type="character" w:customStyle="1" w:styleId="ListLabel157">
    <w:name w:val="ListLabel 157"/>
    <w:uiPriority w:val="99"/>
    <w:qFormat/>
    <w:rsid w:val="001761FB"/>
  </w:style>
  <w:style w:type="character" w:customStyle="1" w:styleId="ListLabel158">
    <w:name w:val="ListLabel 158"/>
    <w:uiPriority w:val="99"/>
    <w:qFormat/>
    <w:rsid w:val="001761FB"/>
  </w:style>
  <w:style w:type="character" w:customStyle="1" w:styleId="ListLabel159">
    <w:name w:val="ListLabel 159"/>
    <w:uiPriority w:val="99"/>
    <w:qFormat/>
    <w:rsid w:val="001761FB"/>
    <w:rPr>
      <w:sz w:val="24"/>
    </w:rPr>
  </w:style>
  <w:style w:type="character" w:customStyle="1" w:styleId="ListLabel160">
    <w:name w:val="ListLabel 160"/>
    <w:uiPriority w:val="99"/>
    <w:qFormat/>
    <w:rsid w:val="001761FB"/>
  </w:style>
  <w:style w:type="character" w:customStyle="1" w:styleId="ListLabel161">
    <w:name w:val="ListLabel 161"/>
    <w:uiPriority w:val="99"/>
    <w:qFormat/>
    <w:rsid w:val="001761FB"/>
  </w:style>
  <w:style w:type="character" w:customStyle="1" w:styleId="ListLabel162">
    <w:name w:val="ListLabel 162"/>
    <w:uiPriority w:val="99"/>
    <w:qFormat/>
    <w:rsid w:val="001761FB"/>
  </w:style>
  <w:style w:type="character" w:customStyle="1" w:styleId="ListLabel163">
    <w:name w:val="ListLabel 163"/>
    <w:uiPriority w:val="99"/>
    <w:qFormat/>
    <w:rsid w:val="001761FB"/>
  </w:style>
  <w:style w:type="character" w:customStyle="1" w:styleId="ListLabel164">
    <w:name w:val="ListLabel 164"/>
    <w:uiPriority w:val="99"/>
    <w:qFormat/>
    <w:rsid w:val="001761FB"/>
  </w:style>
  <w:style w:type="character" w:customStyle="1" w:styleId="ListLabel165">
    <w:name w:val="ListLabel 165"/>
    <w:uiPriority w:val="99"/>
    <w:qFormat/>
    <w:rsid w:val="001761FB"/>
  </w:style>
  <w:style w:type="character" w:customStyle="1" w:styleId="ListLabel166">
    <w:name w:val="ListLabel 166"/>
    <w:uiPriority w:val="99"/>
    <w:qFormat/>
    <w:rsid w:val="001761FB"/>
  </w:style>
  <w:style w:type="character" w:customStyle="1" w:styleId="ListLabel167">
    <w:name w:val="ListLabel 167"/>
    <w:uiPriority w:val="99"/>
    <w:qFormat/>
    <w:rsid w:val="001761FB"/>
  </w:style>
  <w:style w:type="character" w:customStyle="1" w:styleId="ListLabel168">
    <w:name w:val="ListLabel 168"/>
    <w:uiPriority w:val="99"/>
    <w:qFormat/>
    <w:rsid w:val="001761FB"/>
    <w:rPr>
      <w:sz w:val="24"/>
    </w:rPr>
  </w:style>
  <w:style w:type="character" w:customStyle="1" w:styleId="ListLabel169">
    <w:name w:val="ListLabel 169"/>
    <w:uiPriority w:val="99"/>
    <w:qFormat/>
    <w:rsid w:val="001761FB"/>
  </w:style>
  <w:style w:type="character" w:customStyle="1" w:styleId="ListLabel170">
    <w:name w:val="ListLabel 170"/>
    <w:uiPriority w:val="99"/>
    <w:qFormat/>
    <w:rsid w:val="001761FB"/>
  </w:style>
  <w:style w:type="character" w:customStyle="1" w:styleId="ListLabel171">
    <w:name w:val="ListLabel 171"/>
    <w:uiPriority w:val="99"/>
    <w:qFormat/>
    <w:rsid w:val="001761FB"/>
  </w:style>
  <w:style w:type="character" w:customStyle="1" w:styleId="ListLabel172">
    <w:name w:val="ListLabel 172"/>
    <w:uiPriority w:val="99"/>
    <w:qFormat/>
    <w:rsid w:val="001761FB"/>
  </w:style>
  <w:style w:type="character" w:customStyle="1" w:styleId="ListLabel173">
    <w:name w:val="ListLabel 173"/>
    <w:uiPriority w:val="99"/>
    <w:qFormat/>
    <w:rsid w:val="001761FB"/>
  </w:style>
  <w:style w:type="character" w:customStyle="1" w:styleId="ListLabel174">
    <w:name w:val="ListLabel 174"/>
    <w:uiPriority w:val="99"/>
    <w:qFormat/>
    <w:rsid w:val="001761FB"/>
  </w:style>
  <w:style w:type="character" w:customStyle="1" w:styleId="ListLabel175">
    <w:name w:val="ListLabel 175"/>
    <w:uiPriority w:val="99"/>
    <w:qFormat/>
    <w:rsid w:val="001761FB"/>
  </w:style>
  <w:style w:type="character" w:customStyle="1" w:styleId="ListLabel176">
    <w:name w:val="ListLabel 176"/>
    <w:uiPriority w:val="99"/>
    <w:qFormat/>
    <w:rsid w:val="001761FB"/>
  </w:style>
  <w:style w:type="character" w:customStyle="1" w:styleId="ListLabel177">
    <w:name w:val="ListLabel 177"/>
    <w:uiPriority w:val="99"/>
    <w:qFormat/>
    <w:rsid w:val="001761FB"/>
  </w:style>
  <w:style w:type="character" w:customStyle="1" w:styleId="ListLabel178">
    <w:name w:val="ListLabel 178"/>
    <w:uiPriority w:val="99"/>
    <w:qFormat/>
    <w:rsid w:val="001761FB"/>
  </w:style>
  <w:style w:type="character" w:customStyle="1" w:styleId="ListLabel179">
    <w:name w:val="ListLabel 179"/>
    <w:uiPriority w:val="99"/>
    <w:qFormat/>
    <w:rsid w:val="001761FB"/>
  </w:style>
  <w:style w:type="character" w:customStyle="1" w:styleId="ListLabel180">
    <w:name w:val="ListLabel 180"/>
    <w:uiPriority w:val="99"/>
    <w:qFormat/>
    <w:rsid w:val="001761FB"/>
  </w:style>
  <w:style w:type="character" w:customStyle="1" w:styleId="ListLabel181">
    <w:name w:val="ListLabel 181"/>
    <w:uiPriority w:val="99"/>
    <w:qFormat/>
    <w:rsid w:val="001761FB"/>
  </w:style>
  <w:style w:type="character" w:customStyle="1" w:styleId="ListLabel182">
    <w:name w:val="ListLabel 182"/>
    <w:uiPriority w:val="99"/>
    <w:qFormat/>
    <w:rsid w:val="001761FB"/>
  </w:style>
  <w:style w:type="character" w:customStyle="1" w:styleId="ListLabel183">
    <w:name w:val="ListLabel 183"/>
    <w:uiPriority w:val="99"/>
    <w:qFormat/>
    <w:rsid w:val="001761FB"/>
  </w:style>
  <w:style w:type="character" w:customStyle="1" w:styleId="ListLabel184">
    <w:name w:val="ListLabel 184"/>
    <w:uiPriority w:val="99"/>
    <w:qFormat/>
    <w:rsid w:val="001761FB"/>
  </w:style>
  <w:style w:type="character" w:customStyle="1" w:styleId="ListLabel185">
    <w:name w:val="ListLabel 185"/>
    <w:uiPriority w:val="99"/>
    <w:qFormat/>
    <w:rsid w:val="001761FB"/>
  </w:style>
  <w:style w:type="character" w:customStyle="1" w:styleId="ListLabel186">
    <w:name w:val="ListLabel 186"/>
    <w:uiPriority w:val="99"/>
    <w:qFormat/>
    <w:rsid w:val="001761FB"/>
    <w:rPr>
      <w:sz w:val="20"/>
    </w:rPr>
  </w:style>
  <w:style w:type="character" w:customStyle="1" w:styleId="ListLabel187">
    <w:name w:val="ListLabel 187"/>
    <w:uiPriority w:val="99"/>
    <w:qFormat/>
    <w:rsid w:val="001761FB"/>
  </w:style>
  <w:style w:type="character" w:customStyle="1" w:styleId="ListLabel188">
    <w:name w:val="ListLabel 188"/>
    <w:uiPriority w:val="99"/>
    <w:qFormat/>
    <w:rsid w:val="001761FB"/>
  </w:style>
  <w:style w:type="character" w:customStyle="1" w:styleId="ListLabel189">
    <w:name w:val="ListLabel 189"/>
    <w:uiPriority w:val="99"/>
    <w:qFormat/>
    <w:rsid w:val="001761FB"/>
  </w:style>
  <w:style w:type="character" w:customStyle="1" w:styleId="ListLabel190">
    <w:name w:val="ListLabel 190"/>
    <w:uiPriority w:val="99"/>
    <w:qFormat/>
    <w:rsid w:val="001761FB"/>
  </w:style>
  <w:style w:type="character" w:customStyle="1" w:styleId="ListLabel191">
    <w:name w:val="ListLabel 191"/>
    <w:uiPriority w:val="99"/>
    <w:qFormat/>
    <w:rsid w:val="001761FB"/>
  </w:style>
  <w:style w:type="character" w:customStyle="1" w:styleId="ListLabel192">
    <w:name w:val="ListLabel 192"/>
    <w:uiPriority w:val="99"/>
    <w:qFormat/>
    <w:rsid w:val="001761FB"/>
  </w:style>
  <w:style w:type="character" w:customStyle="1" w:styleId="ListLabel193">
    <w:name w:val="ListLabel 193"/>
    <w:uiPriority w:val="99"/>
    <w:qFormat/>
    <w:rsid w:val="001761FB"/>
  </w:style>
  <w:style w:type="character" w:customStyle="1" w:styleId="ListLabel194">
    <w:name w:val="ListLabel 194"/>
    <w:uiPriority w:val="99"/>
    <w:qFormat/>
    <w:rsid w:val="001761FB"/>
  </w:style>
  <w:style w:type="character" w:customStyle="1" w:styleId="ListLabel195">
    <w:name w:val="ListLabel 195"/>
    <w:uiPriority w:val="99"/>
    <w:qFormat/>
    <w:rsid w:val="001761FB"/>
    <w:rPr>
      <w:sz w:val="20"/>
    </w:rPr>
  </w:style>
  <w:style w:type="character" w:customStyle="1" w:styleId="ListLabel196">
    <w:name w:val="ListLabel 196"/>
    <w:uiPriority w:val="99"/>
    <w:qFormat/>
    <w:rsid w:val="001761FB"/>
  </w:style>
  <w:style w:type="character" w:customStyle="1" w:styleId="ListLabel197">
    <w:name w:val="ListLabel 197"/>
    <w:uiPriority w:val="99"/>
    <w:qFormat/>
    <w:rsid w:val="001761FB"/>
  </w:style>
  <w:style w:type="character" w:customStyle="1" w:styleId="ListLabel198">
    <w:name w:val="ListLabel 198"/>
    <w:uiPriority w:val="99"/>
    <w:qFormat/>
    <w:rsid w:val="001761FB"/>
  </w:style>
  <w:style w:type="character" w:customStyle="1" w:styleId="ListLabel199">
    <w:name w:val="ListLabel 199"/>
    <w:uiPriority w:val="99"/>
    <w:qFormat/>
    <w:rsid w:val="001761FB"/>
  </w:style>
  <w:style w:type="character" w:customStyle="1" w:styleId="ListLabel200">
    <w:name w:val="ListLabel 200"/>
    <w:uiPriority w:val="99"/>
    <w:qFormat/>
    <w:rsid w:val="001761FB"/>
  </w:style>
  <w:style w:type="character" w:customStyle="1" w:styleId="ListLabel201">
    <w:name w:val="ListLabel 201"/>
    <w:uiPriority w:val="99"/>
    <w:qFormat/>
    <w:rsid w:val="001761FB"/>
  </w:style>
  <w:style w:type="character" w:customStyle="1" w:styleId="ListLabel202">
    <w:name w:val="ListLabel 202"/>
    <w:uiPriority w:val="99"/>
    <w:qFormat/>
    <w:rsid w:val="001761FB"/>
  </w:style>
  <w:style w:type="character" w:customStyle="1" w:styleId="ListLabel203">
    <w:name w:val="ListLabel 203"/>
    <w:uiPriority w:val="99"/>
    <w:qFormat/>
    <w:rsid w:val="001761FB"/>
  </w:style>
  <w:style w:type="character" w:customStyle="1" w:styleId="ListLabel204">
    <w:name w:val="ListLabel 204"/>
    <w:uiPriority w:val="99"/>
    <w:qFormat/>
    <w:rsid w:val="001761FB"/>
  </w:style>
  <w:style w:type="character" w:customStyle="1" w:styleId="ListLabel205">
    <w:name w:val="ListLabel 205"/>
    <w:uiPriority w:val="99"/>
    <w:qFormat/>
    <w:rsid w:val="001761FB"/>
  </w:style>
  <w:style w:type="character" w:customStyle="1" w:styleId="ListLabel206">
    <w:name w:val="ListLabel 206"/>
    <w:uiPriority w:val="99"/>
    <w:qFormat/>
    <w:rsid w:val="001761FB"/>
  </w:style>
  <w:style w:type="character" w:customStyle="1" w:styleId="ListLabel207">
    <w:name w:val="ListLabel 207"/>
    <w:uiPriority w:val="99"/>
    <w:qFormat/>
    <w:rsid w:val="001761FB"/>
  </w:style>
  <w:style w:type="character" w:customStyle="1" w:styleId="ListLabel208">
    <w:name w:val="ListLabel 208"/>
    <w:uiPriority w:val="99"/>
    <w:qFormat/>
    <w:rsid w:val="001761FB"/>
  </w:style>
  <w:style w:type="character" w:customStyle="1" w:styleId="ListLabel209">
    <w:name w:val="ListLabel 209"/>
    <w:uiPriority w:val="99"/>
    <w:qFormat/>
    <w:rsid w:val="001761FB"/>
  </w:style>
  <w:style w:type="character" w:customStyle="1" w:styleId="ListLabel210">
    <w:name w:val="ListLabel 210"/>
    <w:uiPriority w:val="99"/>
    <w:qFormat/>
    <w:rsid w:val="001761FB"/>
  </w:style>
  <w:style w:type="character" w:customStyle="1" w:styleId="ListLabel211">
    <w:name w:val="ListLabel 211"/>
    <w:uiPriority w:val="99"/>
    <w:qFormat/>
    <w:rsid w:val="001761FB"/>
  </w:style>
  <w:style w:type="character" w:customStyle="1" w:styleId="ListLabel212">
    <w:name w:val="ListLabel 212"/>
    <w:uiPriority w:val="99"/>
    <w:qFormat/>
    <w:rsid w:val="001761FB"/>
  </w:style>
  <w:style w:type="character" w:customStyle="1" w:styleId="ListLabel213">
    <w:name w:val="ListLabel 213"/>
    <w:uiPriority w:val="99"/>
    <w:qFormat/>
    <w:rsid w:val="001761FB"/>
  </w:style>
  <w:style w:type="character" w:customStyle="1" w:styleId="ListLabel214">
    <w:name w:val="ListLabel 214"/>
    <w:uiPriority w:val="99"/>
    <w:qFormat/>
    <w:rsid w:val="001761FB"/>
  </w:style>
  <w:style w:type="character" w:customStyle="1" w:styleId="ListLabel215">
    <w:name w:val="ListLabel 215"/>
    <w:uiPriority w:val="99"/>
    <w:qFormat/>
    <w:rsid w:val="001761FB"/>
  </w:style>
  <w:style w:type="character" w:customStyle="1" w:styleId="ListLabel216">
    <w:name w:val="ListLabel 216"/>
    <w:uiPriority w:val="99"/>
    <w:qFormat/>
    <w:rsid w:val="001761FB"/>
  </w:style>
  <w:style w:type="character" w:customStyle="1" w:styleId="ListLabel217">
    <w:name w:val="ListLabel 217"/>
    <w:uiPriority w:val="99"/>
    <w:qFormat/>
    <w:rsid w:val="001761FB"/>
  </w:style>
  <w:style w:type="character" w:customStyle="1" w:styleId="ListLabel218">
    <w:name w:val="ListLabel 218"/>
    <w:uiPriority w:val="99"/>
    <w:qFormat/>
    <w:rsid w:val="001761FB"/>
  </w:style>
  <w:style w:type="character" w:customStyle="1" w:styleId="ListLabel219">
    <w:name w:val="ListLabel 219"/>
    <w:uiPriority w:val="99"/>
    <w:qFormat/>
    <w:rsid w:val="001761FB"/>
  </w:style>
  <w:style w:type="character" w:customStyle="1" w:styleId="ListLabel220">
    <w:name w:val="ListLabel 220"/>
    <w:uiPriority w:val="99"/>
    <w:qFormat/>
    <w:rsid w:val="001761FB"/>
  </w:style>
  <w:style w:type="character" w:customStyle="1" w:styleId="ListLabel221">
    <w:name w:val="ListLabel 221"/>
    <w:uiPriority w:val="99"/>
    <w:qFormat/>
    <w:rsid w:val="001761FB"/>
  </w:style>
  <w:style w:type="character" w:customStyle="1" w:styleId="ListLabel222">
    <w:name w:val="ListLabel 222"/>
    <w:uiPriority w:val="99"/>
    <w:qFormat/>
    <w:rsid w:val="001761FB"/>
  </w:style>
  <w:style w:type="character" w:customStyle="1" w:styleId="ListLabel223">
    <w:name w:val="ListLabel 223"/>
    <w:uiPriority w:val="99"/>
    <w:qFormat/>
    <w:rsid w:val="001761FB"/>
  </w:style>
  <w:style w:type="character" w:customStyle="1" w:styleId="ListLabel224">
    <w:name w:val="ListLabel 224"/>
    <w:uiPriority w:val="99"/>
    <w:qFormat/>
    <w:rsid w:val="001761FB"/>
  </w:style>
  <w:style w:type="character" w:customStyle="1" w:styleId="ListLabel225">
    <w:name w:val="ListLabel 225"/>
    <w:uiPriority w:val="99"/>
    <w:qFormat/>
    <w:rsid w:val="001761FB"/>
  </w:style>
  <w:style w:type="character" w:customStyle="1" w:styleId="ListLabel226">
    <w:name w:val="ListLabel 226"/>
    <w:uiPriority w:val="99"/>
    <w:qFormat/>
    <w:rsid w:val="001761FB"/>
    <w:rPr>
      <w:b/>
      <w:sz w:val="20"/>
    </w:rPr>
  </w:style>
  <w:style w:type="character" w:customStyle="1" w:styleId="ListLabel227">
    <w:name w:val="ListLabel 227"/>
    <w:uiPriority w:val="99"/>
    <w:qFormat/>
    <w:rsid w:val="001761FB"/>
  </w:style>
  <w:style w:type="character" w:customStyle="1" w:styleId="ListLabel228">
    <w:name w:val="ListLabel 228"/>
    <w:uiPriority w:val="99"/>
    <w:qFormat/>
    <w:rsid w:val="001761FB"/>
  </w:style>
  <w:style w:type="character" w:customStyle="1" w:styleId="ListLabel229">
    <w:name w:val="ListLabel 229"/>
    <w:uiPriority w:val="99"/>
    <w:qFormat/>
    <w:rsid w:val="001761FB"/>
  </w:style>
  <w:style w:type="character" w:customStyle="1" w:styleId="ListLabel230">
    <w:name w:val="ListLabel 230"/>
    <w:uiPriority w:val="99"/>
    <w:qFormat/>
    <w:rsid w:val="001761FB"/>
  </w:style>
  <w:style w:type="character" w:customStyle="1" w:styleId="ListLabel231">
    <w:name w:val="ListLabel 231"/>
    <w:uiPriority w:val="99"/>
    <w:qFormat/>
    <w:rsid w:val="001761FB"/>
  </w:style>
  <w:style w:type="character" w:customStyle="1" w:styleId="ListLabel232">
    <w:name w:val="ListLabel 232"/>
    <w:uiPriority w:val="99"/>
    <w:qFormat/>
    <w:rsid w:val="001761FB"/>
  </w:style>
  <w:style w:type="character" w:customStyle="1" w:styleId="ListLabel233">
    <w:name w:val="ListLabel 233"/>
    <w:uiPriority w:val="99"/>
    <w:qFormat/>
    <w:rsid w:val="001761FB"/>
  </w:style>
  <w:style w:type="character" w:customStyle="1" w:styleId="ListLabel234">
    <w:name w:val="ListLabel 234"/>
    <w:uiPriority w:val="99"/>
    <w:qFormat/>
    <w:rsid w:val="001761FB"/>
  </w:style>
  <w:style w:type="character" w:customStyle="1" w:styleId="ListLabel235">
    <w:name w:val="ListLabel 235"/>
    <w:uiPriority w:val="99"/>
    <w:qFormat/>
    <w:rsid w:val="001761FB"/>
    <w:rPr>
      <w:sz w:val="20"/>
    </w:rPr>
  </w:style>
  <w:style w:type="character" w:customStyle="1" w:styleId="ListLabel236">
    <w:name w:val="ListLabel 236"/>
    <w:uiPriority w:val="99"/>
    <w:qFormat/>
    <w:rsid w:val="001761FB"/>
  </w:style>
  <w:style w:type="character" w:customStyle="1" w:styleId="ListLabel237">
    <w:name w:val="ListLabel 237"/>
    <w:uiPriority w:val="99"/>
    <w:qFormat/>
    <w:rsid w:val="001761FB"/>
  </w:style>
  <w:style w:type="character" w:customStyle="1" w:styleId="ListLabel238">
    <w:name w:val="ListLabel 238"/>
    <w:uiPriority w:val="99"/>
    <w:qFormat/>
    <w:rsid w:val="001761FB"/>
  </w:style>
  <w:style w:type="character" w:customStyle="1" w:styleId="ListLabel239">
    <w:name w:val="ListLabel 239"/>
    <w:uiPriority w:val="99"/>
    <w:qFormat/>
    <w:rsid w:val="001761FB"/>
  </w:style>
  <w:style w:type="character" w:customStyle="1" w:styleId="ListLabel240">
    <w:name w:val="ListLabel 240"/>
    <w:uiPriority w:val="99"/>
    <w:qFormat/>
    <w:rsid w:val="001761FB"/>
  </w:style>
  <w:style w:type="character" w:customStyle="1" w:styleId="ListLabel241">
    <w:name w:val="ListLabel 241"/>
    <w:uiPriority w:val="99"/>
    <w:qFormat/>
    <w:rsid w:val="001761FB"/>
  </w:style>
  <w:style w:type="character" w:customStyle="1" w:styleId="ListLabel242">
    <w:name w:val="ListLabel 242"/>
    <w:uiPriority w:val="99"/>
    <w:qFormat/>
    <w:rsid w:val="001761FB"/>
  </w:style>
  <w:style w:type="character" w:customStyle="1" w:styleId="ListLabel243">
    <w:name w:val="ListLabel 243"/>
    <w:uiPriority w:val="99"/>
    <w:qFormat/>
    <w:rsid w:val="001761FB"/>
  </w:style>
  <w:style w:type="character" w:customStyle="1" w:styleId="ListLabel244">
    <w:name w:val="ListLabel 244"/>
    <w:uiPriority w:val="99"/>
    <w:qFormat/>
    <w:rsid w:val="001761FB"/>
    <w:rPr>
      <w:sz w:val="20"/>
    </w:rPr>
  </w:style>
  <w:style w:type="character" w:customStyle="1" w:styleId="ListLabel245">
    <w:name w:val="ListLabel 245"/>
    <w:uiPriority w:val="99"/>
    <w:qFormat/>
    <w:rsid w:val="001761FB"/>
  </w:style>
  <w:style w:type="character" w:customStyle="1" w:styleId="ListLabel246">
    <w:name w:val="ListLabel 246"/>
    <w:uiPriority w:val="99"/>
    <w:qFormat/>
    <w:rsid w:val="001761FB"/>
  </w:style>
  <w:style w:type="character" w:customStyle="1" w:styleId="ListLabel247">
    <w:name w:val="ListLabel 247"/>
    <w:uiPriority w:val="99"/>
    <w:qFormat/>
    <w:rsid w:val="001761FB"/>
  </w:style>
  <w:style w:type="character" w:customStyle="1" w:styleId="ListLabel248">
    <w:name w:val="ListLabel 248"/>
    <w:uiPriority w:val="99"/>
    <w:qFormat/>
    <w:rsid w:val="001761FB"/>
  </w:style>
  <w:style w:type="character" w:customStyle="1" w:styleId="ListLabel249">
    <w:name w:val="ListLabel 249"/>
    <w:uiPriority w:val="99"/>
    <w:qFormat/>
    <w:rsid w:val="001761FB"/>
  </w:style>
  <w:style w:type="character" w:customStyle="1" w:styleId="ListLabel250">
    <w:name w:val="ListLabel 250"/>
    <w:uiPriority w:val="99"/>
    <w:qFormat/>
    <w:rsid w:val="001761FB"/>
  </w:style>
  <w:style w:type="character" w:customStyle="1" w:styleId="ListLabel251">
    <w:name w:val="ListLabel 251"/>
    <w:uiPriority w:val="99"/>
    <w:qFormat/>
    <w:rsid w:val="001761FB"/>
  </w:style>
  <w:style w:type="character" w:customStyle="1" w:styleId="ListLabel252">
    <w:name w:val="ListLabel 252"/>
    <w:uiPriority w:val="99"/>
    <w:qFormat/>
    <w:rsid w:val="001761FB"/>
  </w:style>
  <w:style w:type="character" w:customStyle="1" w:styleId="ListLabel253">
    <w:name w:val="ListLabel 253"/>
    <w:uiPriority w:val="99"/>
    <w:qFormat/>
    <w:rsid w:val="001761FB"/>
    <w:rPr>
      <w:sz w:val="20"/>
    </w:rPr>
  </w:style>
  <w:style w:type="character" w:customStyle="1" w:styleId="ListLabel254">
    <w:name w:val="ListLabel 254"/>
    <w:uiPriority w:val="99"/>
    <w:qFormat/>
    <w:rsid w:val="001761FB"/>
  </w:style>
  <w:style w:type="character" w:customStyle="1" w:styleId="ListLabel255">
    <w:name w:val="ListLabel 255"/>
    <w:uiPriority w:val="99"/>
    <w:qFormat/>
    <w:rsid w:val="001761FB"/>
  </w:style>
  <w:style w:type="character" w:customStyle="1" w:styleId="ListLabel256">
    <w:name w:val="ListLabel 256"/>
    <w:uiPriority w:val="99"/>
    <w:qFormat/>
    <w:rsid w:val="001761FB"/>
  </w:style>
  <w:style w:type="character" w:customStyle="1" w:styleId="ListLabel257">
    <w:name w:val="ListLabel 257"/>
    <w:uiPriority w:val="99"/>
    <w:qFormat/>
    <w:rsid w:val="001761FB"/>
  </w:style>
  <w:style w:type="character" w:customStyle="1" w:styleId="ListLabel258">
    <w:name w:val="ListLabel 258"/>
    <w:uiPriority w:val="99"/>
    <w:qFormat/>
    <w:rsid w:val="001761FB"/>
  </w:style>
  <w:style w:type="character" w:customStyle="1" w:styleId="ListLabel259">
    <w:name w:val="ListLabel 259"/>
    <w:uiPriority w:val="99"/>
    <w:qFormat/>
    <w:rsid w:val="001761FB"/>
  </w:style>
  <w:style w:type="character" w:customStyle="1" w:styleId="ListLabel260">
    <w:name w:val="ListLabel 260"/>
    <w:uiPriority w:val="99"/>
    <w:qFormat/>
    <w:rsid w:val="001761FB"/>
  </w:style>
  <w:style w:type="character" w:customStyle="1" w:styleId="ListLabel261">
    <w:name w:val="ListLabel 261"/>
    <w:uiPriority w:val="99"/>
    <w:qFormat/>
    <w:rsid w:val="001761FB"/>
  </w:style>
  <w:style w:type="character" w:customStyle="1" w:styleId="ListLabel262">
    <w:name w:val="ListLabel 262"/>
    <w:uiPriority w:val="99"/>
    <w:qFormat/>
    <w:rsid w:val="001761FB"/>
    <w:rPr>
      <w:sz w:val="20"/>
    </w:rPr>
  </w:style>
  <w:style w:type="character" w:customStyle="1" w:styleId="ListLabel263">
    <w:name w:val="ListLabel 263"/>
    <w:uiPriority w:val="99"/>
    <w:qFormat/>
    <w:rsid w:val="001761FB"/>
  </w:style>
  <w:style w:type="character" w:customStyle="1" w:styleId="ListLabel264">
    <w:name w:val="ListLabel 264"/>
    <w:uiPriority w:val="99"/>
    <w:qFormat/>
    <w:rsid w:val="001761FB"/>
  </w:style>
  <w:style w:type="character" w:customStyle="1" w:styleId="ListLabel265">
    <w:name w:val="ListLabel 265"/>
    <w:uiPriority w:val="99"/>
    <w:qFormat/>
    <w:rsid w:val="001761FB"/>
  </w:style>
  <w:style w:type="character" w:customStyle="1" w:styleId="ListLabel266">
    <w:name w:val="ListLabel 266"/>
    <w:uiPriority w:val="99"/>
    <w:qFormat/>
    <w:rsid w:val="001761FB"/>
  </w:style>
  <w:style w:type="character" w:customStyle="1" w:styleId="ListLabel267">
    <w:name w:val="ListLabel 267"/>
    <w:uiPriority w:val="99"/>
    <w:qFormat/>
    <w:rsid w:val="001761FB"/>
  </w:style>
  <w:style w:type="character" w:customStyle="1" w:styleId="ListLabel268">
    <w:name w:val="ListLabel 268"/>
    <w:uiPriority w:val="99"/>
    <w:qFormat/>
    <w:rsid w:val="001761FB"/>
  </w:style>
  <w:style w:type="character" w:customStyle="1" w:styleId="ListLabel269">
    <w:name w:val="ListLabel 269"/>
    <w:uiPriority w:val="99"/>
    <w:qFormat/>
    <w:rsid w:val="001761FB"/>
  </w:style>
  <w:style w:type="character" w:customStyle="1" w:styleId="ListLabel270">
    <w:name w:val="ListLabel 270"/>
    <w:uiPriority w:val="99"/>
    <w:qFormat/>
    <w:rsid w:val="001761FB"/>
  </w:style>
  <w:style w:type="character" w:customStyle="1" w:styleId="ListLabel271">
    <w:name w:val="ListLabel 271"/>
    <w:uiPriority w:val="99"/>
    <w:qFormat/>
    <w:rsid w:val="001761FB"/>
    <w:rPr>
      <w:sz w:val="20"/>
    </w:rPr>
  </w:style>
  <w:style w:type="character" w:customStyle="1" w:styleId="ListLabel272">
    <w:name w:val="ListLabel 272"/>
    <w:uiPriority w:val="99"/>
    <w:qFormat/>
    <w:rsid w:val="001761FB"/>
  </w:style>
  <w:style w:type="character" w:customStyle="1" w:styleId="ListLabel273">
    <w:name w:val="ListLabel 273"/>
    <w:uiPriority w:val="99"/>
    <w:qFormat/>
    <w:rsid w:val="001761FB"/>
  </w:style>
  <w:style w:type="character" w:customStyle="1" w:styleId="ListLabel274">
    <w:name w:val="ListLabel 274"/>
    <w:uiPriority w:val="99"/>
    <w:qFormat/>
    <w:rsid w:val="001761FB"/>
  </w:style>
  <w:style w:type="character" w:customStyle="1" w:styleId="ListLabel275">
    <w:name w:val="ListLabel 275"/>
    <w:uiPriority w:val="99"/>
    <w:qFormat/>
    <w:rsid w:val="001761FB"/>
  </w:style>
  <w:style w:type="character" w:customStyle="1" w:styleId="ListLabel276">
    <w:name w:val="ListLabel 276"/>
    <w:uiPriority w:val="99"/>
    <w:qFormat/>
    <w:rsid w:val="001761FB"/>
  </w:style>
  <w:style w:type="character" w:customStyle="1" w:styleId="ListLabel277">
    <w:name w:val="ListLabel 277"/>
    <w:uiPriority w:val="99"/>
    <w:qFormat/>
    <w:rsid w:val="001761FB"/>
  </w:style>
  <w:style w:type="character" w:customStyle="1" w:styleId="ListLabel278">
    <w:name w:val="ListLabel 278"/>
    <w:uiPriority w:val="99"/>
    <w:qFormat/>
    <w:rsid w:val="001761FB"/>
  </w:style>
  <w:style w:type="character" w:customStyle="1" w:styleId="ListLabel279">
    <w:name w:val="ListLabel 279"/>
    <w:uiPriority w:val="99"/>
    <w:qFormat/>
    <w:rsid w:val="001761FB"/>
  </w:style>
  <w:style w:type="character" w:customStyle="1" w:styleId="ListLabel280">
    <w:name w:val="ListLabel 280"/>
    <w:uiPriority w:val="99"/>
    <w:qFormat/>
    <w:rsid w:val="001761FB"/>
    <w:rPr>
      <w:sz w:val="20"/>
    </w:rPr>
  </w:style>
  <w:style w:type="character" w:customStyle="1" w:styleId="ListLabel281">
    <w:name w:val="ListLabel 281"/>
    <w:uiPriority w:val="99"/>
    <w:qFormat/>
    <w:rsid w:val="001761FB"/>
  </w:style>
  <w:style w:type="character" w:customStyle="1" w:styleId="ListLabel282">
    <w:name w:val="ListLabel 282"/>
    <w:uiPriority w:val="99"/>
    <w:qFormat/>
    <w:rsid w:val="001761FB"/>
  </w:style>
  <w:style w:type="character" w:customStyle="1" w:styleId="ListLabel283">
    <w:name w:val="ListLabel 283"/>
    <w:uiPriority w:val="99"/>
    <w:qFormat/>
    <w:rsid w:val="001761FB"/>
  </w:style>
  <w:style w:type="character" w:customStyle="1" w:styleId="ListLabel284">
    <w:name w:val="ListLabel 284"/>
    <w:uiPriority w:val="99"/>
    <w:qFormat/>
    <w:rsid w:val="001761FB"/>
  </w:style>
  <w:style w:type="character" w:customStyle="1" w:styleId="ListLabel285">
    <w:name w:val="ListLabel 285"/>
    <w:uiPriority w:val="99"/>
    <w:qFormat/>
    <w:rsid w:val="001761FB"/>
  </w:style>
  <w:style w:type="character" w:customStyle="1" w:styleId="ListLabel286">
    <w:name w:val="ListLabel 286"/>
    <w:uiPriority w:val="99"/>
    <w:qFormat/>
    <w:rsid w:val="001761FB"/>
  </w:style>
  <w:style w:type="character" w:customStyle="1" w:styleId="ListLabel287">
    <w:name w:val="ListLabel 287"/>
    <w:uiPriority w:val="99"/>
    <w:qFormat/>
    <w:rsid w:val="001761FB"/>
  </w:style>
  <w:style w:type="character" w:customStyle="1" w:styleId="ListLabel288">
    <w:name w:val="ListLabel 288"/>
    <w:uiPriority w:val="99"/>
    <w:qFormat/>
    <w:rsid w:val="001761FB"/>
  </w:style>
  <w:style w:type="character" w:customStyle="1" w:styleId="ListLabel289">
    <w:name w:val="ListLabel 289"/>
    <w:uiPriority w:val="99"/>
    <w:qFormat/>
    <w:rsid w:val="001761FB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1761FB"/>
  </w:style>
  <w:style w:type="character" w:customStyle="1" w:styleId="ListLabel291">
    <w:name w:val="ListLabel 291"/>
    <w:uiPriority w:val="99"/>
    <w:qFormat/>
    <w:rsid w:val="001761FB"/>
  </w:style>
  <w:style w:type="character" w:customStyle="1" w:styleId="ListLabel292">
    <w:name w:val="ListLabel 292"/>
    <w:uiPriority w:val="99"/>
    <w:qFormat/>
    <w:rsid w:val="001761FB"/>
  </w:style>
  <w:style w:type="character" w:customStyle="1" w:styleId="ListLabel293">
    <w:name w:val="ListLabel 293"/>
    <w:uiPriority w:val="99"/>
    <w:qFormat/>
    <w:rsid w:val="001761FB"/>
  </w:style>
  <w:style w:type="character" w:customStyle="1" w:styleId="ListLabel294">
    <w:name w:val="ListLabel 294"/>
    <w:uiPriority w:val="99"/>
    <w:qFormat/>
    <w:rsid w:val="001761FB"/>
  </w:style>
  <w:style w:type="character" w:customStyle="1" w:styleId="ListLabel295">
    <w:name w:val="ListLabel 295"/>
    <w:uiPriority w:val="99"/>
    <w:qFormat/>
    <w:rsid w:val="001761FB"/>
  </w:style>
  <w:style w:type="character" w:customStyle="1" w:styleId="ListLabel296">
    <w:name w:val="ListLabel 296"/>
    <w:uiPriority w:val="99"/>
    <w:qFormat/>
    <w:rsid w:val="001761FB"/>
  </w:style>
  <w:style w:type="character" w:customStyle="1" w:styleId="ListLabel297">
    <w:name w:val="ListLabel 297"/>
    <w:uiPriority w:val="99"/>
    <w:qFormat/>
    <w:rsid w:val="001761FB"/>
  </w:style>
  <w:style w:type="character" w:customStyle="1" w:styleId="ListLabel298">
    <w:name w:val="ListLabel 298"/>
    <w:uiPriority w:val="99"/>
    <w:qFormat/>
    <w:rsid w:val="001761FB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1761FB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1761FB"/>
    <w:rPr>
      <w:b/>
    </w:rPr>
  </w:style>
  <w:style w:type="character" w:customStyle="1" w:styleId="ListLabel299">
    <w:name w:val="ListLabel 299"/>
    <w:uiPriority w:val="99"/>
    <w:qFormat/>
    <w:rsid w:val="001761FB"/>
    <w:rPr>
      <w:sz w:val="20"/>
    </w:rPr>
  </w:style>
  <w:style w:type="character" w:customStyle="1" w:styleId="ListLabel300">
    <w:name w:val="ListLabel 300"/>
    <w:uiPriority w:val="99"/>
    <w:qFormat/>
    <w:rsid w:val="001761FB"/>
  </w:style>
  <w:style w:type="character" w:customStyle="1" w:styleId="ListLabel301">
    <w:name w:val="ListLabel 301"/>
    <w:uiPriority w:val="99"/>
    <w:qFormat/>
    <w:rsid w:val="001761FB"/>
  </w:style>
  <w:style w:type="character" w:customStyle="1" w:styleId="ListLabel302">
    <w:name w:val="ListLabel 302"/>
    <w:uiPriority w:val="99"/>
    <w:qFormat/>
    <w:rsid w:val="001761FB"/>
  </w:style>
  <w:style w:type="character" w:customStyle="1" w:styleId="ListLabel303">
    <w:name w:val="ListLabel 303"/>
    <w:uiPriority w:val="99"/>
    <w:qFormat/>
    <w:rsid w:val="001761FB"/>
  </w:style>
  <w:style w:type="character" w:customStyle="1" w:styleId="ListLabel304">
    <w:name w:val="ListLabel 304"/>
    <w:uiPriority w:val="99"/>
    <w:qFormat/>
    <w:rsid w:val="001761FB"/>
  </w:style>
  <w:style w:type="character" w:customStyle="1" w:styleId="ListLabel305">
    <w:name w:val="ListLabel 305"/>
    <w:uiPriority w:val="99"/>
    <w:qFormat/>
    <w:rsid w:val="001761FB"/>
  </w:style>
  <w:style w:type="character" w:customStyle="1" w:styleId="ListLabel306">
    <w:name w:val="ListLabel 306"/>
    <w:uiPriority w:val="99"/>
    <w:qFormat/>
    <w:rsid w:val="001761FB"/>
  </w:style>
  <w:style w:type="character" w:customStyle="1" w:styleId="ListLabel307">
    <w:name w:val="ListLabel 307"/>
    <w:uiPriority w:val="99"/>
    <w:qFormat/>
    <w:rsid w:val="001761FB"/>
  </w:style>
  <w:style w:type="character" w:customStyle="1" w:styleId="ListLabel308">
    <w:name w:val="ListLabel 308"/>
    <w:uiPriority w:val="99"/>
    <w:qFormat/>
    <w:rsid w:val="001761FB"/>
    <w:rPr>
      <w:sz w:val="20"/>
    </w:rPr>
  </w:style>
  <w:style w:type="character" w:customStyle="1" w:styleId="ListLabel309">
    <w:name w:val="ListLabel 309"/>
    <w:uiPriority w:val="99"/>
    <w:qFormat/>
    <w:rsid w:val="001761FB"/>
    <w:rPr>
      <w:sz w:val="20"/>
    </w:rPr>
  </w:style>
  <w:style w:type="character" w:customStyle="1" w:styleId="ListLabel310">
    <w:name w:val="ListLabel 310"/>
    <w:uiPriority w:val="99"/>
    <w:qFormat/>
    <w:rsid w:val="001761FB"/>
  </w:style>
  <w:style w:type="character" w:customStyle="1" w:styleId="ListLabel311">
    <w:name w:val="ListLabel 311"/>
    <w:uiPriority w:val="99"/>
    <w:qFormat/>
    <w:rsid w:val="001761FB"/>
  </w:style>
  <w:style w:type="character" w:customStyle="1" w:styleId="ListLabel312">
    <w:name w:val="ListLabel 312"/>
    <w:uiPriority w:val="99"/>
    <w:qFormat/>
    <w:rsid w:val="001761FB"/>
  </w:style>
  <w:style w:type="character" w:customStyle="1" w:styleId="ListLabel313">
    <w:name w:val="ListLabel 313"/>
    <w:uiPriority w:val="99"/>
    <w:qFormat/>
    <w:rsid w:val="001761FB"/>
  </w:style>
  <w:style w:type="character" w:customStyle="1" w:styleId="ListLabel314">
    <w:name w:val="ListLabel 314"/>
    <w:uiPriority w:val="99"/>
    <w:qFormat/>
    <w:rsid w:val="001761FB"/>
  </w:style>
  <w:style w:type="character" w:customStyle="1" w:styleId="ListLabel315">
    <w:name w:val="ListLabel 315"/>
    <w:uiPriority w:val="99"/>
    <w:qFormat/>
    <w:rsid w:val="001761FB"/>
  </w:style>
  <w:style w:type="character" w:customStyle="1" w:styleId="ListLabel316">
    <w:name w:val="ListLabel 316"/>
    <w:uiPriority w:val="99"/>
    <w:qFormat/>
    <w:rsid w:val="001761FB"/>
  </w:style>
  <w:style w:type="character" w:customStyle="1" w:styleId="ListLabel317">
    <w:name w:val="ListLabel 317"/>
    <w:uiPriority w:val="99"/>
    <w:qFormat/>
    <w:rsid w:val="001761FB"/>
  </w:style>
  <w:style w:type="character" w:customStyle="1" w:styleId="ListLabel318">
    <w:name w:val="ListLabel 318"/>
    <w:uiPriority w:val="99"/>
    <w:qFormat/>
    <w:rsid w:val="001761FB"/>
    <w:rPr>
      <w:sz w:val="20"/>
    </w:rPr>
  </w:style>
  <w:style w:type="character" w:customStyle="1" w:styleId="ListLabel319">
    <w:name w:val="ListLabel 319"/>
    <w:uiPriority w:val="99"/>
    <w:qFormat/>
    <w:rsid w:val="001761FB"/>
  </w:style>
  <w:style w:type="character" w:customStyle="1" w:styleId="ListLabel320">
    <w:name w:val="ListLabel 320"/>
    <w:uiPriority w:val="99"/>
    <w:qFormat/>
    <w:rsid w:val="001761FB"/>
  </w:style>
  <w:style w:type="character" w:customStyle="1" w:styleId="ListLabel321">
    <w:name w:val="ListLabel 321"/>
    <w:uiPriority w:val="99"/>
    <w:qFormat/>
    <w:rsid w:val="001761FB"/>
  </w:style>
  <w:style w:type="character" w:customStyle="1" w:styleId="ListLabel322">
    <w:name w:val="ListLabel 322"/>
    <w:uiPriority w:val="99"/>
    <w:qFormat/>
    <w:rsid w:val="001761FB"/>
  </w:style>
  <w:style w:type="character" w:customStyle="1" w:styleId="ListLabel323">
    <w:name w:val="ListLabel 323"/>
    <w:uiPriority w:val="99"/>
    <w:qFormat/>
    <w:rsid w:val="001761FB"/>
  </w:style>
  <w:style w:type="character" w:customStyle="1" w:styleId="ListLabel324">
    <w:name w:val="ListLabel 324"/>
    <w:uiPriority w:val="99"/>
    <w:qFormat/>
    <w:rsid w:val="001761FB"/>
  </w:style>
  <w:style w:type="character" w:customStyle="1" w:styleId="ListLabel325">
    <w:name w:val="ListLabel 325"/>
    <w:uiPriority w:val="99"/>
    <w:qFormat/>
    <w:rsid w:val="001761FB"/>
  </w:style>
  <w:style w:type="character" w:customStyle="1" w:styleId="ListLabel326">
    <w:name w:val="ListLabel 326"/>
    <w:uiPriority w:val="99"/>
    <w:qFormat/>
    <w:rsid w:val="001761FB"/>
  </w:style>
  <w:style w:type="character" w:customStyle="1" w:styleId="ListLabel327">
    <w:name w:val="ListLabel 327"/>
    <w:uiPriority w:val="99"/>
    <w:qFormat/>
    <w:rsid w:val="001761FB"/>
    <w:rPr>
      <w:b/>
      <w:sz w:val="20"/>
    </w:rPr>
  </w:style>
  <w:style w:type="character" w:customStyle="1" w:styleId="ListLabel328">
    <w:name w:val="ListLabel 328"/>
    <w:uiPriority w:val="99"/>
    <w:qFormat/>
    <w:rsid w:val="001761FB"/>
  </w:style>
  <w:style w:type="character" w:customStyle="1" w:styleId="ListLabel329">
    <w:name w:val="ListLabel 329"/>
    <w:uiPriority w:val="99"/>
    <w:qFormat/>
    <w:rsid w:val="001761FB"/>
  </w:style>
  <w:style w:type="character" w:customStyle="1" w:styleId="ListLabel330">
    <w:name w:val="ListLabel 330"/>
    <w:uiPriority w:val="99"/>
    <w:qFormat/>
    <w:rsid w:val="001761FB"/>
  </w:style>
  <w:style w:type="character" w:customStyle="1" w:styleId="ListLabel331">
    <w:name w:val="ListLabel 331"/>
    <w:uiPriority w:val="99"/>
    <w:qFormat/>
    <w:rsid w:val="001761FB"/>
  </w:style>
  <w:style w:type="character" w:customStyle="1" w:styleId="ListLabel332">
    <w:name w:val="ListLabel 332"/>
    <w:uiPriority w:val="99"/>
    <w:qFormat/>
    <w:rsid w:val="001761FB"/>
  </w:style>
  <w:style w:type="character" w:customStyle="1" w:styleId="ListLabel333">
    <w:name w:val="ListLabel 333"/>
    <w:uiPriority w:val="99"/>
    <w:qFormat/>
    <w:rsid w:val="001761FB"/>
  </w:style>
  <w:style w:type="character" w:customStyle="1" w:styleId="ListLabel334">
    <w:name w:val="ListLabel 334"/>
    <w:uiPriority w:val="99"/>
    <w:qFormat/>
    <w:rsid w:val="001761FB"/>
  </w:style>
  <w:style w:type="character" w:customStyle="1" w:styleId="ListLabel335">
    <w:name w:val="ListLabel 335"/>
    <w:uiPriority w:val="99"/>
    <w:qFormat/>
    <w:rsid w:val="001761FB"/>
  </w:style>
  <w:style w:type="character" w:customStyle="1" w:styleId="ListLabel336">
    <w:name w:val="ListLabel 336"/>
    <w:uiPriority w:val="99"/>
    <w:qFormat/>
    <w:rsid w:val="001761FB"/>
    <w:rPr>
      <w:sz w:val="20"/>
    </w:rPr>
  </w:style>
  <w:style w:type="character" w:customStyle="1" w:styleId="ListLabel337">
    <w:name w:val="ListLabel 337"/>
    <w:uiPriority w:val="99"/>
    <w:qFormat/>
    <w:rsid w:val="001761FB"/>
  </w:style>
  <w:style w:type="character" w:customStyle="1" w:styleId="ListLabel338">
    <w:name w:val="ListLabel 338"/>
    <w:uiPriority w:val="99"/>
    <w:qFormat/>
    <w:rsid w:val="001761FB"/>
  </w:style>
  <w:style w:type="character" w:customStyle="1" w:styleId="ListLabel339">
    <w:name w:val="ListLabel 339"/>
    <w:uiPriority w:val="99"/>
    <w:qFormat/>
    <w:rsid w:val="001761FB"/>
  </w:style>
  <w:style w:type="character" w:customStyle="1" w:styleId="ListLabel340">
    <w:name w:val="ListLabel 340"/>
    <w:uiPriority w:val="99"/>
    <w:qFormat/>
    <w:rsid w:val="001761FB"/>
  </w:style>
  <w:style w:type="character" w:customStyle="1" w:styleId="ListLabel341">
    <w:name w:val="ListLabel 341"/>
    <w:uiPriority w:val="99"/>
    <w:qFormat/>
    <w:rsid w:val="001761FB"/>
  </w:style>
  <w:style w:type="character" w:customStyle="1" w:styleId="ListLabel342">
    <w:name w:val="ListLabel 342"/>
    <w:uiPriority w:val="99"/>
    <w:qFormat/>
    <w:rsid w:val="001761FB"/>
  </w:style>
  <w:style w:type="character" w:customStyle="1" w:styleId="ListLabel343">
    <w:name w:val="ListLabel 343"/>
    <w:uiPriority w:val="99"/>
    <w:qFormat/>
    <w:rsid w:val="001761FB"/>
  </w:style>
  <w:style w:type="character" w:customStyle="1" w:styleId="ListLabel344">
    <w:name w:val="ListLabel 344"/>
    <w:uiPriority w:val="99"/>
    <w:qFormat/>
    <w:rsid w:val="001761FB"/>
  </w:style>
  <w:style w:type="character" w:customStyle="1" w:styleId="ListLabel345">
    <w:name w:val="ListLabel 345"/>
    <w:uiPriority w:val="99"/>
    <w:qFormat/>
    <w:rsid w:val="001761FB"/>
    <w:rPr>
      <w:sz w:val="20"/>
    </w:rPr>
  </w:style>
  <w:style w:type="character" w:customStyle="1" w:styleId="ListLabel346">
    <w:name w:val="ListLabel 346"/>
    <w:uiPriority w:val="99"/>
    <w:qFormat/>
    <w:rsid w:val="001761FB"/>
  </w:style>
  <w:style w:type="character" w:customStyle="1" w:styleId="ListLabel347">
    <w:name w:val="ListLabel 347"/>
    <w:uiPriority w:val="99"/>
    <w:qFormat/>
    <w:rsid w:val="001761FB"/>
  </w:style>
  <w:style w:type="character" w:customStyle="1" w:styleId="ListLabel348">
    <w:name w:val="ListLabel 348"/>
    <w:uiPriority w:val="99"/>
    <w:qFormat/>
    <w:rsid w:val="001761FB"/>
  </w:style>
  <w:style w:type="character" w:customStyle="1" w:styleId="ListLabel349">
    <w:name w:val="ListLabel 349"/>
    <w:uiPriority w:val="99"/>
    <w:qFormat/>
    <w:rsid w:val="001761FB"/>
  </w:style>
  <w:style w:type="character" w:customStyle="1" w:styleId="ListLabel350">
    <w:name w:val="ListLabel 350"/>
    <w:uiPriority w:val="99"/>
    <w:qFormat/>
    <w:rsid w:val="001761FB"/>
  </w:style>
  <w:style w:type="character" w:customStyle="1" w:styleId="ListLabel351">
    <w:name w:val="ListLabel 351"/>
    <w:uiPriority w:val="99"/>
    <w:qFormat/>
    <w:rsid w:val="001761FB"/>
  </w:style>
  <w:style w:type="character" w:customStyle="1" w:styleId="ListLabel352">
    <w:name w:val="ListLabel 352"/>
    <w:uiPriority w:val="99"/>
    <w:qFormat/>
    <w:rsid w:val="001761FB"/>
  </w:style>
  <w:style w:type="character" w:customStyle="1" w:styleId="ListLabel353">
    <w:name w:val="ListLabel 353"/>
    <w:uiPriority w:val="99"/>
    <w:qFormat/>
    <w:rsid w:val="001761FB"/>
  </w:style>
  <w:style w:type="character" w:customStyle="1" w:styleId="ListLabel354">
    <w:name w:val="ListLabel 354"/>
    <w:uiPriority w:val="99"/>
    <w:qFormat/>
    <w:rsid w:val="001761FB"/>
    <w:rPr>
      <w:sz w:val="20"/>
    </w:rPr>
  </w:style>
  <w:style w:type="character" w:customStyle="1" w:styleId="ListLabel355">
    <w:name w:val="ListLabel 355"/>
    <w:uiPriority w:val="99"/>
    <w:qFormat/>
    <w:rsid w:val="001761FB"/>
  </w:style>
  <w:style w:type="character" w:customStyle="1" w:styleId="ListLabel356">
    <w:name w:val="ListLabel 356"/>
    <w:uiPriority w:val="99"/>
    <w:qFormat/>
    <w:rsid w:val="001761FB"/>
  </w:style>
  <w:style w:type="character" w:customStyle="1" w:styleId="ListLabel357">
    <w:name w:val="ListLabel 357"/>
    <w:uiPriority w:val="99"/>
    <w:qFormat/>
    <w:rsid w:val="001761FB"/>
  </w:style>
  <w:style w:type="character" w:customStyle="1" w:styleId="ListLabel358">
    <w:name w:val="ListLabel 358"/>
    <w:uiPriority w:val="99"/>
    <w:qFormat/>
    <w:rsid w:val="001761FB"/>
  </w:style>
  <w:style w:type="character" w:customStyle="1" w:styleId="ListLabel359">
    <w:name w:val="ListLabel 359"/>
    <w:uiPriority w:val="99"/>
    <w:qFormat/>
    <w:rsid w:val="001761FB"/>
  </w:style>
  <w:style w:type="character" w:customStyle="1" w:styleId="ListLabel360">
    <w:name w:val="ListLabel 360"/>
    <w:uiPriority w:val="99"/>
    <w:qFormat/>
    <w:rsid w:val="001761FB"/>
  </w:style>
  <w:style w:type="character" w:customStyle="1" w:styleId="ListLabel361">
    <w:name w:val="ListLabel 361"/>
    <w:uiPriority w:val="99"/>
    <w:qFormat/>
    <w:rsid w:val="001761FB"/>
  </w:style>
  <w:style w:type="character" w:customStyle="1" w:styleId="ListLabel362">
    <w:name w:val="ListLabel 362"/>
    <w:uiPriority w:val="99"/>
    <w:qFormat/>
    <w:rsid w:val="001761FB"/>
  </w:style>
  <w:style w:type="character" w:customStyle="1" w:styleId="ListLabel363">
    <w:name w:val="ListLabel 363"/>
    <w:uiPriority w:val="99"/>
    <w:qFormat/>
    <w:rsid w:val="001761FB"/>
    <w:rPr>
      <w:sz w:val="20"/>
    </w:rPr>
  </w:style>
  <w:style w:type="character" w:customStyle="1" w:styleId="ListLabel364">
    <w:name w:val="ListLabel 364"/>
    <w:uiPriority w:val="99"/>
    <w:qFormat/>
    <w:rsid w:val="001761FB"/>
  </w:style>
  <w:style w:type="character" w:customStyle="1" w:styleId="ListLabel365">
    <w:name w:val="ListLabel 365"/>
    <w:uiPriority w:val="99"/>
    <w:qFormat/>
    <w:rsid w:val="001761FB"/>
  </w:style>
  <w:style w:type="character" w:customStyle="1" w:styleId="ListLabel366">
    <w:name w:val="ListLabel 366"/>
    <w:uiPriority w:val="99"/>
    <w:qFormat/>
    <w:rsid w:val="001761FB"/>
  </w:style>
  <w:style w:type="character" w:customStyle="1" w:styleId="ListLabel367">
    <w:name w:val="ListLabel 367"/>
    <w:uiPriority w:val="99"/>
    <w:qFormat/>
    <w:rsid w:val="001761FB"/>
  </w:style>
  <w:style w:type="character" w:customStyle="1" w:styleId="ListLabel368">
    <w:name w:val="ListLabel 368"/>
    <w:uiPriority w:val="99"/>
    <w:qFormat/>
    <w:rsid w:val="001761FB"/>
  </w:style>
  <w:style w:type="character" w:customStyle="1" w:styleId="ListLabel369">
    <w:name w:val="ListLabel 369"/>
    <w:uiPriority w:val="99"/>
    <w:qFormat/>
    <w:rsid w:val="001761FB"/>
  </w:style>
  <w:style w:type="character" w:customStyle="1" w:styleId="ListLabel370">
    <w:name w:val="ListLabel 370"/>
    <w:uiPriority w:val="99"/>
    <w:qFormat/>
    <w:rsid w:val="001761FB"/>
  </w:style>
  <w:style w:type="character" w:customStyle="1" w:styleId="ListLabel371">
    <w:name w:val="ListLabel 371"/>
    <w:uiPriority w:val="99"/>
    <w:qFormat/>
    <w:rsid w:val="001761FB"/>
  </w:style>
  <w:style w:type="character" w:customStyle="1" w:styleId="ListLabel372">
    <w:name w:val="ListLabel 372"/>
    <w:uiPriority w:val="99"/>
    <w:qFormat/>
    <w:rsid w:val="001761FB"/>
    <w:rPr>
      <w:sz w:val="20"/>
    </w:rPr>
  </w:style>
  <w:style w:type="character" w:customStyle="1" w:styleId="ListLabel373">
    <w:name w:val="ListLabel 373"/>
    <w:uiPriority w:val="99"/>
    <w:qFormat/>
    <w:rsid w:val="001761FB"/>
  </w:style>
  <w:style w:type="character" w:customStyle="1" w:styleId="ListLabel374">
    <w:name w:val="ListLabel 374"/>
    <w:uiPriority w:val="99"/>
    <w:qFormat/>
    <w:rsid w:val="001761FB"/>
  </w:style>
  <w:style w:type="character" w:customStyle="1" w:styleId="ListLabel375">
    <w:name w:val="ListLabel 375"/>
    <w:uiPriority w:val="99"/>
    <w:qFormat/>
    <w:rsid w:val="001761FB"/>
  </w:style>
  <w:style w:type="character" w:customStyle="1" w:styleId="ListLabel376">
    <w:name w:val="ListLabel 376"/>
    <w:uiPriority w:val="99"/>
    <w:qFormat/>
    <w:rsid w:val="001761FB"/>
  </w:style>
  <w:style w:type="character" w:customStyle="1" w:styleId="ListLabel377">
    <w:name w:val="ListLabel 377"/>
    <w:uiPriority w:val="99"/>
    <w:qFormat/>
    <w:rsid w:val="001761FB"/>
  </w:style>
  <w:style w:type="character" w:customStyle="1" w:styleId="ListLabel378">
    <w:name w:val="ListLabel 378"/>
    <w:uiPriority w:val="99"/>
    <w:qFormat/>
    <w:rsid w:val="001761FB"/>
  </w:style>
  <w:style w:type="character" w:customStyle="1" w:styleId="ListLabel379">
    <w:name w:val="ListLabel 379"/>
    <w:uiPriority w:val="99"/>
    <w:qFormat/>
    <w:rsid w:val="001761FB"/>
  </w:style>
  <w:style w:type="character" w:customStyle="1" w:styleId="ListLabel380">
    <w:name w:val="ListLabel 380"/>
    <w:uiPriority w:val="99"/>
    <w:qFormat/>
    <w:rsid w:val="001761FB"/>
  </w:style>
  <w:style w:type="character" w:customStyle="1" w:styleId="ListLabel381">
    <w:name w:val="ListLabel 381"/>
    <w:uiPriority w:val="99"/>
    <w:qFormat/>
    <w:rsid w:val="001761FB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1761FB"/>
  </w:style>
  <w:style w:type="character" w:customStyle="1" w:styleId="ListLabel383">
    <w:name w:val="ListLabel 383"/>
    <w:uiPriority w:val="99"/>
    <w:qFormat/>
    <w:rsid w:val="001761FB"/>
  </w:style>
  <w:style w:type="character" w:customStyle="1" w:styleId="ListLabel384">
    <w:name w:val="ListLabel 384"/>
    <w:uiPriority w:val="99"/>
    <w:qFormat/>
    <w:rsid w:val="001761FB"/>
  </w:style>
  <w:style w:type="character" w:customStyle="1" w:styleId="ListLabel385">
    <w:name w:val="ListLabel 385"/>
    <w:uiPriority w:val="99"/>
    <w:qFormat/>
    <w:rsid w:val="001761FB"/>
  </w:style>
  <w:style w:type="character" w:customStyle="1" w:styleId="ListLabel386">
    <w:name w:val="ListLabel 386"/>
    <w:uiPriority w:val="99"/>
    <w:qFormat/>
    <w:rsid w:val="001761FB"/>
  </w:style>
  <w:style w:type="character" w:customStyle="1" w:styleId="ListLabel387">
    <w:name w:val="ListLabel 387"/>
    <w:uiPriority w:val="99"/>
    <w:qFormat/>
    <w:rsid w:val="001761FB"/>
  </w:style>
  <w:style w:type="character" w:customStyle="1" w:styleId="ListLabel388">
    <w:name w:val="ListLabel 388"/>
    <w:uiPriority w:val="99"/>
    <w:qFormat/>
    <w:rsid w:val="001761FB"/>
  </w:style>
  <w:style w:type="character" w:customStyle="1" w:styleId="ListLabel389">
    <w:name w:val="ListLabel 389"/>
    <w:uiPriority w:val="99"/>
    <w:qFormat/>
    <w:rsid w:val="001761FB"/>
  </w:style>
  <w:style w:type="character" w:customStyle="1" w:styleId="ListLabel390">
    <w:name w:val="ListLabel 390"/>
    <w:uiPriority w:val="99"/>
    <w:qFormat/>
    <w:rsid w:val="001761FB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1761FB"/>
  </w:style>
  <w:style w:type="character" w:customStyle="1" w:styleId="ListLabel392">
    <w:name w:val="ListLabel 392"/>
    <w:uiPriority w:val="99"/>
    <w:qFormat/>
    <w:rsid w:val="001761FB"/>
  </w:style>
  <w:style w:type="character" w:customStyle="1" w:styleId="ListLabel393">
    <w:name w:val="ListLabel 393"/>
    <w:uiPriority w:val="99"/>
    <w:qFormat/>
    <w:rsid w:val="001761FB"/>
  </w:style>
  <w:style w:type="character" w:customStyle="1" w:styleId="ListLabel394">
    <w:name w:val="ListLabel 394"/>
    <w:uiPriority w:val="99"/>
    <w:qFormat/>
    <w:rsid w:val="001761FB"/>
  </w:style>
  <w:style w:type="character" w:customStyle="1" w:styleId="ListLabel395">
    <w:name w:val="ListLabel 395"/>
    <w:uiPriority w:val="99"/>
    <w:qFormat/>
    <w:rsid w:val="001761FB"/>
  </w:style>
  <w:style w:type="character" w:customStyle="1" w:styleId="ListLabel396">
    <w:name w:val="ListLabel 396"/>
    <w:uiPriority w:val="99"/>
    <w:qFormat/>
    <w:rsid w:val="001761FB"/>
  </w:style>
  <w:style w:type="character" w:customStyle="1" w:styleId="ListLabel397">
    <w:name w:val="ListLabel 397"/>
    <w:uiPriority w:val="99"/>
    <w:qFormat/>
    <w:rsid w:val="001761FB"/>
  </w:style>
  <w:style w:type="character" w:customStyle="1" w:styleId="ListLabel398">
    <w:name w:val="ListLabel 398"/>
    <w:uiPriority w:val="99"/>
    <w:qFormat/>
    <w:rsid w:val="001761FB"/>
  </w:style>
  <w:style w:type="paragraph" w:customStyle="1" w:styleId="Caption1">
    <w:name w:val="Caption1"/>
    <w:basedOn w:val="a2"/>
    <w:uiPriority w:val="99"/>
    <w:qFormat/>
    <w:rsid w:val="001761FB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1761F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1761F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1761FB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1761FB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1761FB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1761FB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1761FB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1761FB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1761FB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1761FB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1761FB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1761FB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1761FB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1761FB"/>
    <w:rPr>
      <w:sz w:val="16"/>
    </w:rPr>
  </w:style>
  <w:style w:type="paragraph" w:customStyle="1" w:styleId="7f1">
    <w:name w:val="Знак7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1761FB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1761FB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1761FB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1761FB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1761FB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1761FB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1761FB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1761F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1761FB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1761FB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1761FB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1761FB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1761FB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1761FB"/>
    <w:rPr>
      <w:sz w:val="16"/>
      <w:lang w:val="ru-RU" w:eastAsia="ru-RU"/>
    </w:rPr>
  </w:style>
  <w:style w:type="character" w:customStyle="1" w:styleId="1890">
    <w:name w:val="Знак Знак189"/>
    <w:uiPriority w:val="99"/>
    <w:rsid w:val="001761FB"/>
    <w:rPr>
      <w:rFonts w:ascii="Courier New" w:hAnsi="Courier New"/>
    </w:rPr>
  </w:style>
  <w:style w:type="character" w:customStyle="1" w:styleId="931">
    <w:name w:val="Знак Знак93"/>
    <w:uiPriority w:val="99"/>
    <w:locked/>
    <w:rsid w:val="001761FB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1761FB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1761FB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1761FB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1761FB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1761FB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1761FB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1761FB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1761FB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1761F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1761FB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1761F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1761FB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1761FB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1761FB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1761FB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1761FB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1761FB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1761FB"/>
    <w:rPr>
      <w:sz w:val="24"/>
    </w:rPr>
  </w:style>
  <w:style w:type="character" w:customStyle="1" w:styleId="6f7">
    <w:name w:val="Слабое выделение6"/>
    <w:uiPriority w:val="99"/>
    <w:rsid w:val="001761FB"/>
    <w:rPr>
      <w:i/>
      <w:color w:val="808080"/>
    </w:rPr>
  </w:style>
  <w:style w:type="character" w:customStyle="1" w:styleId="21f7">
    <w:name w:val="Знак21"/>
    <w:uiPriority w:val="99"/>
    <w:rsid w:val="001761FB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1761FB"/>
  </w:style>
  <w:style w:type="character" w:customStyle="1" w:styleId="5f9">
    <w:name w:val="Замещающий текст5"/>
    <w:uiPriority w:val="99"/>
    <w:rsid w:val="001761FB"/>
    <w:rPr>
      <w:color w:val="808080"/>
    </w:rPr>
  </w:style>
  <w:style w:type="character" w:customStyle="1" w:styleId="6f8">
    <w:name w:val="Сильное выделение6"/>
    <w:uiPriority w:val="99"/>
    <w:rsid w:val="001761FB"/>
    <w:rPr>
      <w:b/>
    </w:rPr>
  </w:style>
  <w:style w:type="character" w:customStyle="1" w:styleId="4fd">
    <w:name w:val="Основной текст с отступом Знак4"/>
    <w:uiPriority w:val="99"/>
    <w:semiHidden/>
    <w:rsid w:val="001761FB"/>
    <w:rPr>
      <w:sz w:val="24"/>
    </w:rPr>
  </w:style>
  <w:style w:type="character" w:customStyle="1" w:styleId="2013">
    <w:name w:val="Знак Знак2013"/>
    <w:uiPriority w:val="99"/>
    <w:rsid w:val="001761FB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1761F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1761FB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1761FB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1761FB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1761FB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1761FB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1761FB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1761FB"/>
    <w:rPr>
      <w:i/>
      <w:color w:val="808080"/>
    </w:rPr>
  </w:style>
  <w:style w:type="character" w:customStyle="1" w:styleId="6fb">
    <w:name w:val="Основной шрифт абзаца6"/>
    <w:uiPriority w:val="99"/>
    <w:rsid w:val="001761FB"/>
  </w:style>
  <w:style w:type="character" w:customStyle="1" w:styleId="6fc">
    <w:name w:val="Замещающий текст6"/>
    <w:uiPriority w:val="99"/>
    <w:rsid w:val="001761FB"/>
    <w:rPr>
      <w:color w:val="808080"/>
    </w:rPr>
  </w:style>
  <w:style w:type="character" w:customStyle="1" w:styleId="7f6">
    <w:name w:val="Сильное выделение7"/>
    <w:uiPriority w:val="99"/>
    <w:rsid w:val="001761FB"/>
    <w:rPr>
      <w:b/>
    </w:rPr>
  </w:style>
  <w:style w:type="character" w:customStyle="1" w:styleId="b-sharetext">
    <w:name w:val="b-share__text"/>
    <w:basedOn w:val="a3"/>
    <w:uiPriority w:val="99"/>
    <w:rsid w:val="001761FB"/>
    <w:rPr>
      <w:rFonts w:cs="Times New Roman"/>
    </w:rPr>
  </w:style>
  <w:style w:type="character" w:customStyle="1" w:styleId="2017">
    <w:name w:val="Знак Знак2017"/>
    <w:uiPriority w:val="99"/>
    <w:rsid w:val="001761FB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1761FB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1761FB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1761FB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1761FB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1761FB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17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1761FB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1761FB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1761FB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1761FB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1761FB"/>
    <w:rPr>
      <w:i/>
      <w:color w:val="808080"/>
    </w:rPr>
  </w:style>
  <w:style w:type="character" w:customStyle="1" w:styleId="7f9">
    <w:name w:val="Основной шрифт абзаца7"/>
    <w:uiPriority w:val="99"/>
    <w:rsid w:val="001761FB"/>
  </w:style>
  <w:style w:type="character" w:customStyle="1" w:styleId="7fa">
    <w:name w:val="Замещающий текст7"/>
    <w:uiPriority w:val="99"/>
    <w:rsid w:val="001761FB"/>
    <w:rPr>
      <w:color w:val="808080"/>
    </w:rPr>
  </w:style>
  <w:style w:type="character" w:customStyle="1" w:styleId="8f0">
    <w:name w:val="Сильное выделение8"/>
    <w:uiPriority w:val="99"/>
    <w:rsid w:val="001761FB"/>
    <w:rPr>
      <w:b/>
    </w:rPr>
  </w:style>
  <w:style w:type="paragraph" w:customStyle="1" w:styleId="Heading43">
    <w:name w:val="Heading 43"/>
    <w:basedOn w:val="a2"/>
    <w:next w:val="a2"/>
    <w:uiPriority w:val="99"/>
    <w:rsid w:val="001761FB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1761FB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1761FB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1761F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1761FB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1761FB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1761FB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1761FB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1761FB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1761FB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1761FB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1761FB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1761FB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1761FB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1761FB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1761FB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1761FB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1761FB"/>
    <w:rPr>
      <w:b/>
      <w:smallCaps/>
      <w:spacing w:val="5"/>
    </w:rPr>
  </w:style>
  <w:style w:type="character" w:customStyle="1" w:styleId="3940">
    <w:name w:val="Знак Знак394"/>
    <w:uiPriority w:val="99"/>
    <w:rsid w:val="001761FB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1761FB"/>
    <w:rPr>
      <w:b/>
      <w:sz w:val="28"/>
    </w:rPr>
  </w:style>
  <w:style w:type="character" w:customStyle="1" w:styleId="3740">
    <w:name w:val="Знак Знак374"/>
    <w:uiPriority w:val="99"/>
    <w:rsid w:val="001761FB"/>
    <w:rPr>
      <w:b/>
      <w:i/>
      <w:sz w:val="26"/>
    </w:rPr>
  </w:style>
  <w:style w:type="character" w:customStyle="1" w:styleId="3640">
    <w:name w:val="Знак Знак364"/>
    <w:uiPriority w:val="99"/>
    <w:rsid w:val="001761FB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1761FB"/>
    <w:rPr>
      <w:sz w:val="24"/>
      <w:lang w:val="ru-RU" w:eastAsia="ru-RU"/>
    </w:rPr>
  </w:style>
  <w:style w:type="character" w:customStyle="1" w:styleId="3440">
    <w:name w:val="Знак Знак344"/>
    <w:uiPriority w:val="99"/>
    <w:rsid w:val="001761FB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1761FB"/>
    <w:rPr>
      <w:sz w:val="16"/>
    </w:rPr>
  </w:style>
  <w:style w:type="character" w:customStyle="1" w:styleId="3150">
    <w:name w:val="Знак Знак315"/>
    <w:uiPriority w:val="99"/>
    <w:rsid w:val="001761FB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1761FB"/>
    <w:rPr>
      <w:sz w:val="24"/>
    </w:rPr>
  </w:style>
  <w:style w:type="character" w:customStyle="1" w:styleId="2940">
    <w:name w:val="Знак Знак294"/>
    <w:uiPriority w:val="99"/>
    <w:rsid w:val="001761FB"/>
    <w:rPr>
      <w:sz w:val="24"/>
    </w:rPr>
  </w:style>
  <w:style w:type="character" w:customStyle="1" w:styleId="714">
    <w:name w:val="Знак Знак714"/>
    <w:uiPriority w:val="99"/>
    <w:rsid w:val="001761FB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1761FB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1761FB"/>
    <w:rPr>
      <w:rFonts w:ascii="Tahoma" w:hAnsi="Tahoma"/>
    </w:rPr>
  </w:style>
  <w:style w:type="character" w:customStyle="1" w:styleId="2740">
    <w:name w:val="Знак Знак274"/>
    <w:uiPriority w:val="99"/>
    <w:rsid w:val="001761FB"/>
    <w:rPr>
      <w:sz w:val="24"/>
    </w:rPr>
  </w:style>
  <w:style w:type="character" w:customStyle="1" w:styleId="1010">
    <w:name w:val="Знак Знак1010"/>
    <w:uiPriority w:val="99"/>
    <w:locked/>
    <w:rsid w:val="001761FB"/>
    <w:rPr>
      <w:sz w:val="16"/>
      <w:lang w:val="ru-RU" w:eastAsia="ru-RU"/>
    </w:rPr>
  </w:style>
  <w:style w:type="character" w:customStyle="1" w:styleId="628">
    <w:name w:val="Знак Знак628"/>
    <w:uiPriority w:val="99"/>
    <w:rsid w:val="001761FB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1761FB"/>
    <w:rPr>
      <w:sz w:val="24"/>
      <w:lang w:val="en-US"/>
    </w:rPr>
  </w:style>
  <w:style w:type="character" w:customStyle="1" w:styleId="1240">
    <w:name w:val="Знак Знак124"/>
    <w:uiPriority w:val="99"/>
    <w:rsid w:val="001761FB"/>
    <w:rPr>
      <w:sz w:val="16"/>
    </w:rPr>
  </w:style>
  <w:style w:type="character" w:customStyle="1" w:styleId="1360">
    <w:name w:val="Знак Знак136"/>
    <w:uiPriority w:val="99"/>
    <w:rsid w:val="001761FB"/>
    <w:rPr>
      <w:lang w:val="ru-RU" w:eastAsia="ru-RU"/>
    </w:rPr>
  </w:style>
  <w:style w:type="character" w:customStyle="1" w:styleId="1611">
    <w:name w:val="Знак Знак1611"/>
    <w:uiPriority w:val="99"/>
    <w:locked/>
    <w:rsid w:val="001761FB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1761FB"/>
    <w:rPr>
      <w:sz w:val="24"/>
    </w:rPr>
  </w:style>
  <w:style w:type="character" w:customStyle="1" w:styleId="13d">
    <w:name w:val="Знак Знак Знак13"/>
    <w:uiPriority w:val="99"/>
    <w:rsid w:val="001761FB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1761FB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1761FB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1761FB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1761FB"/>
    <w:rPr>
      <w:rFonts w:ascii="Courier New" w:hAnsi="Courier New"/>
    </w:rPr>
  </w:style>
  <w:style w:type="character" w:customStyle="1" w:styleId="17100">
    <w:name w:val="Знак Знак1710"/>
    <w:uiPriority w:val="99"/>
    <w:rsid w:val="001761FB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1761FB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1761FB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1761FB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1761FB"/>
    <w:rPr>
      <w:b/>
      <w:sz w:val="28"/>
    </w:rPr>
  </w:style>
  <w:style w:type="character" w:customStyle="1" w:styleId="41100">
    <w:name w:val="Знак Знак4110"/>
    <w:uiPriority w:val="99"/>
    <w:locked/>
    <w:rsid w:val="001761FB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1761FB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1761FB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1761FB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1761FB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1761FB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1761FB"/>
    <w:rPr>
      <w:sz w:val="24"/>
    </w:rPr>
  </w:style>
  <w:style w:type="character" w:customStyle="1" w:styleId="51110">
    <w:name w:val="Знак Знак5111"/>
    <w:uiPriority w:val="99"/>
    <w:locked/>
    <w:rsid w:val="001761FB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1761FB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1761FB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1761FB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1761FB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1761FB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1761FB"/>
    <w:rPr>
      <w:sz w:val="16"/>
    </w:rPr>
  </w:style>
  <w:style w:type="character" w:customStyle="1" w:styleId="5010">
    <w:name w:val="Знак Знак5010"/>
    <w:uiPriority w:val="99"/>
    <w:locked/>
    <w:rsid w:val="001761FB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1761FB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1761FB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1761FB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1761FB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1761FB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1761FB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1761FB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1761FB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1761FB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1761FB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1761FB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1761FB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1761FB"/>
    <w:rPr>
      <w:lang w:val="ru-RU" w:eastAsia="ru-RU"/>
    </w:rPr>
  </w:style>
  <w:style w:type="character" w:customStyle="1" w:styleId="564">
    <w:name w:val="Знак Знак564"/>
    <w:uiPriority w:val="99"/>
    <w:locked/>
    <w:rsid w:val="001761FB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1761FB"/>
    <w:rPr>
      <w:sz w:val="24"/>
      <w:lang w:val="en-US" w:eastAsia="ru-RU"/>
    </w:rPr>
  </w:style>
  <w:style w:type="character" w:customStyle="1" w:styleId="6740">
    <w:name w:val="Знак Знак674"/>
    <w:uiPriority w:val="99"/>
    <w:rsid w:val="001761FB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1761FB"/>
    <w:rPr>
      <w:b/>
      <w:sz w:val="28"/>
    </w:rPr>
  </w:style>
  <w:style w:type="character" w:customStyle="1" w:styleId="704">
    <w:name w:val="Знак Знак704"/>
    <w:uiPriority w:val="99"/>
    <w:rsid w:val="001761FB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1761FB"/>
    <w:rPr>
      <w:b/>
      <w:sz w:val="28"/>
    </w:rPr>
  </w:style>
  <w:style w:type="character" w:customStyle="1" w:styleId="6840">
    <w:name w:val="Знак Знак684"/>
    <w:uiPriority w:val="99"/>
    <w:rsid w:val="001761FB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1761F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1761F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1761FB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1761FB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1761FB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1761FB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1761FB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1761FB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1761FB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1761FB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1761F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1761FB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1761FB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1761FB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1761FB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1761FB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1761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1761FB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1761FB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1761FB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1761FB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1761FB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1761FB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1761FB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1761FB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1761FB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1761FB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1761FB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1761FB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1761F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1761FB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1761FB"/>
    <w:rPr>
      <w:color w:val="808080"/>
    </w:rPr>
  </w:style>
  <w:style w:type="character" w:customStyle="1" w:styleId="21f9">
    <w:name w:val="Основной шрифт абзаца21"/>
    <w:uiPriority w:val="99"/>
    <w:rsid w:val="001761FB"/>
  </w:style>
  <w:style w:type="character" w:customStyle="1" w:styleId="2214">
    <w:name w:val="Знак2 Знак Знак21"/>
    <w:uiPriority w:val="99"/>
    <w:locked/>
    <w:rsid w:val="001761FB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1761FB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1761FB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1761FB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1761FB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1761FB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1761FB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1761FB"/>
    <w:rPr>
      <w:rFonts w:cs="Times New Roman"/>
    </w:rPr>
  </w:style>
  <w:style w:type="character" w:customStyle="1" w:styleId="cxdhlk">
    <w:name w:val="cxdhlk"/>
    <w:basedOn w:val="a3"/>
    <w:uiPriority w:val="99"/>
    <w:rsid w:val="001761FB"/>
    <w:rPr>
      <w:rFonts w:cs="Times New Roman"/>
    </w:rPr>
  </w:style>
  <w:style w:type="paragraph" w:customStyle="1" w:styleId="ftvvlh">
    <w:name w:val="ftvvlh"/>
    <w:basedOn w:val="a2"/>
    <w:uiPriority w:val="99"/>
    <w:rsid w:val="001761FB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1761FB"/>
    <w:rPr>
      <w:rFonts w:cs="Times New Roman"/>
    </w:rPr>
  </w:style>
  <w:style w:type="character" w:customStyle="1" w:styleId="duvqdt">
    <w:name w:val="duvqdt"/>
    <w:basedOn w:val="a3"/>
    <w:uiPriority w:val="99"/>
    <w:rsid w:val="001761FB"/>
    <w:rPr>
      <w:rFonts w:cs="Times New Roman"/>
    </w:rPr>
  </w:style>
  <w:style w:type="character" w:customStyle="1" w:styleId="titlesmall">
    <w:name w:val="title_small"/>
    <w:basedOn w:val="a3"/>
    <w:uiPriority w:val="99"/>
    <w:rsid w:val="001761FB"/>
    <w:rPr>
      <w:rFonts w:cs="Times New Roman"/>
    </w:rPr>
  </w:style>
  <w:style w:type="character" w:customStyle="1" w:styleId="2ffffb">
    <w:name w:val="Заголовок2"/>
    <w:basedOn w:val="a3"/>
    <w:uiPriority w:val="99"/>
    <w:rsid w:val="001761FB"/>
    <w:rPr>
      <w:rFonts w:cs="Times New Roman"/>
    </w:rPr>
  </w:style>
  <w:style w:type="character" w:customStyle="1" w:styleId="titlesmallgrey">
    <w:name w:val="title_small_grey"/>
    <w:basedOn w:val="a3"/>
    <w:uiPriority w:val="99"/>
    <w:rsid w:val="001761FB"/>
    <w:rPr>
      <w:rFonts w:cs="Times New Roman"/>
    </w:rPr>
  </w:style>
  <w:style w:type="character" w:customStyle="1" w:styleId="cstatopen-btn">
    <w:name w:val="c_statopen-btn"/>
    <w:basedOn w:val="a3"/>
    <w:uiPriority w:val="99"/>
    <w:rsid w:val="001761FB"/>
    <w:rPr>
      <w:rFonts w:cs="Times New Roman"/>
    </w:rPr>
  </w:style>
  <w:style w:type="character" w:customStyle="1" w:styleId="kc-title">
    <w:name w:val="kc-title"/>
    <w:basedOn w:val="a3"/>
    <w:uiPriority w:val="99"/>
    <w:rsid w:val="001761FB"/>
    <w:rPr>
      <w:rFonts w:cs="Times New Roman"/>
    </w:rPr>
  </w:style>
  <w:style w:type="paragraph" w:customStyle="1" w:styleId="author-name">
    <w:name w:val="author-name"/>
    <w:basedOn w:val="a2"/>
    <w:uiPriority w:val="99"/>
    <w:rsid w:val="001761FB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1761FB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1761FB"/>
    <w:rPr>
      <w:rFonts w:cs="Times New Roman"/>
    </w:rPr>
  </w:style>
  <w:style w:type="paragraph" w:customStyle="1" w:styleId="s30">
    <w:name w:val="s_3"/>
    <w:basedOn w:val="a2"/>
    <w:uiPriority w:val="99"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1761FB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1761FB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1761FB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1761FB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1761FB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1761FB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1761FB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1761FB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1761FB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1761FB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1761FB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1761FB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1761FB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1761FB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1761FB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1761FB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1761FB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1761FB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1761FB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1761FB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1761FB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1761FB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1761FB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1761FB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1761FB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1761FB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1761FB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1761FB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1761FB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1761FB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1761FB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1761FB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1761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176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1761F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1761F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1761FB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1761FB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1761FB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1761FB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1761FB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1761FB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1761FB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1761FB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1761FB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1761FB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1761FB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176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primenenie-mehanizma-antikrizisnogo-upravleniya-finansami-organizatsiy-kak-sposob-ukrepleniya-ekonomicheskoy-bezopasnosti-regiona" TargetMode="External"/><Relationship Id="rId117" Type="http://schemas.openxmlformats.org/officeDocument/2006/relationships/hyperlink" Target="http://www.infolex.narod.ru/gpl_gnu/gplrus.html" TargetMode="External"/><Relationship Id="rId21" Type="http://schemas.openxmlformats.org/officeDocument/2006/relationships/hyperlink" Target="https://cyberleninka.ru/article/n/issledovanie-aktualnyh-strategiy-antikrizisnogo-upravleniya-v-otechestvennom-biznese" TargetMode="External"/><Relationship Id="rId42" Type="http://schemas.openxmlformats.org/officeDocument/2006/relationships/hyperlink" Target="https://cyberleninka.ru/article/n/osobennosti-institutsionalnogo-antikrizisnogo-upravleniya-na-predpriyatii-s-pozitsii-ekonomicheskogo-i-yuridicheskogo-podhodov-s" TargetMode="External"/><Relationship Id="rId47" Type="http://schemas.openxmlformats.org/officeDocument/2006/relationships/hyperlink" Target="https://cyberleninka.ru/article/n/krizis-kommunikatsii-kak-klyuchevoy-faktor-uspeha-organizatsionnogo-antikrizisnogo-upravleniya" TargetMode="External"/><Relationship Id="rId63" Type="http://schemas.openxmlformats.org/officeDocument/2006/relationships/hyperlink" Target="https://cyberleninka.ru/article/n/avtomatizatsiya-upravlencheskih-resheniy-kak-novyy-faktor-povysheniya-effektivnosti-menedzhmenta-organizatsii" TargetMode="External"/><Relationship Id="rId68" Type="http://schemas.openxmlformats.org/officeDocument/2006/relationships/hyperlink" Target="https://cyberleninka.ru/article/n/pribylnost-biznesa-v-usloviyah-krizisa" TargetMode="External"/><Relationship Id="rId84" Type="http://schemas.openxmlformats.org/officeDocument/2006/relationships/hyperlink" Target="https://cyberleninka.ru/article/n/ponyatie-i-faktory-ustoychivogo-razvitiya-organizatsii" TargetMode="External"/><Relationship Id="rId89" Type="http://schemas.openxmlformats.org/officeDocument/2006/relationships/hyperlink" Target="https://cyberleninka.ru/article/n/obuchenie-menedzhmentu-ustoychivogo-razvitiya-rukovoditeley-organizatsii" TargetMode="External"/><Relationship Id="rId112" Type="http://schemas.openxmlformats.org/officeDocument/2006/relationships/hyperlink" Target="http://www.upravlenie24.ru/antikrisupravlenie.htm" TargetMode="External"/><Relationship Id="rId16" Type="http://schemas.openxmlformats.org/officeDocument/2006/relationships/hyperlink" Target="https://cyberleninka.ru/article/n/upravlencheskiy-analiz-kak-instrument-antikrizisnogo-upravleniya" TargetMode="External"/><Relationship Id="rId107" Type="http://schemas.openxmlformats.org/officeDocument/2006/relationships/hyperlink" Target="https://www.profiz.ru/se/7_2017/antikrizisnoe_upravlenie/" TargetMode="External"/><Relationship Id="rId11" Type="http://schemas.openxmlformats.org/officeDocument/2006/relationships/hyperlink" Target="https://cyberleninka.ru/article/n/autpleysment-antikrizisnyy-metod-upravleniya-personalom" TargetMode="External"/><Relationship Id="rId32" Type="http://schemas.openxmlformats.org/officeDocument/2006/relationships/hyperlink" Target="https://cyberleninka.ru/article/n/upravlenie-antikrizisnym-marketingovym-povedeniem-subekta-v-usloviyah-vybora-im-sotsialnogo-vektora-razvitiya" TargetMode="External"/><Relationship Id="rId37" Type="http://schemas.openxmlformats.org/officeDocument/2006/relationships/hyperlink" Target="https://cyberleninka.ru/article/n/organizatsionnye-innovatsii-kak-novyy-staryy-instrument-preventivnogo-antikrizisnogo-upravleniya-predpriyatiem-regionalnyy-aspekt" TargetMode="External"/><Relationship Id="rId53" Type="http://schemas.openxmlformats.org/officeDocument/2006/relationships/hyperlink" Target="https://cyberleninka.ru/article/n/upravlenie-finansami-predpriyatiya-kak-obekt-antikrizisnoy-deyatelnosti" TargetMode="External"/><Relationship Id="rId58" Type="http://schemas.openxmlformats.org/officeDocument/2006/relationships/hyperlink" Target="https://cyberleninka.ru/article/n/idealizm-i-relyativizm-v-prinyatii-upravlencheskih-resheniy" TargetMode="External"/><Relationship Id="rId74" Type="http://schemas.openxmlformats.org/officeDocument/2006/relationships/hyperlink" Target="https://cyberleninka.ru/article/n/diagnostika-riska-bankrotstva-kak-osnova-ekonomicheskoy-bezopasnosti-predpriyatiya-v-sovremennyh-usloviyah" TargetMode="External"/><Relationship Id="rId79" Type="http://schemas.openxmlformats.org/officeDocument/2006/relationships/hyperlink" Target="https://cyberleninka.ru/article/n/teoreticheskie-i-metodologicheskie-osnovy-analiza-nesostoyatelnosti-organizatsiy" TargetMode="External"/><Relationship Id="rId102" Type="http://schemas.openxmlformats.org/officeDocument/2006/relationships/hyperlink" Target="https://cyberleninka.ru/article/n/kontseptualnaya-informatsionnaya-model-ustoychivogo-razvitiya-selskohozyaystvennoy-organizatsii" TargetMode="External"/><Relationship Id="rId123" Type="http://schemas.openxmlformats.org/officeDocument/2006/relationships/fontTable" Target="fontTable.xml"/><Relationship Id="rId5" Type="http://schemas.openxmlformats.org/officeDocument/2006/relationships/image" Target="media/image1.png"/><Relationship Id="rId90" Type="http://schemas.openxmlformats.org/officeDocument/2006/relationships/hyperlink" Target="https://cyberleninka.ru/article/n/ekonomika-kachestva-sistema-upravleniya-ustoychivym-razvitiem-organizatsii" TargetMode="External"/><Relationship Id="rId95" Type="http://schemas.openxmlformats.org/officeDocument/2006/relationships/hyperlink" Target="https://cyberleninka.ru/article/n/nekotorye-podhody-k-otsenke-ustoychivogo-razvitiya-predpriyatiya" TargetMode="External"/><Relationship Id="rId22" Type="http://schemas.openxmlformats.org/officeDocument/2006/relationships/hyperlink" Target="https://cyberleninka.ru/article/n/modeli-antikrizisnogo-upravleniya-dlya-obespecheniya-ustoychivogo-razvitiya-organizatsii" TargetMode="External"/><Relationship Id="rId27" Type="http://schemas.openxmlformats.org/officeDocument/2006/relationships/hyperlink" Target="https://cyberleninka.ru/article/n/tsifrovaya-transformatsiya-ekonomiki-i-tehnologicheskie-revolyutsii-vyzovy-dlya-tekuschey-paradigmy-menedzhmenta-i-antikrizisnogo" TargetMode="External"/><Relationship Id="rId43" Type="http://schemas.openxmlformats.org/officeDocument/2006/relationships/hyperlink" Target="https://cyberleninka.ru/article/n/o-formirovanii-novogo-nauchnogo-znaniya-v-usloviyah-krizisa" TargetMode="External"/><Relationship Id="rId48" Type="http://schemas.openxmlformats.org/officeDocument/2006/relationships/hyperlink" Target="https://cyberleninka.ru/article/n/organizatsiya-kontrollinga-na-predpriyatii-kak-neotemlemaya-chast-strategii-antikrizisnogo-upravleniya" TargetMode="External"/><Relationship Id="rId64" Type="http://schemas.openxmlformats.org/officeDocument/2006/relationships/hyperlink" Target="https://cyberleninka.ru/article/n/geymifikatsiya-kak-instrument-prinyatiya-upravlencheskih-resheniy" TargetMode="External"/><Relationship Id="rId69" Type="http://schemas.openxmlformats.org/officeDocument/2006/relationships/hyperlink" Target="https://cyberleninka.ru/article/n/vozmozhnosti-povysheniya-ekonomicheskoy-ustoychivosti-predpriyatiy" TargetMode="External"/><Relationship Id="rId113" Type="http://schemas.openxmlformats.org/officeDocument/2006/relationships/hyperlink" Target="http://qsp.su/tools/onlinehelp/about_license_gpl_russian.html" TargetMode="External"/><Relationship Id="rId118" Type="http://schemas.openxmlformats.org/officeDocument/2006/relationships/hyperlink" Target="http://www.org-rsa.ru/" TargetMode="External"/><Relationship Id="rId80" Type="http://schemas.openxmlformats.org/officeDocument/2006/relationships/hyperlink" Target="https://cyberleninka.ru/article/n/tendentsii-razvitiya-sektora-malyh-i-srednih-predpriyatiy-v-usloviyah-pandemii-i-krizisa" TargetMode="External"/><Relationship Id="rId85" Type="http://schemas.openxmlformats.org/officeDocument/2006/relationships/hyperlink" Target="https://cyberleninka.ru/article/n/sovremennyy-interes-k-kontseptsii-ustoychivogo-razvitiya-organizatsii" TargetMode="External"/><Relationship Id="rId12" Type="http://schemas.openxmlformats.org/officeDocument/2006/relationships/hyperlink" Target="https://cyberleninka.ru/article/n/sovershenstvovanie-sistemy-antikrizisnogo-upravleniya-predpriyatiem" TargetMode="External"/><Relationship Id="rId17" Type="http://schemas.openxmlformats.org/officeDocument/2006/relationships/hyperlink" Target="https://cyberleninka.ru/article/n/strategicheskiy-menedzhment-v-usloviyah-antikrizisnogo-upravleniya-predpriyatiem" TargetMode="External"/><Relationship Id="rId33" Type="http://schemas.openxmlformats.org/officeDocument/2006/relationships/hyperlink" Target="https://cyberleninka.ru/article/n/sovershenstvovanie-informatsionnogo-obespecheniya-antikrizisnogo-upravleniya-predpriyatiyami-na-osnove-ispolzovaniya" TargetMode="External"/><Relationship Id="rId38" Type="http://schemas.openxmlformats.org/officeDocument/2006/relationships/hyperlink" Target="https://cyberleninka.ru/article/n/uchet-vnutrennih-i-vneshnih-faktorov-v-antikrizisnom-upravlenii-finansovoy-ustoychivostyu-stroitelnogo-predpriyatiya" TargetMode="External"/><Relationship Id="rId59" Type="http://schemas.openxmlformats.org/officeDocument/2006/relationships/hyperlink" Target="https://cyberleninka.ru/article/n/upravlencheskoe-reshenie-suschnost-klassifikatsiya-predyavlyaemye-trebovaniya" TargetMode="External"/><Relationship Id="rId103" Type="http://schemas.openxmlformats.org/officeDocument/2006/relationships/hyperlink" Target="https://cyberleninka.ru/article/n/riski-likvidnosti-v-kontekste-ustoychivogo-razvitiya-kommercheskoy-organizatsii" TargetMode="External"/><Relationship Id="rId108" Type="http://schemas.openxmlformats.org/officeDocument/2006/relationships/hyperlink" Target="https://creativeconomy.ru/keywords/antikrizisnoe-upravlenie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cyberleninka.ru/article/n/effektivnost-upravlencheskih-resheniy-1" TargetMode="External"/><Relationship Id="rId70" Type="http://schemas.openxmlformats.org/officeDocument/2006/relationships/hyperlink" Target="https://cyberleninka.ru/article/n/otsenka-finansovyh-riskov-v-organizatsii" TargetMode="External"/><Relationship Id="rId75" Type="http://schemas.openxmlformats.org/officeDocument/2006/relationships/hyperlink" Target="https://cyberleninka.ru/article/n/praktika-ispolzovaniya-razlichnyh-zarubezhnyh-metodik-prognozirovaniya-bankrotstva-organizatsiy" TargetMode="External"/><Relationship Id="rId91" Type="http://schemas.openxmlformats.org/officeDocument/2006/relationships/hyperlink" Target="https://cyberleninka.ru/article/n/modeli-antikrizisnogo-upravleniya-dlya-obespecheniya-ustoychivogo-razvitiya-organizatsii" TargetMode="External"/><Relationship Id="rId96" Type="http://schemas.openxmlformats.org/officeDocument/2006/relationships/hyperlink" Target="https://cyberleninka.ru/article/n/ogranicheniya-i-riski-pri-razrabotke-strategiy-ustoychivogo-razvit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antikrizisnoe-upravlenie-predpriyatiem" TargetMode="External"/><Relationship Id="rId23" Type="http://schemas.openxmlformats.org/officeDocument/2006/relationships/hyperlink" Target="https://cyberleninka.ru/article/n/sovershenstvovanie-organizatsionno-ekonomicheskogo-mehanizma-antikrizisnogo-upravleniya-promyshlennym-predpriyatiem" TargetMode="External"/><Relationship Id="rId28" Type="http://schemas.openxmlformats.org/officeDocument/2006/relationships/hyperlink" Target="https://cyberleninka.ru/article/n/antikrizisnye-strategii-razvitiya-dlya-nekommercheskih-organizatsiy" TargetMode="External"/><Relationship Id="rId49" Type="http://schemas.openxmlformats.org/officeDocument/2006/relationships/hyperlink" Target="https://cyberleninka.ru/article/n/mehanizmy-i-faktory-sliyaniya-i-pogloscheniya-pri-antikrizisnom-upravlenii-subektami-hozyaystvovaniya" TargetMode="External"/><Relationship Id="rId114" Type="http://schemas.openxmlformats.org/officeDocument/2006/relationships/hyperlink" Target="http://qsp.su/tools/onlinehelp/about_license_gpl_russian.html" TargetMode="External"/><Relationship Id="rId119" Type="http://schemas.openxmlformats.org/officeDocument/2006/relationships/hyperlink" Target="https://arb.ru/" TargetMode="External"/><Relationship Id="rId44" Type="http://schemas.openxmlformats.org/officeDocument/2006/relationships/hyperlink" Target="https://cyberleninka.ru/article/n/organizatsionno-ekonomicheskiy-mehanizm-antikrizisnogo-finansovogo-upravleniya-mashinostroitelnymi-predpriyatiyami" TargetMode="External"/><Relationship Id="rId60" Type="http://schemas.openxmlformats.org/officeDocument/2006/relationships/hyperlink" Target="https://cyberleninka.ru/article/n/povedencheskie-aspekty-v-prinyatii-upravlencheskih-resheniy" TargetMode="External"/><Relationship Id="rId65" Type="http://schemas.openxmlformats.org/officeDocument/2006/relationships/hyperlink" Target="https://cyberleninka.ru/article/n/antikrizisnoe-upravlenie-predpriyatiem-tipologiya-krizisov-i-ih-vliyanie-na-predpriyatie" TargetMode="External"/><Relationship Id="rId81" Type="http://schemas.openxmlformats.org/officeDocument/2006/relationships/hyperlink" Target="https://cyberleninka.ru/article/n/razrabotka-pokazateley-otsenki-dinamicheskih-sposobnostey-predpriyatiy-promyshlennosti" TargetMode="External"/><Relationship Id="rId86" Type="http://schemas.openxmlformats.org/officeDocument/2006/relationships/hyperlink" Target="https://cyberleninka.ru/article/n/antikrizisnoe-upravlenie-organizatsiey-obespechenie-ustoychivogo-razviti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osobennosti-antikrizisnogo-upravleniya-v-sovremennyh-usloviyah-1" TargetMode="External"/><Relationship Id="rId13" Type="http://schemas.openxmlformats.org/officeDocument/2006/relationships/hyperlink" Target="https://cyberleninka.ru/article/n/aktualnost-veroyatnostnyh-otsenok-v-antikrizisnom-upravlenii" TargetMode="External"/><Relationship Id="rId18" Type="http://schemas.openxmlformats.org/officeDocument/2006/relationships/hyperlink" Target="https://cyberleninka.ru/article/n/finansovaya-stabilizatsiya-v-sisteme-antikrizisnogo-upravleniya-organizatsii" TargetMode="External"/><Relationship Id="rId39" Type="http://schemas.openxmlformats.org/officeDocument/2006/relationships/hyperlink" Target="https://cyberleninka.ru/article/n/tsiklicheskaya-komponenta-v-antikrizisnom-marketinge" TargetMode="External"/><Relationship Id="rId109" Type="http://schemas.openxmlformats.org/officeDocument/2006/relationships/hyperlink" Target="https://www2.deloitte.com/ru/ru/pages/risk/articles/boards-view-cyber-crisis-management.html" TargetMode="External"/><Relationship Id="rId34" Type="http://schemas.openxmlformats.org/officeDocument/2006/relationships/hyperlink" Target="https://cyberleninka.ru/article/n/sistemnyy-podhod-k-diagnostike-deyatelnosti-organizatsii-v-usloviyah-krizisa" TargetMode="External"/><Relationship Id="rId50" Type="http://schemas.openxmlformats.org/officeDocument/2006/relationships/hyperlink" Target="https://cyberleninka.ru/article/n/innovatsionnye-sposoby-privlecheniya-kapitala-kak-element-antikrizisnoy-politiki-predpriyatiya" TargetMode="External"/><Relationship Id="rId55" Type="http://schemas.openxmlformats.org/officeDocument/2006/relationships/hyperlink" Target="https://cyberleninka.ru/article/n/otsenka-effektivnosti-upravlencheskih-resheniy-v-predprinimatelstve" TargetMode="External"/><Relationship Id="rId76" Type="http://schemas.openxmlformats.org/officeDocument/2006/relationships/hyperlink" Target="https://cyberleninka.ru/article/n/kontseptualnye-osnovy-upravleniya-predpriyatiem-nahodyaschimsya-v-krizisnoy-situatsii-na-osnove-finansovogo-analiza" TargetMode="External"/><Relationship Id="rId97" Type="http://schemas.openxmlformats.org/officeDocument/2006/relationships/hyperlink" Target="https://cyberleninka.ru/article/n/ekonomicheskie-faktory-strategicheskoy-ustoychivosti-razvitiya-organizatsii" TargetMode="External"/><Relationship Id="rId104" Type="http://schemas.openxmlformats.org/officeDocument/2006/relationships/hyperlink" Target="https://www.cfin.ru/management/antirecessionary_managment.shtml" TargetMode="External"/><Relationship Id="rId120" Type="http://schemas.openxmlformats.org/officeDocument/2006/relationships/hyperlink" Target="http://sf-rf.ru/" TargetMode="External"/><Relationship Id="rId7" Type="http://schemas.openxmlformats.org/officeDocument/2006/relationships/hyperlink" Target="https://cyberleninka.ru/article/n/meropriyatiya-po-antikrizisnomu-upravleniyu-predpriyatiem" TargetMode="External"/><Relationship Id="rId71" Type="http://schemas.openxmlformats.org/officeDocument/2006/relationships/hyperlink" Target="https://cyberleninka.ru/article/n/diagnostika-finansovogo-krizisa-predpriyatiya" TargetMode="External"/><Relationship Id="rId92" Type="http://schemas.openxmlformats.org/officeDocument/2006/relationships/hyperlink" Target="https://cyberleninka.ru/article/n/primenenie-biznes-analiza-v-kachestve-instrumenta-obespecheniya-ustoychivogo-razvitiya-organizatsii" TargetMode="External"/><Relationship Id="rId2" Type="http://schemas.openxmlformats.org/officeDocument/2006/relationships/styles" Target="styles.xml"/><Relationship Id="rId29" Type="http://schemas.openxmlformats.org/officeDocument/2006/relationships/hyperlink" Target="https://cyberleninka.ru/article/n/model-antikrizisnogo-upravleniya-predpriyatiem-kak-instrument-ego-innovatsionnogo-razvitiya-v-usloviyah-apriornoy-nestabilnosti" TargetMode="External"/><Relationship Id="rId24" Type="http://schemas.openxmlformats.org/officeDocument/2006/relationships/hyperlink" Target="https://cyberleninka.ru/article/n/strukturnyy-analiz-faktorov-upravleniya-predpriyatiem-v-krizisnyh-usloviyah" TargetMode="External"/><Relationship Id="rId40" Type="http://schemas.openxmlformats.org/officeDocument/2006/relationships/hyperlink" Target="https://cyberleninka.ru/article/n/marketingovo-resursnyy-podhod-k-antikrizisnomu-upravleniyu-apriorno-nestabilnymi-sotsialno-ekonomicheskimi-sistemami" TargetMode="External"/><Relationship Id="rId45" Type="http://schemas.openxmlformats.org/officeDocument/2006/relationships/hyperlink" Target="https://cyberleninka.ru/article/n/antikrizisnoe-upravlenie-personalom-analiz-negativnyh-faktorov-i-mnogotselevoe-strategicheskoe-planirovanie" TargetMode="External"/><Relationship Id="rId66" Type="http://schemas.openxmlformats.org/officeDocument/2006/relationships/hyperlink" Target="https://cyberleninka.ru/article/n/razrabotka-antikrizisnogo-plana-proizvodstvennyh-predpriyatiy" TargetMode="External"/><Relationship Id="rId87" Type="http://schemas.openxmlformats.org/officeDocument/2006/relationships/hyperlink" Target="https://cyberleninka.ru/article/n/klyuchevye-indikatory-otcheta-ob-ustoychivom-razvitii-organizatsii" TargetMode="External"/><Relationship Id="rId110" Type="http://schemas.openxmlformats.org/officeDocument/2006/relationships/hyperlink" Target="https://www.fin-izdat.ru/journal/rubriks.php?id=268" TargetMode="External"/><Relationship Id="rId115" Type="http://schemas.openxmlformats.org/officeDocument/2006/relationships/hyperlink" Target="http://qsp.su/tools/onlinehelp/about_license_gpl_russian.html" TargetMode="External"/><Relationship Id="rId61" Type="http://schemas.openxmlformats.org/officeDocument/2006/relationships/hyperlink" Target="https://cyberleninka.ru/article/n/spetsifika-upravlencheskih-resheniy-v-sisteme-upravleniya-organizatsiey" TargetMode="External"/><Relationship Id="rId82" Type="http://schemas.openxmlformats.org/officeDocument/2006/relationships/hyperlink" Target="https://cyberleninka.ru/article/n/teoreticheskie-osnovy-antikrizisnogo-upravleniya-i-ih-filosofiya-v-deyatelnosti-hozyai-stvuyuschih-ekonomicheskih-subektov" TargetMode="External"/><Relationship Id="rId19" Type="http://schemas.openxmlformats.org/officeDocument/2006/relationships/hyperlink" Target="https://cyberleninka.ru/article/n/upravlencheskiy-analiz-kak-instrument-antikrizisnogo-upravleniya" TargetMode="External"/><Relationship Id="rId14" Type="http://schemas.openxmlformats.org/officeDocument/2006/relationships/hyperlink" Target="https://cyberleninka.ru/article/n/analiz-aktualnyh-mehanizmov-antikrizisnogo-upravleniya-predpriyatiem" TargetMode="External"/><Relationship Id="rId30" Type="http://schemas.openxmlformats.org/officeDocument/2006/relationships/hyperlink" Target="https://cyberleninka.ru/article/n/obobschennaya-shema-formirovaniya-tipovogo-stsenariya-resheniya-zadachi-antikrizisnogo-upravleniya-s-ispolzovaniem-ekspertnyh-sistem" TargetMode="External"/><Relationship Id="rId35" Type="http://schemas.openxmlformats.org/officeDocument/2006/relationships/hyperlink" Target="https://cyberleninka.ru/article/n/parametricheskiy-podhod-v-antikrizisnom-finansovo-ekonomicheskom-analize" TargetMode="External"/><Relationship Id="rId56" Type="http://schemas.openxmlformats.org/officeDocument/2006/relationships/hyperlink" Target="https://cyberleninka.ru/article/n/problema-realizatsii-prinyatyh-upravlencheskih-resheniy" TargetMode="External"/><Relationship Id="rId77" Type="http://schemas.openxmlformats.org/officeDocument/2006/relationships/hyperlink" Target="https://cyberleninka.ru/article/n/struktura-i-poryadok-ekonomicheskih-raschetov-dlya-organizatsii-oplaty-truda-na-krizisnyh-predpriyatiyah" TargetMode="External"/><Relationship Id="rId100" Type="http://schemas.openxmlformats.org/officeDocument/2006/relationships/hyperlink" Target="https://cyberleninka.ru/article/n/teoreticheskie-osnovy-obespecheniya-ustoychivogo-razvitiya-korporativnogo-urovnya-v-stroitelstve-na-osnove-realizatsii-novyh" TargetMode="External"/><Relationship Id="rId105" Type="http://schemas.openxmlformats.org/officeDocument/2006/relationships/hyperlink" Target="https://premiummanagement.com/blog/antikrizisnoe-upravlenie" TargetMode="External"/><Relationship Id="rId8" Type="http://schemas.openxmlformats.org/officeDocument/2006/relationships/hyperlink" Target="https://cyberleninka.ru/article/n/osobennosti-antikrizisnogo-upravleniya-predpriyatiem-v-usloviyah-sovremennoy-ekonomiki-rossii-podhody-i-instrumenty" TargetMode="External"/><Relationship Id="rId51" Type="http://schemas.openxmlformats.org/officeDocument/2006/relationships/hyperlink" Target="https://cyberleninka.ru/article/n/antikrizisnoe-upravlenie-kak-osnova-vosstanovleniya-finansovoy-ustoychivosti-hozyaystvuyuschego-subekta" TargetMode="External"/><Relationship Id="rId72" Type="http://schemas.openxmlformats.org/officeDocument/2006/relationships/hyperlink" Target="https://cyberleninka.ru/article/n/sistema-pokazateley-strategicheskogo-analiza-krizisnogo-finansovogo-sostoyaniya-organizatsiy" TargetMode="External"/><Relationship Id="rId93" Type="http://schemas.openxmlformats.org/officeDocument/2006/relationships/hyperlink" Target="https://cyberleninka.ru/article/n/analiz-kontsentratsii-kapitala-korporativnoy-organizatsii-kak-garantiya-ustoychivogo-razvitiya" TargetMode="External"/><Relationship Id="rId98" Type="http://schemas.openxmlformats.org/officeDocument/2006/relationships/hyperlink" Target="https://cyberleninka.ru/article/n/konkurentosposobnost-kak-faktor-obespecheniya-ustoychivogo-razvitiya-ekonomicheskih-agentov-natsionalnoy-ekonomiki" TargetMode="External"/><Relationship Id="rId121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cyberleninka.ru/article/n/riski-kak-obekt-antikrizisnogo-upravleniya-predpriyatiem-analiz-i-osnovnye-metody-minimizatsii" TargetMode="External"/><Relationship Id="rId46" Type="http://schemas.openxmlformats.org/officeDocument/2006/relationships/hyperlink" Target="https://cyberleninka.ru/article/n/sovershenstvovanie-mehanizmov-antikrizisnogo-upravleniya-na-predpriyatii-cherez-primenenie-metodov-i-modeley-lineynogo" TargetMode="External"/><Relationship Id="rId67" Type="http://schemas.openxmlformats.org/officeDocument/2006/relationships/hyperlink" Target="https://cyberleninka.ru/article/n/formirovanie-ekonomicheskogo-mehanizma-stabilizatsii-deyatelnosti-predpriyatiya" TargetMode="External"/><Relationship Id="rId116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s://cyberleninka.ru/article/n/antikrizisnoe-upravlenie-organizatsiey-obespechenie-ustoychivogo-razvitiya" TargetMode="External"/><Relationship Id="rId41" Type="http://schemas.openxmlformats.org/officeDocument/2006/relationships/hyperlink" Target="https://cyberleninka.ru/article/n/teoretiko-metodologicheskie-osobennosti-antikrizisnogo-monitoringa" TargetMode="External"/><Relationship Id="rId62" Type="http://schemas.openxmlformats.org/officeDocument/2006/relationships/hyperlink" Target="https://cyberleninka.ru/article/n/informatsionnye-tehnologii-v-razrabotke-i-prinyatii-upravlencheskih-resheniy" TargetMode="External"/><Relationship Id="rId83" Type="http://schemas.openxmlformats.org/officeDocument/2006/relationships/hyperlink" Target="https://cyberleninka.ru/article/n/planirovanie-reinzhiniringa-biznes-protsessov-kak-instrument-upravleniya-promyshlennymi-predpriyatiyami" TargetMode="External"/><Relationship Id="rId88" Type="http://schemas.openxmlformats.org/officeDocument/2006/relationships/hyperlink" Target="https://cyberleninka.ru/article/n/otsenka-urovnya-zrelosti-ustoychivogo-razvitiya-sovremennoy-organizatsii" TargetMode="External"/><Relationship Id="rId111" Type="http://schemas.openxmlformats.org/officeDocument/2006/relationships/hyperlink" Target="http://window.edu.ru/" TargetMode="External"/><Relationship Id="rId15" Type="http://schemas.openxmlformats.org/officeDocument/2006/relationships/hyperlink" Target="https://cyberleninka.ru/article/n/strategiya-antikrizisnogo-upravleniya-konfliktnymi-situatsiyami-na-predpriyatii" TargetMode="External"/><Relationship Id="rId36" Type="http://schemas.openxmlformats.org/officeDocument/2006/relationships/hyperlink" Target="https://cyberleninka.ru/article/n/upravlenie-krizisnym-sostoyaniem-predpriyatiya-apk-s-ispolzovaniem-metodov-finansovogo-analiza" TargetMode="External"/><Relationship Id="rId57" Type="http://schemas.openxmlformats.org/officeDocument/2006/relationships/hyperlink" Target="https://cyberleninka.ru/article/n/kontrol-protsessa-prinyatiya-upravlencheskih-resheniy" TargetMode="External"/><Relationship Id="rId106" Type="http://schemas.openxmlformats.org/officeDocument/2006/relationships/hyperlink" Target="http://bmanager.ru/articles/antikrizisnoe-upravlenie-predpriyatiem-sushhnost-i-soderzhanie.html" TargetMode="External"/><Relationship Id="rId10" Type="http://schemas.openxmlformats.org/officeDocument/2006/relationships/hyperlink" Target="https://cyberleninka.ru/article/n/soderzhatelnaya-harakteristika-sistemy-antikrizisnogo-upravleniya" TargetMode="External"/><Relationship Id="rId31" Type="http://schemas.openxmlformats.org/officeDocument/2006/relationships/hyperlink" Target="https://cyberleninka.ru/article/n/razvitie-metodologii-krizisologicheskih-issledovaniy-i-antikrizisnogo-upravleniya-k-10-ti-letiyu-nachala-globalnogo-sistemnogo-krizisa" TargetMode="External"/><Relationship Id="rId52" Type="http://schemas.openxmlformats.org/officeDocument/2006/relationships/hyperlink" Target="https://cyberleninka.ru/article/n/otsenka-metodov-antikrizisnogo-upravleniya-na-osnove-kachestvennyh-pokazateley-deyatelnosti-predpriyatiy" TargetMode="External"/><Relationship Id="rId73" Type="http://schemas.openxmlformats.org/officeDocument/2006/relationships/hyperlink" Target="https://cyberleninka.ru/article/n/praktika-ispolzovaniya-razlichnyh-zarubezhnyh-metodik-prognozirovaniya-bankrotstva-organizatsiy" TargetMode="External"/><Relationship Id="rId78" Type="http://schemas.openxmlformats.org/officeDocument/2006/relationships/hyperlink" Target="https://cyberleninka.ru/article/n/ispolzovanie-teorii-zhiznennogo-tsikla-l-greynera-v-analize-rossiyskih-korporatsiy" TargetMode="External"/><Relationship Id="rId94" Type="http://schemas.openxmlformats.org/officeDocument/2006/relationships/hyperlink" Target="https://cyberleninka.ru/article/n/instrumentariy-otsenki-ustoychivogo-razvitiya-organizatsii" TargetMode="External"/><Relationship Id="rId99" Type="http://schemas.openxmlformats.org/officeDocument/2006/relationships/hyperlink" Target="https://cyberleninka.ru/article/n/otchetnost-ob-ustoychivom-razvitii-ekonomicheskih-subektov-vazhnost-i-znachenie-v-sovremennyh-usloviyah-vedeniya-biznesa" TargetMode="External"/><Relationship Id="rId101" Type="http://schemas.openxmlformats.org/officeDocument/2006/relationships/hyperlink" Target="https://cyberleninka.ru/article/n/metodika-otsenki-ustoychivogo-razvitiya-pererabatyvayuschih-organizatsiy-apk" TargetMode="External"/><Relationship Id="rId122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14040</Words>
  <Characters>80029</Characters>
  <Application>Microsoft Office Word</Application>
  <DocSecurity>0</DocSecurity>
  <Lines>666</Lines>
  <Paragraphs>187</Paragraphs>
  <ScaleCrop>false</ScaleCrop>
  <Company/>
  <LinksUpToDate>false</LinksUpToDate>
  <CharactersWithSpaces>93882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2022-01-27T13:54:00Z</dcterms:created>
  <dcterms:modified xsi:type="dcterms:W3CDTF">2023-04-24T18:50:00Z</dcterms:modified>
</cp:coreProperties>
</file>